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8F9" w:rsidRPr="00365321" w:rsidRDefault="00A708F9" w:rsidP="00A708F9">
      <w:pPr>
        <w:jc w:val="center"/>
        <w:rPr>
          <w:b/>
          <w:sz w:val="28"/>
          <w:szCs w:val="28"/>
        </w:rPr>
      </w:pPr>
      <w:r w:rsidRPr="00365321">
        <w:rPr>
          <w:b/>
          <w:sz w:val="28"/>
          <w:szCs w:val="28"/>
        </w:rPr>
        <w:t>Автономная некоммерческая организация высшего образования</w:t>
      </w:r>
    </w:p>
    <w:p w:rsidR="00A708F9" w:rsidRPr="00365321" w:rsidRDefault="00A708F9" w:rsidP="00A708F9">
      <w:pPr>
        <w:jc w:val="center"/>
        <w:rPr>
          <w:b/>
          <w:sz w:val="28"/>
          <w:szCs w:val="28"/>
        </w:rPr>
      </w:pPr>
      <w:r w:rsidRPr="00365321">
        <w:rPr>
          <w:b/>
          <w:sz w:val="28"/>
          <w:szCs w:val="28"/>
        </w:rPr>
        <w:t>«Открытый университет экономики, управления и права»</w:t>
      </w:r>
    </w:p>
    <w:p w:rsidR="00A708F9" w:rsidRPr="00365321" w:rsidRDefault="00A708F9" w:rsidP="00A708F9">
      <w:pPr>
        <w:jc w:val="center"/>
        <w:rPr>
          <w:sz w:val="28"/>
          <w:szCs w:val="28"/>
        </w:rPr>
      </w:pPr>
      <w:r w:rsidRPr="00365321">
        <w:rPr>
          <w:b/>
          <w:sz w:val="28"/>
          <w:szCs w:val="28"/>
        </w:rPr>
        <w:t>(АНО ВО ОУЭП)</w:t>
      </w:r>
    </w:p>
    <w:p w:rsidR="00A708F9" w:rsidRPr="00365321" w:rsidRDefault="00A708F9" w:rsidP="00A708F9">
      <w:pPr>
        <w:tabs>
          <w:tab w:val="left" w:pos="900"/>
          <w:tab w:val="left" w:pos="1080"/>
        </w:tabs>
        <w:suppressAutoHyphens/>
        <w:ind w:firstLine="709"/>
        <w:jc w:val="both"/>
        <w:rPr>
          <w:b/>
          <w:sz w:val="20"/>
          <w:szCs w:val="20"/>
        </w:rPr>
      </w:pPr>
    </w:p>
    <w:p w:rsidR="00A708F9" w:rsidRPr="00365321" w:rsidRDefault="00A708F9" w:rsidP="00A708F9">
      <w:pPr>
        <w:tabs>
          <w:tab w:val="left" w:pos="900"/>
          <w:tab w:val="left" w:pos="1080"/>
        </w:tabs>
        <w:suppressAutoHyphens/>
        <w:ind w:firstLine="709"/>
        <w:jc w:val="both"/>
        <w:rPr>
          <w:b/>
          <w:sz w:val="20"/>
          <w:szCs w:val="20"/>
        </w:rPr>
      </w:pPr>
    </w:p>
    <w:p w:rsidR="00A708F9" w:rsidRPr="00365321" w:rsidRDefault="00A708F9" w:rsidP="00A708F9">
      <w:pPr>
        <w:tabs>
          <w:tab w:val="left" w:pos="900"/>
          <w:tab w:val="left" w:pos="1080"/>
        </w:tabs>
        <w:suppressAutoHyphens/>
        <w:ind w:firstLine="709"/>
        <w:jc w:val="both"/>
        <w:rPr>
          <w:b/>
          <w:sz w:val="20"/>
          <w:szCs w:val="20"/>
        </w:rPr>
      </w:pPr>
    </w:p>
    <w:p w:rsidR="00A708F9" w:rsidRPr="00365321" w:rsidRDefault="00A708F9" w:rsidP="00A708F9">
      <w:pPr>
        <w:tabs>
          <w:tab w:val="left" w:pos="900"/>
          <w:tab w:val="left" w:pos="1080"/>
        </w:tabs>
        <w:suppressAutoHyphens/>
        <w:ind w:firstLine="709"/>
        <w:jc w:val="both"/>
        <w:rPr>
          <w:b/>
          <w:sz w:val="20"/>
          <w:szCs w:val="20"/>
        </w:rPr>
      </w:pPr>
    </w:p>
    <w:p w:rsidR="00A708F9" w:rsidRPr="000C11EC" w:rsidRDefault="00A708F9" w:rsidP="00A708F9">
      <w:pPr>
        <w:tabs>
          <w:tab w:val="left" w:pos="900"/>
          <w:tab w:val="left" w:pos="1080"/>
        </w:tabs>
        <w:suppressAutoHyphens/>
        <w:ind w:firstLine="709"/>
        <w:jc w:val="right"/>
        <w:rPr>
          <w:b/>
          <w:sz w:val="20"/>
          <w:szCs w:val="20"/>
        </w:rPr>
      </w:pPr>
      <w:r w:rsidRPr="000C11EC">
        <w:rPr>
          <w:b/>
          <w:sz w:val="20"/>
          <w:szCs w:val="20"/>
        </w:rPr>
        <w:t>УТВЕРЖДАЮ:</w:t>
      </w:r>
    </w:p>
    <w:p w:rsidR="00A708F9" w:rsidRPr="000C11EC" w:rsidRDefault="00A708F9" w:rsidP="00A708F9">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A708F9" w:rsidRPr="000C11EC" w:rsidRDefault="00A708F9" w:rsidP="00A708F9">
      <w:pPr>
        <w:tabs>
          <w:tab w:val="left" w:pos="900"/>
          <w:tab w:val="left" w:pos="1080"/>
        </w:tabs>
        <w:suppressAutoHyphens/>
        <w:ind w:firstLine="709"/>
        <w:jc w:val="right"/>
        <w:rPr>
          <w:sz w:val="20"/>
          <w:szCs w:val="20"/>
        </w:rPr>
      </w:pPr>
    </w:p>
    <w:p w:rsidR="00A708F9" w:rsidRPr="000C11EC" w:rsidRDefault="00A708F9" w:rsidP="00A708F9">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708F9" w:rsidRPr="000C11EC" w:rsidRDefault="00A708F9" w:rsidP="00A708F9">
      <w:pPr>
        <w:tabs>
          <w:tab w:val="left" w:pos="900"/>
          <w:tab w:val="left" w:pos="1080"/>
        </w:tabs>
        <w:suppressAutoHyphens/>
        <w:ind w:firstLine="709"/>
        <w:jc w:val="right"/>
        <w:rPr>
          <w:sz w:val="20"/>
          <w:szCs w:val="20"/>
        </w:rPr>
      </w:pPr>
      <w:r w:rsidRPr="000C11EC">
        <w:rPr>
          <w:sz w:val="20"/>
          <w:szCs w:val="20"/>
        </w:rPr>
        <w:t>19 апреля 2023 г.</w:t>
      </w:r>
    </w:p>
    <w:p w:rsidR="00A708F9" w:rsidRPr="000C11EC" w:rsidRDefault="00A708F9" w:rsidP="00A708F9">
      <w:pPr>
        <w:tabs>
          <w:tab w:val="left" w:pos="900"/>
          <w:tab w:val="left" w:pos="1080"/>
        </w:tabs>
        <w:suppressAutoHyphens/>
        <w:ind w:firstLine="709"/>
        <w:jc w:val="right"/>
        <w:rPr>
          <w:sz w:val="20"/>
          <w:szCs w:val="20"/>
        </w:rPr>
      </w:pPr>
    </w:p>
    <w:p w:rsidR="00A708F9" w:rsidRPr="000C11EC" w:rsidRDefault="00A708F9" w:rsidP="00A708F9">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A708F9" w:rsidRPr="000C11EC" w:rsidRDefault="00A708F9" w:rsidP="00A708F9">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C226CF" w:rsidRDefault="00C226CF" w:rsidP="00C226CF">
      <w:pPr>
        <w:tabs>
          <w:tab w:val="left" w:pos="900"/>
          <w:tab w:val="left" w:pos="1080"/>
        </w:tabs>
        <w:suppressAutoHyphens/>
        <w:ind w:firstLine="709"/>
        <w:jc w:val="center"/>
        <w:rPr>
          <w:b/>
        </w:rPr>
      </w:pPr>
    </w:p>
    <w:p w:rsidR="00A708F9" w:rsidRDefault="00A708F9" w:rsidP="00C226CF">
      <w:pPr>
        <w:tabs>
          <w:tab w:val="left" w:pos="900"/>
          <w:tab w:val="left" w:pos="1080"/>
        </w:tabs>
        <w:suppressAutoHyphens/>
        <w:ind w:firstLine="709"/>
        <w:jc w:val="center"/>
        <w:rPr>
          <w:b/>
        </w:rPr>
      </w:pPr>
    </w:p>
    <w:p w:rsidR="00A708F9" w:rsidRDefault="00A708F9" w:rsidP="00C226CF">
      <w:pPr>
        <w:tabs>
          <w:tab w:val="left" w:pos="900"/>
          <w:tab w:val="left" w:pos="1080"/>
        </w:tabs>
        <w:suppressAutoHyphens/>
        <w:ind w:firstLine="709"/>
        <w:jc w:val="center"/>
        <w:rPr>
          <w:b/>
        </w:rPr>
      </w:pPr>
    </w:p>
    <w:p w:rsidR="00C226CF" w:rsidRPr="003D14DD" w:rsidRDefault="00C226CF" w:rsidP="00C226CF">
      <w:pPr>
        <w:tabs>
          <w:tab w:val="left" w:pos="900"/>
          <w:tab w:val="left" w:pos="1080"/>
        </w:tabs>
        <w:suppressAutoHyphens/>
        <w:ind w:firstLine="709"/>
        <w:jc w:val="center"/>
        <w:rPr>
          <w:b/>
        </w:rPr>
      </w:pPr>
      <w:r w:rsidRPr="003D14DD">
        <w:rPr>
          <w:b/>
        </w:rPr>
        <w:t>РАБОЧАЯ ПРОГРАММА</w:t>
      </w:r>
    </w:p>
    <w:p w:rsidR="00C226CF" w:rsidRPr="003D14DD" w:rsidRDefault="00C226CF" w:rsidP="00C226CF">
      <w:pPr>
        <w:jc w:val="center"/>
      </w:pPr>
    </w:p>
    <w:p w:rsidR="00C226CF" w:rsidRPr="003D14DD" w:rsidRDefault="00C226CF" w:rsidP="00C226CF">
      <w:pPr>
        <w:jc w:val="center"/>
        <w:rPr>
          <w:b/>
        </w:rPr>
      </w:pPr>
      <w:r w:rsidRPr="003D14DD">
        <w:rPr>
          <w:b/>
        </w:rPr>
        <w:t>по дисциплине</w:t>
      </w:r>
    </w:p>
    <w:p w:rsidR="00C226CF" w:rsidRPr="003D14DD" w:rsidRDefault="00C226CF" w:rsidP="00C226CF">
      <w:pPr>
        <w:jc w:val="center"/>
      </w:pPr>
    </w:p>
    <w:p w:rsidR="00C226CF" w:rsidRPr="003D14DD" w:rsidRDefault="00C226CF" w:rsidP="00C226CF">
      <w:pPr>
        <w:ind w:firstLine="720"/>
        <w:jc w:val="center"/>
      </w:pPr>
      <w:r w:rsidRPr="003D14DD">
        <w:t>Наименование дисциплины Б1.В.02 Оценка качества современной электронной информационно-образовательной среды</w:t>
      </w:r>
    </w:p>
    <w:p w:rsidR="00C226CF" w:rsidRPr="003D14DD" w:rsidRDefault="00C226CF" w:rsidP="00C226CF">
      <w:pPr>
        <w:ind w:firstLine="720"/>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C226CF" w:rsidRPr="003D14DD" w:rsidRDefault="00C226CF" w:rsidP="00C226CF">
      <w:pPr>
        <w:jc w:val="center"/>
      </w:pPr>
    </w:p>
    <w:p w:rsidR="00C226CF" w:rsidRPr="003D14DD" w:rsidRDefault="00C226CF" w:rsidP="00C226CF">
      <w:pPr>
        <w:jc w:val="center"/>
      </w:pPr>
    </w:p>
    <w:p w:rsidR="00C226CF" w:rsidRPr="003D14DD" w:rsidRDefault="00C226CF" w:rsidP="00C226CF">
      <w:pPr>
        <w:jc w:val="center"/>
      </w:pPr>
    </w:p>
    <w:p w:rsidR="00C226CF" w:rsidRPr="003D14DD" w:rsidRDefault="00C226CF" w:rsidP="00C226CF">
      <w:pPr>
        <w:jc w:val="center"/>
      </w:pPr>
    </w:p>
    <w:p w:rsidR="00C226CF" w:rsidRPr="003D14DD" w:rsidRDefault="00C226CF" w:rsidP="00C226CF">
      <w:pPr>
        <w:jc w:val="right"/>
      </w:pPr>
    </w:p>
    <w:p w:rsidR="00C226CF" w:rsidRPr="003D14DD" w:rsidRDefault="00C226CF" w:rsidP="00C226CF">
      <w:pPr>
        <w:tabs>
          <w:tab w:val="left" w:pos="900"/>
          <w:tab w:val="left" w:pos="1080"/>
        </w:tabs>
        <w:suppressAutoHyphens/>
        <w:ind w:firstLine="709"/>
        <w:jc w:val="right"/>
        <w:rPr>
          <w:sz w:val="20"/>
          <w:szCs w:val="20"/>
        </w:rPr>
      </w:pPr>
    </w:p>
    <w:p w:rsidR="00C226CF" w:rsidRPr="003D14DD" w:rsidRDefault="00C226CF" w:rsidP="00C226CF">
      <w:pPr>
        <w:jc w:val="right"/>
        <w:rPr>
          <w:sz w:val="20"/>
          <w:szCs w:val="20"/>
        </w:rPr>
      </w:pPr>
    </w:p>
    <w:p w:rsidR="00C226CF" w:rsidRPr="00BA79F9" w:rsidRDefault="00C226CF" w:rsidP="00C226CF"/>
    <w:p w:rsidR="00C226CF" w:rsidRPr="003D14DD" w:rsidRDefault="00C226CF" w:rsidP="00C226CF">
      <w:pPr>
        <w:jc w:val="center"/>
      </w:pPr>
    </w:p>
    <w:p w:rsidR="00C226CF" w:rsidRPr="003D14DD" w:rsidRDefault="00C226CF" w:rsidP="00C226CF">
      <w:pPr>
        <w:tabs>
          <w:tab w:val="left" w:pos="6405"/>
        </w:tabs>
        <w:rPr>
          <w:sz w:val="20"/>
          <w:szCs w:val="20"/>
        </w:rPr>
      </w:pPr>
      <w:r w:rsidRPr="003D14DD">
        <w:rPr>
          <w:sz w:val="20"/>
          <w:szCs w:val="20"/>
        </w:rPr>
        <w:tab/>
      </w:r>
    </w:p>
    <w:p w:rsidR="00C226CF" w:rsidRPr="003D14DD" w:rsidRDefault="00C226CF" w:rsidP="00C226CF">
      <w:pPr>
        <w:jc w:val="right"/>
      </w:pPr>
    </w:p>
    <w:p w:rsidR="00C226CF" w:rsidRPr="003D14DD" w:rsidRDefault="00C226CF" w:rsidP="00C226CF">
      <w:pPr>
        <w:jc w:val="right"/>
      </w:pPr>
    </w:p>
    <w:p w:rsidR="00C226CF" w:rsidRPr="003D14DD" w:rsidRDefault="00C226CF" w:rsidP="00C226CF">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C226CF" w:rsidRPr="003D14DD" w:rsidRDefault="00C226CF" w:rsidP="00C226CF">
      <w:pPr>
        <w:tabs>
          <w:tab w:val="left" w:pos="900"/>
          <w:tab w:val="left" w:pos="1080"/>
        </w:tabs>
        <w:suppressAutoHyphens/>
        <w:ind w:firstLine="709"/>
        <w:rPr>
          <w:sz w:val="20"/>
          <w:szCs w:val="20"/>
          <w:u w:val="single"/>
        </w:rPr>
      </w:pPr>
    </w:p>
    <w:p w:rsidR="00C226CF" w:rsidRPr="003D14DD" w:rsidRDefault="00C226CF" w:rsidP="00C226CF">
      <w:pPr>
        <w:tabs>
          <w:tab w:val="left" w:pos="900"/>
          <w:tab w:val="left" w:pos="1080"/>
        </w:tabs>
        <w:suppressAutoHyphens/>
        <w:ind w:firstLine="709"/>
        <w:rPr>
          <w:sz w:val="20"/>
          <w:szCs w:val="20"/>
          <w:u w:val="single"/>
        </w:rPr>
      </w:pPr>
    </w:p>
    <w:p w:rsidR="00C226CF" w:rsidRPr="003D14DD" w:rsidRDefault="00C226CF" w:rsidP="00C226CF">
      <w:pPr>
        <w:ind w:firstLine="680"/>
        <w:rPr>
          <w:b/>
          <w:sz w:val="20"/>
          <w:szCs w:val="20"/>
        </w:rPr>
      </w:pPr>
      <w:r w:rsidRPr="003D14DD">
        <w:rPr>
          <w:b/>
          <w:sz w:val="20"/>
          <w:szCs w:val="20"/>
        </w:rPr>
        <w:t xml:space="preserve">Разработчик: </w:t>
      </w:r>
    </w:p>
    <w:p w:rsidR="00C226CF" w:rsidRPr="003D14DD" w:rsidRDefault="00C226CF" w:rsidP="00C226CF">
      <w:pPr>
        <w:ind w:firstLine="709"/>
        <w:jc w:val="both"/>
        <w:rPr>
          <w:sz w:val="20"/>
          <w:szCs w:val="20"/>
        </w:rPr>
      </w:pPr>
      <w:r>
        <w:rPr>
          <w:sz w:val="20"/>
          <w:szCs w:val="20"/>
        </w:rPr>
        <w:t xml:space="preserve">Толкачев В.А., д. </w:t>
      </w:r>
      <w:proofErr w:type="spellStart"/>
      <w:r>
        <w:rPr>
          <w:sz w:val="20"/>
          <w:szCs w:val="20"/>
        </w:rPr>
        <w:t>пед</w:t>
      </w:r>
      <w:proofErr w:type="spellEnd"/>
      <w:r>
        <w:rPr>
          <w:sz w:val="20"/>
          <w:szCs w:val="20"/>
        </w:rPr>
        <w:t>. наук, проф</w:t>
      </w:r>
      <w:r w:rsidRPr="003D14DD">
        <w:rPr>
          <w:sz w:val="20"/>
          <w:szCs w:val="20"/>
        </w:rPr>
        <w:t>.</w:t>
      </w:r>
    </w:p>
    <w:p w:rsidR="00C226CF" w:rsidRPr="003D14DD" w:rsidRDefault="00C226CF" w:rsidP="00C226CF">
      <w:pPr>
        <w:ind w:firstLine="709"/>
        <w:jc w:val="center"/>
        <w:rPr>
          <w:sz w:val="20"/>
          <w:szCs w:val="20"/>
        </w:rPr>
      </w:pPr>
    </w:p>
    <w:p w:rsidR="00C226CF" w:rsidRPr="003D14DD" w:rsidRDefault="00C226CF" w:rsidP="00C226CF">
      <w:pPr>
        <w:ind w:firstLine="709"/>
        <w:jc w:val="center"/>
        <w:rPr>
          <w:sz w:val="20"/>
          <w:szCs w:val="20"/>
        </w:rPr>
      </w:pPr>
    </w:p>
    <w:p w:rsidR="00C226CF" w:rsidRPr="003D14DD" w:rsidRDefault="00C226CF" w:rsidP="00C226CF">
      <w:pPr>
        <w:ind w:firstLine="709"/>
        <w:jc w:val="center"/>
        <w:rPr>
          <w:sz w:val="20"/>
          <w:szCs w:val="20"/>
        </w:rPr>
      </w:pPr>
    </w:p>
    <w:p w:rsidR="00C226CF" w:rsidRPr="003D14DD" w:rsidRDefault="00C226CF" w:rsidP="00C226CF">
      <w:pPr>
        <w:ind w:firstLine="709"/>
        <w:jc w:val="center"/>
        <w:rPr>
          <w:sz w:val="20"/>
          <w:szCs w:val="20"/>
        </w:rPr>
      </w:pPr>
    </w:p>
    <w:p w:rsidR="00C226CF" w:rsidRPr="003D14DD" w:rsidRDefault="00C226CF" w:rsidP="00C226CF">
      <w:pPr>
        <w:ind w:firstLine="709"/>
        <w:jc w:val="center"/>
        <w:rPr>
          <w:sz w:val="20"/>
          <w:szCs w:val="20"/>
        </w:rPr>
      </w:pPr>
    </w:p>
    <w:p w:rsidR="00C226CF" w:rsidRPr="003D14DD" w:rsidRDefault="00C226CF" w:rsidP="00C226CF">
      <w:pPr>
        <w:ind w:firstLine="709"/>
        <w:jc w:val="center"/>
        <w:rPr>
          <w:sz w:val="20"/>
          <w:szCs w:val="20"/>
        </w:rPr>
      </w:pPr>
      <w:r>
        <w:rPr>
          <w:sz w:val="20"/>
          <w:szCs w:val="20"/>
        </w:rPr>
        <w:t>Москва 202</w:t>
      </w:r>
      <w:r w:rsidR="00A708F9">
        <w:rPr>
          <w:sz w:val="20"/>
          <w:szCs w:val="20"/>
        </w:rPr>
        <w:t>3</w:t>
      </w:r>
    </w:p>
    <w:p w:rsidR="00F60BC5" w:rsidRPr="003D14DD" w:rsidRDefault="00F60BC5" w:rsidP="00C226CF">
      <w:pPr>
        <w:ind w:firstLine="720"/>
        <w:rPr>
          <w:b/>
          <w:sz w:val="20"/>
          <w:szCs w:val="20"/>
        </w:rPr>
      </w:pPr>
      <w:bookmarkStart w:id="0" w:name="_GoBack"/>
      <w:bookmarkEnd w:id="0"/>
    </w:p>
    <w:p w:rsidR="00F60BC5" w:rsidRPr="003D14DD" w:rsidRDefault="00F60BC5" w:rsidP="00F60BC5">
      <w:pPr>
        <w:ind w:firstLine="720"/>
        <w:rPr>
          <w:b/>
          <w:sz w:val="20"/>
          <w:szCs w:val="20"/>
        </w:rPr>
      </w:pPr>
      <w:r w:rsidRPr="003D14DD">
        <w:rPr>
          <w:b/>
          <w:sz w:val="20"/>
          <w:szCs w:val="20"/>
        </w:rPr>
        <w:br w:type="page"/>
      </w:r>
      <w:r w:rsidRPr="003D14DD">
        <w:rPr>
          <w:b/>
          <w:sz w:val="20"/>
          <w:szCs w:val="20"/>
        </w:rPr>
        <w:lastRenderedPageBreak/>
        <w:t xml:space="preserve"> </w:t>
      </w:r>
    </w:p>
    <w:p w:rsidR="00F60BC5" w:rsidRPr="003D14DD" w:rsidRDefault="00F60BC5" w:rsidP="00F60BC5">
      <w:pPr>
        <w:tabs>
          <w:tab w:val="left" w:pos="900"/>
        </w:tabs>
        <w:suppressAutoHyphens/>
        <w:ind w:firstLine="709"/>
        <w:jc w:val="both"/>
        <w:rPr>
          <w:sz w:val="20"/>
          <w:szCs w:val="20"/>
        </w:rPr>
      </w:pPr>
      <w:r w:rsidRPr="003D14DD">
        <w:rPr>
          <w:b/>
          <w:sz w:val="20"/>
          <w:szCs w:val="20"/>
        </w:rPr>
        <w:t>1. Цели и задачи дисциплины</w:t>
      </w:r>
    </w:p>
    <w:p w:rsidR="00F60BC5" w:rsidRPr="003D14DD" w:rsidRDefault="00F60BC5" w:rsidP="00F60BC5">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представления об оценке качества современной электронной информационно-образовательной среды.</w:t>
      </w:r>
    </w:p>
    <w:p w:rsidR="00F60BC5" w:rsidRPr="003D14DD" w:rsidRDefault="00F60BC5" w:rsidP="00F60BC5">
      <w:pPr>
        <w:tabs>
          <w:tab w:val="left" w:pos="900"/>
          <w:tab w:val="left" w:pos="1440"/>
        </w:tabs>
        <w:suppressAutoHyphens/>
        <w:ind w:firstLine="709"/>
        <w:jc w:val="both"/>
        <w:rPr>
          <w:b/>
          <w:i/>
          <w:sz w:val="20"/>
          <w:szCs w:val="20"/>
        </w:rPr>
      </w:pPr>
      <w:r w:rsidRPr="003D14DD">
        <w:rPr>
          <w:b/>
          <w:i/>
          <w:sz w:val="20"/>
          <w:szCs w:val="20"/>
        </w:rPr>
        <w:t>Задачи дисциплины –</w:t>
      </w:r>
    </w:p>
    <w:p w:rsidR="00F60BC5" w:rsidRPr="003D14DD" w:rsidRDefault="00F60BC5" w:rsidP="00F60BC5">
      <w:pPr>
        <w:numPr>
          <w:ilvl w:val="0"/>
          <w:numId w:val="21"/>
        </w:numPr>
        <w:tabs>
          <w:tab w:val="left" w:pos="900"/>
          <w:tab w:val="left" w:pos="1429"/>
        </w:tabs>
        <w:suppressAutoHyphens/>
        <w:ind w:left="0" w:firstLine="709"/>
        <w:jc w:val="both"/>
        <w:rPr>
          <w:sz w:val="20"/>
          <w:szCs w:val="20"/>
        </w:rPr>
      </w:pPr>
      <w:r w:rsidRPr="003D14DD">
        <w:rPr>
          <w:sz w:val="20"/>
          <w:szCs w:val="20"/>
        </w:rPr>
        <w:t xml:space="preserve">сформировать единую систему понятий, связанных с оценкой качества современной электронной информационно-образовательной среды </w:t>
      </w:r>
    </w:p>
    <w:p w:rsidR="00F60BC5" w:rsidRPr="003D14DD" w:rsidRDefault="00F60BC5" w:rsidP="00F60BC5">
      <w:pPr>
        <w:numPr>
          <w:ilvl w:val="0"/>
          <w:numId w:val="21"/>
        </w:numPr>
        <w:tabs>
          <w:tab w:val="left" w:pos="900"/>
          <w:tab w:val="left" w:pos="1429"/>
        </w:tabs>
        <w:suppressAutoHyphens/>
        <w:ind w:left="0" w:firstLine="709"/>
        <w:jc w:val="both"/>
        <w:rPr>
          <w:sz w:val="20"/>
          <w:szCs w:val="20"/>
        </w:rPr>
      </w:pPr>
      <w:r w:rsidRPr="003D14DD">
        <w:rPr>
          <w:sz w:val="20"/>
          <w:szCs w:val="20"/>
        </w:rPr>
        <w:t>ознакомить с актуальными задачи экспертизы и управления качеством образования.</w:t>
      </w:r>
    </w:p>
    <w:p w:rsidR="00F60BC5" w:rsidRPr="003D14DD" w:rsidRDefault="00F60BC5" w:rsidP="00F60BC5">
      <w:pPr>
        <w:numPr>
          <w:ilvl w:val="0"/>
          <w:numId w:val="21"/>
        </w:numPr>
        <w:tabs>
          <w:tab w:val="left" w:pos="900"/>
          <w:tab w:val="left" w:pos="1429"/>
        </w:tabs>
        <w:suppressAutoHyphens/>
        <w:ind w:left="0" w:firstLine="709"/>
        <w:jc w:val="both"/>
        <w:rPr>
          <w:sz w:val="20"/>
          <w:szCs w:val="20"/>
        </w:rPr>
      </w:pPr>
      <w:r w:rsidRPr="003D14DD">
        <w:rPr>
          <w:sz w:val="20"/>
          <w:szCs w:val="20"/>
        </w:rPr>
        <w:t>ознакомить с подходами к разработке современной электронной информационно-образовательной среды.</w:t>
      </w:r>
    </w:p>
    <w:p w:rsidR="00F60BC5" w:rsidRPr="003D14DD" w:rsidRDefault="00F60BC5" w:rsidP="00F60BC5">
      <w:pPr>
        <w:pStyle w:val="afff3"/>
        <w:numPr>
          <w:ilvl w:val="0"/>
          <w:numId w:val="21"/>
        </w:numPr>
        <w:tabs>
          <w:tab w:val="left" w:pos="900"/>
          <w:tab w:val="left" w:pos="1429"/>
        </w:tabs>
        <w:ind w:left="0" w:firstLine="709"/>
        <w:jc w:val="both"/>
        <w:textAlignment w:val="baseline"/>
        <w:rPr>
          <w:sz w:val="20"/>
          <w:szCs w:val="20"/>
        </w:rPr>
      </w:pPr>
      <w:r w:rsidRPr="003D14DD">
        <w:rPr>
          <w:sz w:val="20"/>
          <w:szCs w:val="20"/>
        </w:rPr>
        <w:t>сформировать знания об оценке качества современной электронной информационно-образовательной среды на соответствие требованиям ФГОС и нормативно-правовым актам РФ.</w:t>
      </w:r>
    </w:p>
    <w:p w:rsidR="00F60BC5" w:rsidRPr="003D14DD" w:rsidRDefault="00F60BC5" w:rsidP="00F60BC5">
      <w:pPr>
        <w:pStyle w:val="afff3"/>
        <w:numPr>
          <w:ilvl w:val="0"/>
          <w:numId w:val="21"/>
        </w:numPr>
        <w:tabs>
          <w:tab w:val="left" w:pos="900"/>
          <w:tab w:val="left" w:pos="1429"/>
        </w:tabs>
        <w:ind w:left="0" w:firstLine="709"/>
        <w:jc w:val="both"/>
        <w:textAlignment w:val="baseline"/>
        <w:rPr>
          <w:b/>
          <w:sz w:val="20"/>
          <w:szCs w:val="20"/>
        </w:rPr>
      </w:pPr>
      <w:r w:rsidRPr="003D14DD">
        <w:rPr>
          <w:sz w:val="20"/>
          <w:szCs w:val="20"/>
        </w:rPr>
        <w:t xml:space="preserve">познакомить с </w:t>
      </w:r>
      <w:r w:rsidRPr="003D14DD">
        <w:rPr>
          <w:sz w:val="20"/>
          <w:szCs w:val="20"/>
          <w:lang w:bidi="ar-SA"/>
        </w:rPr>
        <w:t xml:space="preserve">проблемы оценки качества </w:t>
      </w:r>
      <w:r w:rsidRPr="003D14DD">
        <w:rPr>
          <w:sz w:val="20"/>
          <w:szCs w:val="20"/>
        </w:rPr>
        <w:t xml:space="preserve">современной </w:t>
      </w:r>
      <w:r w:rsidRPr="003D14DD">
        <w:rPr>
          <w:sz w:val="20"/>
          <w:szCs w:val="20"/>
          <w:lang w:bidi="ar-SA"/>
        </w:rPr>
        <w:t>электронной информационно-образовательной среды.</w:t>
      </w:r>
    </w:p>
    <w:p w:rsidR="00F60BC5" w:rsidRPr="003D14DD" w:rsidRDefault="00F60BC5" w:rsidP="00F60BC5">
      <w:pPr>
        <w:pStyle w:val="afff3"/>
        <w:numPr>
          <w:ilvl w:val="0"/>
          <w:numId w:val="21"/>
        </w:numPr>
        <w:tabs>
          <w:tab w:val="left" w:pos="900"/>
          <w:tab w:val="left" w:pos="1429"/>
        </w:tabs>
        <w:ind w:left="0" w:firstLine="709"/>
        <w:jc w:val="both"/>
        <w:textAlignment w:val="baseline"/>
        <w:rPr>
          <w:sz w:val="20"/>
          <w:szCs w:val="20"/>
        </w:rPr>
      </w:pPr>
      <w:r w:rsidRPr="003D14DD">
        <w:rPr>
          <w:sz w:val="20"/>
          <w:szCs w:val="20"/>
        </w:rPr>
        <w:t>сформировать знания организационно-технологических аспектов формирования и развития современной электронной информационно-образовательной среды.</w:t>
      </w:r>
    </w:p>
    <w:p w:rsidR="00F60BC5" w:rsidRPr="003D14DD" w:rsidRDefault="00F60BC5" w:rsidP="00F60BC5">
      <w:pPr>
        <w:pStyle w:val="afff3"/>
        <w:numPr>
          <w:ilvl w:val="0"/>
          <w:numId w:val="21"/>
        </w:numPr>
        <w:tabs>
          <w:tab w:val="left" w:pos="900"/>
          <w:tab w:val="left" w:pos="1429"/>
        </w:tabs>
        <w:ind w:left="0" w:firstLine="709"/>
        <w:jc w:val="both"/>
        <w:textAlignment w:val="baseline"/>
        <w:rPr>
          <w:sz w:val="20"/>
          <w:szCs w:val="20"/>
        </w:rPr>
      </w:pPr>
      <w:r w:rsidRPr="003D14DD">
        <w:rPr>
          <w:sz w:val="20"/>
          <w:szCs w:val="20"/>
        </w:rPr>
        <w:t>сформировать знания о конкретных стратегиях развития современной электронной информационно-образовательной среды.</w:t>
      </w:r>
    </w:p>
    <w:p w:rsidR="00F60BC5" w:rsidRPr="003D14DD" w:rsidRDefault="00F60BC5" w:rsidP="00F60BC5">
      <w:pPr>
        <w:tabs>
          <w:tab w:val="left" w:pos="900"/>
        </w:tabs>
        <w:suppressAutoHyphens/>
        <w:ind w:firstLine="709"/>
        <w:jc w:val="both"/>
        <w:rPr>
          <w:b/>
          <w:sz w:val="20"/>
          <w:szCs w:val="20"/>
        </w:rPr>
      </w:pPr>
      <w:r w:rsidRPr="003D14DD">
        <w:rPr>
          <w:b/>
          <w:sz w:val="20"/>
          <w:szCs w:val="20"/>
        </w:rPr>
        <w:t>2. Место дисциплины в структуре ОП</w:t>
      </w:r>
    </w:p>
    <w:p w:rsidR="00F60BC5" w:rsidRPr="003D14DD" w:rsidRDefault="00F60BC5" w:rsidP="00F60BC5">
      <w:pPr>
        <w:tabs>
          <w:tab w:val="left" w:pos="900"/>
        </w:tabs>
        <w:suppressAutoHyphens/>
        <w:ind w:firstLine="709"/>
        <w:jc w:val="both"/>
        <w:rPr>
          <w:b/>
          <w:sz w:val="20"/>
          <w:szCs w:val="20"/>
        </w:rPr>
      </w:pPr>
      <w:r w:rsidRPr="003D14DD">
        <w:rPr>
          <w:sz w:val="20"/>
          <w:szCs w:val="20"/>
        </w:rPr>
        <w:t>Дисциплина «Оценка качества современной электронной информационно-образовательной среды» относится к части, формируемой участниками образовательных отношений, Блока 1.</w:t>
      </w:r>
    </w:p>
    <w:p w:rsidR="00F60BC5" w:rsidRPr="003D14DD" w:rsidRDefault="00F60BC5" w:rsidP="00F60BC5">
      <w:pPr>
        <w:pStyle w:val="af3"/>
        <w:tabs>
          <w:tab w:val="left" w:pos="900"/>
        </w:tabs>
        <w:autoSpaceDE/>
        <w:adjustRightInd/>
        <w:ind w:firstLine="720"/>
        <w:jc w:val="both"/>
        <w:rPr>
          <w:rFonts w:ascii="Times New Roman" w:hAnsi="Times New Roman"/>
          <w:b/>
        </w:rPr>
      </w:pPr>
    </w:p>
    <w:p w:rsidR="00F60BC5" w:rsidRPr="003D14DD" w:rsidRDefault="00F60BC5" w:rsidP="00F60BC5">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F60BC5" w:rsidRPr="003D14DD" w:rsidRDefault="00F60BC5" w:rsidP="00F60BC5">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F60BC5" w:rsidRPr="003D14DD" w:rsidRDefault="00F60BC5" w:rsidP="00F60BC5">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Универсальную компетенцию</w:t>
      </w:r>
    </w:p>
    <w:p w:rsidR="00F60BC5" w:rsidRPr="003D14DD" w:rsidRDefault="00F60BC5" w:rsidP="00F60BC5">
      <w:pPr>
        <w:pStyle w:val="ConsPlusNormal"/>
        <w:jc w:val="both"/>
        <w:rPr>
          <w:rFonts w:ascii="Times New Roman" w:hAnsi="Times New Roman" w:cs="Times New Roman"/>
        </w:rPr>
      </w:pPr>
      <w:r w:rsidRPr="003D14DD">
        <w:rPr>
          <w:rFonts w:ascii="Times New Roman" w:hAnsi="Times New Roman" w:cs="Times New Roman"/>
        </w:rPr>
        <w:t>УК-6. Способен определять и реализовывать приоритеты собственной деятельности и способы ее совершенствования на основе самооценки</w:t>
      </w:r>
    </w:p>
    <w:p w:rsidR="00F60BC5" w:rsidRPr="003D14DD" w:rsidRDefault="00F60BC5" w:rsidP="00F60BC5">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F60BC5" w:rsidRPr="003D14DD" w:rsidRDefault="00F60BC5" w:rsidP="00F60BC5">
      <w:pPr>
        <w:tabs>
          <w:tab w:val="left" w:pos="900"/>
          <w:tab w:val="left" w:pos="2520"/>
        </w:tabs>
        <w:ind w:firstLine="720"/>
        <w:jc w:val="both"/>
        <w:rPr>
          <w:sz w:val="20"/>
          <w:szCs w:val="20"/>
        </w:rPr>
      </w:pPr>
      <w:r w:rsidRPr="003D14DD">
        <w:rPr>
          <w:sz w:val="20"/>
          <w:szCs w:val="20"/>
        </w:rPr>
        <w:t>ПК-3. 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p w:rsidR="00F60BC5" w:rsidRPr="003D14DD" w:rsidRDefault="00F60BC5" w:rsidP="00F60BC5">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F60BC5" w:rsidRPr="003D14DD" w:rsidRDefault="00F60BC5" w:rsidP="00F60BC5">
      <w:pPr>
        <w:tabs>
          <w:tab w:val="left" w:pos="900"/>
          <w:tab w:val="left" w:pos="2520"/>
        </w:tabs>
        <w:ind w:firstLine="720"/>
        <w:jc w:val="both"/>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F60BC5" w:rsidRPr="003D14DD" w:rsidTr="004D69F2">
        <w:tc>
          <w:tcPr>
            <w:tcW w:w="3348" w:type="dxa"/>
          </w:tcPr>
          <w:p w:rsidR="00F60BC5" w:rsidRPr="003D14DD" w:rsidRDefault="00F60BC5"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F60BC5" w:rsidRPr="003D14DD" w:rsidRDefault="00F60BC5"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F60BC5" w:rsidRPr="003D14DD" w:rsidRDefault="00F60BC5"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F60BC5" w:rsidRPr="003D14DD" w:rsidTr="004D69F2">
        <w:trPr>
          <w:trHeight w:val="2114"/>
        </w:trPr>
        <w:tc>
          <w:tcPr>
            <w:tcW w:w="3348" w:type="dxa"/>
            <w:vMerge w:val="restart"/>
          </w:tcPr>
          <w:p w:rsidR="00F60BC5" w:rsidRPr="003D14DD" w:rsidRDefault="00F60BC5" w:rsidP="004D69F2">
            <w:pPr>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420" w:type="dxa"/>
            <w:vMerge w:val="restart"/>
          </w:tcPr>
          <w:p w:rsidR="00F60BC5" w:rsidRPr="003D14DD" w:rsidRDefault="00F60BC5" w:rsidP="004D69F2">
            <w:pPr>
              <w:shd w:val="clear" w:color="auto" w:fill="FFFFFF"/>
              <w:rPr>
                <w:sz w:val="20"/>
                <w:szCs w:val="20"/>
              </w:rPr>
            </w:pPr>
            <w:r w:rsidRPr="003D14DD">
              <w:rPr>
                <w:sz w:val="20"/>
                <w:szCs w:val="20"/>
              </w:rPr>
              <w:t xml:space="preserve">УК-6.1. Знать: </w:t>
            </w:r>
          </w:p>
          <w:p w:rsidR="00F60BC5" w:rsidRPr="003D14DD" w:rsidRDefault="00F60BC5" w:rsidP="004D69F2">
            <w:pPr>
              <w:shd w:val="clear" w:color="auto" w:fill="FFFFFF"/>
              <w:rPr>
                <w:sz w:val="20"/>
                <w:szCs w:val="20"/>
              </w:rPr>
            </w:pPr>
            <w:r w:rsidRPr="003D14DD">
              <w:rPr>
                <w:sz w:val="20"/>
                <w:szCs w:val="20"/>
              </w:rPr>
              <w:t>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p w:rsidR="00F60BC5" w:rsidRPr="003D14DD" w:rsidRDefault="00F60BC5" w:rsidP="004D69F2">
            <w:pPr>
              <w:rPr>
                <w:sz w:val="20"/>
                <w:szCs w:val="20"/>
              </w:rPr>
            </w:pPr>
            <w:r w:rsidRPr="003D14DD">
              <w:rPr>
                <w:sz w:val="20"/>
                <w:szCs w:val="20"/>
              </w:rPr>
              <w:t xml:space="preserve">основы педагогики и психологии личности, теорий и практик </w:t>
            </w:r>
            <w:proofErr w:type="spellStart"/>
            <w:r w:rsidRPr="003D14DD">
              <w:rPr>
                <w:sz w:val="20"/>
                <w:szCs w:val="20"/>
              </w:rPr>
              <w:t>тьюторского</w:t>
            </w:r>
            <w:proofErr w:type="spellEnd"/>
            <w:r w:rsidRPr="003D14DD">
              <w:rPr>
                <w:sz w:val="20"/>
                <w:szCs w:val="20"/>
              </w:rPr>
              <w:t xml:space="preserve"> сопровождения</w:t>
            </w:r>
          </w:p>
          <w:p w:rsidR="00F60BC5" w:rsidRPr="003D14DD" w:rsidRDefault="00F60BC5" w:rsidP="004D69F2">
            <w:pPr>
              <w:rPr>
                <w:sz w:val="20"/>
                <w:szCs w:val="20"/>
              </w:rPr>
            </w:pPr>
          </w:p>
          <w:p w:rsidR="00F60BC5" w:rsidRPr="003D14DD" w:rsidRDefault="00F60BC5" w:rsidP="004D69F2">
            <w:pPr>
              <w:shd w:val="clear" w:color="auto" w:fill="FFFFFF"/>
              <w:rPr>
                <w:sz w:val="20"/>
                <w:szCs w:val="20"/>
              </w:rPr>
            </w:pPr>
            <w:r w:rsidRPr="003D14DD">
              <w:rPr>
                <w:sz w:val="20"/>
                <w:szCs w:val="20"/>
              </w:rPr>
              <w:t xml:space="preserve">УК-6.2. Уметь: </w:t>
            </w:r>
          </w:p>
          <w:p w:rsidR="00F60BC5" w:rsidRPr="003D14DD" w:rsidRDefault="00F60BC5" w:rsidP="004D69F2">
            <w:pPr>
              <w:rPr>
                <w:sz w:val="20"/>
                <w:szCs w:val="20"/>
              </w:rPr>
            </w:pPr>
            <w:r w:rsidRPr="003D14DD">
              <w:rPr>
                <w:sz w:val="20"/>
                <w:szCs w:val="20"/>
              </w:rPr>
              <w:t xml:space="preserve">планировать свое рабочее время и время для саморазвития, 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 анализировать свой опыт, проектировать образовательные процессы и </w:t>
            </w:r>
            <w:r w:rsidRPr="003D14DD">
              <w:rPr>
                <w:sz w:val="20"/>
                <w:szCs w:val="20"/>
              </w:rPr>
              <w:lastRenderedPageBreak/>
              <w:t>системы</w:t>
            </w:r>
          </w:p>
          <w:p w:rsidR="00F60BC5" w:rsidRPr="003D14DD" w:rsidRDefault="00F60BC5" w:rsidP="004D69F2">
            <w:pPr>
              <w:rPr>
                <w:sz w:val="20"/>
                <w:szCs w:val="20"/>
              </w:rPr>
            </w:pPr>
          </w:p>
          <w:p w:rsidR="00F60BC5" w:rsidRPr="003D14DD" w:rsidRDefault="00F60BC5" w:rsidP="004D69F2">
            <w:pPr>
              <w:shd w:val="clear" w:color="auto" w:fill="FFFFFF"/>
              <w:rPr>
                <w:sz w:val="20"/>
                <w:szCs w:val="20"/>
              </w:rPr>
            </w:pPr>
            <w:r w:rsidRPr="003D14DD">
              <w:rPr>
                <w:sz w:val="20"/>
                <w:szCs w:val="20"/>
              </w:rPr>
              <w:t xml:space="preserve">УК-6.3. Владеть: </w:t>
            </w:r>
          </w:p>
          <w:p w:rsidR="00F60BC5" w:rsidRPr="003D14DD" w:rsidRDefault="00F60BC5" w:rsidP="004D69F2">
            <w:pPr>
              <w:shd w:val="clear" w:color="auto" w:fill="FFFFFF"/>
              <w:rPr>
                <w:sz w:val="20"/>
                <w:szCs w:val="20"/>
              </w:rPr>
            </w:pPr>
            <w:r w:rsidRPr="003D14DD">
              <w:rPr>
                <w:sz w:val="20"/>
                <w:szCs w:val="20"/>
              </w:rPr>
              <w:t>опытом получения дополнительного образования, изучения дополнительных образовательных программ, навыками взаимодействия с учеными и администраторами в системе образования, осмысления собственной позиции, культурной и личностной идентичности, выстраивания и реализации перспективных линий профессионального саморазвития с учетом инновационных тенденций в современном образовании</w:t>
            </w: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F60BC5" w:rsidRPr="003D14DD" w:rsidRDefault="00F60BC5" w:rsidP="00F60BC5">
            <w:pPr>
              <w:numPr>
                <w:ilvl w:val="0"/>
                <w:numId w:val="22"/>
              </w:numPr>
              <w:tabs>
                <w:tab w:val="left" w:pos="282"/>
                <w:tab w:val="left" w:pos="720"/>
              </w:tabs>
              <w:suppressAutoHyphens/>
              <w:ind w:left="0" w:firstLine="0"/>
              <w:jc w:val="both"/>
              <w:rPr>
                <w:sz w:val="20"/>
                <w:szCs w:val="20"/>
              </w:rPr>
            </w:pPr>
            <w:r w:rsidRPr="003D14DD">
              <w:rPr>
                <w:sz w:val="20"/>
                <w:szCs w:val="20"/>
              </w:rPr>
              <w:t xml:space="preserve">единую систему понятий, связанных с оценкой качества современной электронной информационно-образовательной среды </w:t>
            </w:r>
          </w:p>
          <w:p w:rsidR="00F60BC5" w:rsidRPr="003D14DD" w:rsidRDefault="00F60BC5" w:rsidP="00F60BC5">
            <w:pPr>
              <w:numPr>
                <w:ilvl w:val="0"/>
                <w:numId w:val="22"/>
              </w:numPr>
              <w:tabs>
                <w:tab w:val="left" w:pos="282"/>
                <w:tab w:val="left" w:pos="720"/>
              </w:tabs>
              <w:suppressAutoHyphens/>
              <w:ind w:left="0" w:firstLine="0"/>
              <w:jc w:val="both"/>
              <w:rPr>
                <w:sz w:val="20"/>
                <w:szCs w:val="20"/>
              </w:rPr>
            </w:pPr>
            <w:r w:rsidRPr="003D14DD">
              <w:rPr>
                <w:sz w:val="20"/>
                <w:szCs w:val="20"/>
              </w:rPr>
              <w:t>актуальные задачи экспертизы и управления качеством образования.</w:t>
            </w:r>
          </w:p>
          <w:p w:rsidR="00F60BC5" w:rsidRPr="003D14DD" w:rsidRDefault="00F60BC5" w:rsidP="00F60BC5">
            <w:pPr>
              <w:numPr>
                <w:ilvl w:val="0"/>
                <w:numId w:val="22"/>
              </w:numPr>
              <w:tabs>
                <w:tab w:val="left" w:pos="282"/>
                <w:tab w:val="left" w:pos="720"/>
              </w:tabs>
              <w:suppressAutoHyphens/>
              <w:ind w:left="0" w:firstLine="0"/>
              <w:jc w:val="both"/>
              <w:rPr>
                <w:sz w:val="20"/>
                <w:szCs w:val="20"/>
              </w:rPr>
            </w:pPr>
            <w:r w:rsidRPr="003D14DD">
              <w:rPr>
                <w:sz w:val="20"/>
                <w:szCs w:val="20"/>
              </w:rPr>
              <w:t xml:space="preserve">подходы к разработке современной электронной информационно-образовательной </w:t>
            </w:r>
            <w:proofErr w:type="spellStart"/>
            <w:r w:rsidRPr="003D14DD">
              <w:rPr>
                <w:sz w:val="20"/>
                <w:szCs w:val="20"/>
              </w:rPr>
              <w:t>среды.проблемы</w:t>
            </w:r>
            <w:proofErr w:type="spellEnd"/>
            <w:r w:rsidRPr="003D14DD">
              <w:rPr>
                <w:sz w:val="20"/>
                <w:szCs w:val="20"/>
              </w:rPr>
              <w:t xml:space="preserve"> оценки качества современной электронной информационно-образовательной среды.</w:t>
            </w:r>
          </w:p>
          <w:p w:rsidR="00F60BC5" w:rsidRPr="003D14DD" w:rsidRDefault="00F60BC5" w:rsidP="00F60BC5">
            <w:pPr>
              <w:numPr>
                <w:ilvl w:val="0"/>
                <w:numId w:val="22"/>
              </w:numPr>
              <w:tabs>
                <w:tab w:val="left" w:pos="282"/>
                <w:tab w:val="left" w:pos="720"/>
              </w:tabs>
              <w:suppressAutoHyphens/>
              <w:ind w:left="0" w:firstLine="0"/>
              <w:jc w:val="both"/>
              <w:rPr>
                <w:sz w:val="20"/>
                <w:szCs w:val="20"/>
              </w:rPr>
            </w:pPr>
            <w:r w:rsidRPr="003D14DD">
              <w:rPr>
                <w:sz w:val="20"/>
                <w:szCs w:val="20"/>
              </w:rPr>
              <w:t>организационно-технологические аспекты формирования и развития современной электронной информационно-образовательной среды.</w:t>
            </w:r>
          </w:p>
        </w:tc>
      </w:tr>
      <w:tr w:rsidR="00F60BC5" w:rsidRPr="003D14DD" w:rsidTr="004D69F2">
        <w:trPr>
          <w:trHeight w:val="2114"/>
        </w:trPr>
        <w:tc>
          <w:tcPr>
            <w:tcW w:w="3348" w:type="dxa"/>
            <w:vMerge/>
          </w:tcPr>
          <w:p w:rsidR="00F60BC5" w:rsidRPr="003D14DD" w:rsidRDefault="00F60BC5" w:rsidP="004D69F2">
            <w:pPr>
              <w:rPr>
                <w:sz w:val="20"/>
                <w:szCs w:val="20"/>
              </w:rPr>
            </w:pPr>
          </w:p>
        </w:tc>
        <w:tc>
          <w:tcPr>
            <w:tcW w:w="3420" w:type="dxa"/>
            <w:vMerge/>
          </w:tcPr>
          <w:p w:rsidR="00F60BC5" w:rsidRPr="003D14DD" w:rsidRDefault="00F60BC5" w:rsidP="004D69F2">
            <w:pPr>
              <w:shd w:val="clear" w:color="auto" w:fill="FFFFFF"/>
              <w:rPr>
                <w:sz w:val="20"/>
                <w:szCs w:val="20"/>
              </w:rPr>
            </w:pP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t>Уметь</w:t>
            </w:r>
          </w:p>
          <w:p w:rsidR="00F60BC5" w:rsidRPr="003D14DD" w:rsidRDefault="00F60BC5" w:rsidP="00F60BC5">
            <w:pPr>
              <w:numPr>
                <w:ilvl w:val="0"/>
                <w:numId w:val="23"/>
              </w:numPr>
              <w:tabs>
                <w:tab w:val="left" w:pos="282"/>
                <w:tab w:val="left" w:pos="720"/>
              </w:tabs>
              <w:suppressAutoHyphens/>
              <w:ind w:left="0" w:firstLine="0"/>
              <w:jc w:val="both"/>
              <w:rPr>
                <w:sz w:val="20"/>
                <w:szCs w:val="20"/>
              </w:rPr>
            </w:pPr>
            <w:r w:rsidRPr="003D14DD">
              <w:rPr>
                <w:sz w:val="20"/>
                <w:szCs w:val="20"/>
              </w:rPr>
              <w:t>оценивать качество современной электронной информационно-образовательной среды на соответствие требованиям ФГОС и нормативно-правовым актам РФ.</w:t>
            </w:r>
          </w:p>
          <w:p w:rsidR="00F60BC5" w:rsidRPr="003D14DD" w:rsidRDefault="00F60BC5" w:rsidP="00F60BC5">
            <w:pPr>
              <w:numPr>
                <w:ilvl w:val="0"/>
                <w:numId w:val="23"/>
              </w:numPr>
              <w:tabs>
                <w:tab w:val="left" w:pos="282"/>
                <w:tab w:val="left" w:pos="720"/>
              </w:tabs>
              <w:suppressAutoHyphens/>
              <w:ind w:left="0" w:firstLine="0"/>
              <w:jc w:val="both"/>
              <w:rPr>
                <w:sz w:val="20"/>
                <w:szCs w:val="20"/>
              </w:rPr>
            </w:pPr>
            <w:r w:rsidRPr="003D14DD">
              <w:rPr>
                <w:sz w:val="20"/>
                <w:szCs w:val="20"/>
              </w:rPr>
              <w:t>оценивать качество современной электронной информационно-образовательной среды по восьми интегрированным параметрам</w:t>
            </w:r>
          </w:p>
          <w:p w:rsidR="00F60BC5" w:rsidRPr="003D14DD" w:rsidRDefault="00F60BC5" w:rsidP="00F60BC5">
            <w:pPr>
              <w:numPr>
                <w:ilvl w:val="0"/>
                <w:numId w:val="23"/>
              </w:numPr>
              <w:tabs>
                <w:tab w:val="left" w:pos="282"/>
                <w:tab w:val="left" w:pos="720"/>
              </w:tabs>
              <w:suppressAutoHyphens/>
              <w:ind w:left="0" w:firstLine="0"/>
              <w:jc w:val="both"/>
              <w:rPr>
                <w:sz w:val="20"/>
                <w:szCs w:val="20"/>
              </w:rPr>
            </w:pPr>
            <w:r w:rsidRPr="003D14DD">
              <w:rPr>
                <w:sz w:val="20"/>
                <w:szCs w:val="20"/>
              </w:rPr>
              <w:t>определять конкретные стратегии развития современной электронной информационно-образовательной среды.</w:t>
            </w:r>
          </w:p>
          <w:p w:rsidR="00F60BC5" w:rsidRPr="003D14DD" w:rsidRDefault="00F60BC5" w:rsidP="004D69F2">
            <w:pPr>
              <w:pStyle w:val="5"/>
              <w:numPr>
                <w:ilvl w:val="0"/>
                <w:numId w:val="0"/>
              </w:numPr>
              <w:tabs>
                <w:tab w:val="left" w:pos="282"/>
              </w:tabs>
              <w:rPr>
                <w:rFonts w:eastAsia="Arial Unicode MS"/>
                <w:b/>
                <w:spacing w:val="4"/>
                <w:sz w:val="20"/>
                <w:szCs w:val="20"/>
              </w:rPr>
            </w:pPr>
          </w:p>
        </w:tc>
      </w:tr>
      <w:tr w:rsidR="00F60BC5" w:rsidRPr="003D14DD" w:rsidTr="004D69F2">
        <w:trPr>
          <w:trHeight w:val="2114"/>
        </w:trPr>
        <w:tc>
          <w:tcPr>
            <w:tcW w:w="3348" w:type="dxa"/>
            <w:vMerge/>
          </w:tcPr>
          <w:p w:rsidR="00F60BC5" w:rsidRPr="003D14DD" w:rsidRDefault="00F60BC5" w:rsidP="004D69F2">
            <w:pPr>
              <w:rPr>
                <w:sz w:val="20"/>
                <w:szCs w:val="20"/>
              </w:rPr>
            </w:pPr>
          </w:p>
        </w:tc>
        <w:tc>
          <w:tcPr>
            <w:tcW w:w="3420" w:type="dxa"/>
            <w:vMerge/>
          </w:tcPr>
          <w:p w:rsidR="00F60BC5" w:rsidRPr="003D14DD" w:rsidRDefault="00F60BC5" w:rsidP="004D69F2">
            <w:pPr>
              <w:shd w:val="clear" w:color="auto" w:fill="FFFFFF"/>
              <w:rPr>
                <w:sz w:val="20"/>
                <w:szCs w:val="20"/>
              </w:rPr>
            </w:pP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t>Владеть</w:t>
            </w:r>
          </w:p>
          <w:p w:rsidR="00F60BC5" w:rsidRPr="003D14DD" w:rsidRDefault="00F60BC5" w:rsidP="00F60BC5">
            <w:pPr>
              <w:numPr>
                <w:ilvl w:val="0"/>
                <w:numId w:val="24"/>
              </w:numPr>
              <w:tabs>
                <w:tab w:val="left" w:pos="282"/>
                <w:tab w:val="left" w:pos="720"/>
              </w:tabs>
              <w:suppressAutoHyphens/>
              <w:ind w:left="0" w:firstLine="0"/>
              <w:jc w:val="both"/>
              <w:rPr>
                <w:sz w:val="20"/>
                <w:szCs w:val="20"/>
              </w:rPr>
            </w:pPr>
            <w:r w:rsidRPr="003D14DD">
              <w:rPr>
                <w:sz w:val="20"/>
                <w:szCs w:val="20"/>
              </w:rPr>
              <w:t xml:space="preserve">методами построения </w:t>
            </w:r>
            <w:proofErr w:type="spellStart"/>
            <w:r w:rsidRPr="003D14DD">
              <w:rPr>
                <w:sz w:val="20"/>
                <w:szCs w:val="20"/>
              </w:rPr>
              <w:t>компетентностной</w:t>
            </w:r>
            <w:proofErr w:type="spellEnd"/>
            <w:r w:rsidRPr="003D14DD">
              <w:rPr>
                <w:sz w:val="20"/>
                <w:szCs w:val="20"/>
              </w:rPr>
              <w:t xml:space="preserve"> модели современной электронной информационно-образовательной среды.</w:t>
            </w:r>
          </w:p>
          <w:p w:rsidR="00F60BC5" w:rsidRPr="003D14DD" w:rsidRDefault="00F60BC5" w:rsidP="00F60BC5">
            <w:pPr>
              <w:numPr>
                <w:ilvl w:val="0"/>
                <w:numId w:val="24"/>
              </w:numPr>
              <w:tabs>
                <w:tab w:val="left" w:pos="282"/>
                <w:tab w:val="left" w:pos="720"/>
              </w:tabs>
              <w:suppressAutoHyphens/>
              <w:ind w:left="0" w:firstLine="0"/>
              <w:jc w:val="both"/>
              <w:rPr>
                <w:sz w:val="20"/>
                <w:szCs w:val="20"/>
              </w:rPr>
            </w:pPr>
            <w:r w:rsidRPr="003D14DD">
              <w:rPr>
                <w:sz w:val="20"/>
                <w:szCs w:val="20"/>
              </w:rPr>
              <w:t>методами оценки качества современной электронной информационно-образовательной среды на соответствие требованиям ФГОС и нормативно-правовым актам РФ.</w:t>
            </w:r>
          </w:p>
          <w:p w:rsidR="00F60BC5" w:rsidRPr="003D14DD" w:rsidRDefault="00F60BC5" w:rsidP="004D69F2">
            <w:pPr>
              <w:tabs>
                <w:tab w:val="left" w:pos="282"/>
              </w:tabs>
              <w:suppressAutoHyphens/>
              <w:jc w:val="both"/>
              <w:rPr>
                <w:rFonts w:eastAsia="Arial Unicode MS"/>
                <w:b/>
                <w:spacing w:val="4"/>
                <w:sz w:val="20"/>
                <w:szCs w:val="20"/>
              </w:rPr>
            </w:pPr>
          </w:p>
        </w:tc>
      </w:tr>
      <w:tr w:rsidR="00F60BC5" w:rsidRPr="003D14DD" w:rsidTr="004D69F2">
        <w:trPr>
          <w:trHeight w:val="169"/>
        </w:trPr>
        <w:tc>
          <w:tcPr>
            <w:tcW w:w="3348" w:type="dxa"/>
            <w:vMerge w:val="restart"/>
          </w:tcPr>
          <w:p w:rsidR="00F60BC5" w:rsidRPr="003D14DD" w:rsidRDefault="00F60BC5" w:rsidP="004D69F2">
            <w:pPr>
              <w:rPr>
                <w:sz w:val="20"/>
                <w:szCs w:val="20"/>
              </w:rPr>
            </w:pPr>
            <w:r w:rsidRPr="003D14DD">
              <w:rPr>
                <w:sz w:val="20"/>
                <w:szCs w:val="20"/>
              </w:rPr>
              <w:t>ПК-3 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tc>
        <w:tc>
          <w:tcPr>
            <w:tcW w:w="3420" w:type="dxa"/>
            <w:vMerge w:val="restart"/>
          </w:tcPr>
          <w:p w:rsidR="00F60BC5" w:rsidRPr="003D14DD" w:rsidRDefault="00F60BC5" w:rsidP="004D69F2">
            <w:pPr>
              <w:shd w:val="clear" w:color="auto" w:fill="FFFFFF"/>
              <w:rPr>
                <w:sz w:val="20"/>
                <w:szCs w:val="20"/>
              </w:rPr>
            </w:pPr>
            <w:r w:rsidRPr="003D14DD">
              <w:rPr>
                <w:sz w:val="20"/>
                <w:szCs w:val="20"/>
              </w:rPr>
              <w:t xml:space="preserve">ПК-3.1. Знать: </w:t>
            </w:r>
          </w:p>
          <w:p w:rsidR="00F60BC5" w:rsidRPr="003D14DD" w:rsidRDefault="00F60BC5" w:rsidP="004D69F2">
            <w:pPr>
              <w:rPr>
                <w:sz w:val="20"/>
                <w:szCs w:val="20"/>
              </w:rPr>
            </w:pPr>
            <w:r w:rsidRPr="003D14DD">
              <w:rPr>
                <w:sz w:val="20"/>
                <w:szCs w:val="20"/>
              </w:rPr>
              <w:t>методики разработки и применения контрольно-измерительных и контрольно-оценочных средств, интерпретации результатов контроля и оценивания</w:t>
            </w:r>
          </w:p>
          <w:p w:rsidR="00F60BC5" w:rsidRPr="003D14DD" w:rsidRDefault="00F60BC5" w:rsidP="004D69F2">
            <w:pPr>
              <w:rPr>
                <w:sz w:val="20"/>
                <w:szCs w:val="20"/>
              </w:rPr>
            </w:pPr>
          </w:p>
          <w:p w:rsidR="00F60BC5" w:rsidRPr="003D14DD" w:rsidRDefault="00F60BC5" w:rsidP="004D69F2">
            <w:pPr>
              <w:shd w:val="clear" w:color="auto" w:fill="FFFFFF"/>
              <w:rPr>
                <w:sz w:val="20"/>
                <w:szCs w:val="20"/>
              </w:rPr>
            </w:pPr>
            <w:r w:rsidRPr="003D14DD">
              <w:rPr>
                <w:sz w:val="20"/>
                <w:szCs w:val="20"/>
              </w:rPr>
              <w:t>ПК-3.2. Уметь:</w:t>
            </w:r>
          </w:p>
          <w:p w:rsidR="00F60BC5" w:rsidRPr="003D14DD" w:rsidRDefault="00F60BC5" w:rsidP="004D69F2">
            <w:pPr>
              <w:shd w:val="clear" w:color="auto" w:fill="FFFFFF"/>
              <w:rPr>
                <w:sz w:val="20"/>
                <w:szCs w:val="20"/>
              </w:rPr>
            </w:pPr>
            <w:r w:rsidRPr="003D14DD">
              <w:rPr>
                <w:sz w:val="20"/>
                <w:szCs w:val="20"/>
              </w:rPr>
              <w:t>использовать педагогически обоснованные формы, методы, способы и приемы организации контроля и оценки освоения учебного курса, дисциплины (модуля), применять современные оценочные средства, обеспечивать объективность оценки, охрану жизни и здоровья обучающихся в процессе публичного представления результатов оценивания,</w:t>
            </w:r>
          </w:p>
          <w:p w:rsidR="00F60BC5" w:rsidRPr="003D14DD" w:rsidRDefault="00F60BC5" w:rsidP="004D69F2">
            <w:pPr>
              <w:shd w:val="clear" w:color="auto" w:fill="FFFFFF"/>
              <w:rPr>
                <w:sz w:val="20"/>
                <w:szCs w:val="20"/>
              </w:rPr>
            </w:pPr>
            <w:r w:rsidRPr="003D14DD">
              <w:rPr>
                <w:sz w:val="20"/>
                <w:szCs w:val="20"/>
              </w:rPr>
              <w:t>соблюдать предусмотренную процедуру контроля и методику оценки,</w:t>
            </w:r>
          </w:p>
          <w:p w:rsidR="00F60BC5" w:rsidRPr="003D14DD" w:rsidRDefault="00F60BC5" w:rsidP="004D69F2">
            <w:pPr>
              <w:shd w:val="clear" w:color="auto" w:fill="FFFFFF"/>
              <w:rPr>
                <w:sz w:val="20"/>
                <w:szCs w:val="20"/>
              </w:rPr>
            </w:pPr>
            <w:r w:rsidRPr="003D14DD">
              <w:rPr>
                <w:sz w:val="20"/>
                <w:szCs w:val="20"/>
              </w:rPr>
              <w:t>соблюдать нормы педагогической этики, устанавливать педагогически целесообразные взаимоотношения с обучающимися для обеспечения достоверного оценивания,</w:t>
            </w:r>
          </w:p>
          <w:p w:rsidR="00F60BC5" w:rsidRPr="003D14DD" w:rsidRDefault="00F60BC5" w:rsidP="004D69F2">
            <w:pPr>
              <w:rPr>
                <w:sz w:val="20"/>
                <w:szCs w:val="20"/>
              </w:rPr>
            </w:pPr>
            <w:r w:rsidRPr="003D14DD">
              <w:rPr>
                <w:sz w:val="20"/>
                <w:szCs w:val="20"/>
              </w:rPr>
              <w:t xml:space="preserve">интерпретировать результаты </w:t>
            </w:r>
            <w:r w:rsidRPr="003D14DD">
              <w:rPr>
                <w:sz w:val="20"/>
                <w:szCs w:val="20"/>
              </w:rPr>
              <w:lastRenderedPageBreak/>
              <w:t>контроля и оценки</w:t>
            </w:r>
          </w:p>
          <w:p w:rsidR="00F60BC5" w:rsidRPr="003D14DD" w:rsidRDefault="00F60BC5" w:rsidP="004D69F2">
            <w:pPr>
              <w:rPr>
                <w:sz w:val="20"/>
                <w:szCs w:val="20"/>
              </w:rPr>
            </w:pPr>
          </w:p>
          <w:p w:rsidR="00F60BC5" w:rsidRPr="003D14DD" w:rsidRDefault="00F60BC5" w:rsidP="004D69F2">
            <w:pPr>
              <w:shd w:val="clear" w:color="auto" w:fill="FFFFFF"/>
              <w:jc w:val="both"/>
              <w:rPr>
                <w:sz w:val="20"/>
                <w:szCs w:val="20"/>
              </w:rPr>
            </w:pPr>
            <w:r w:rsidRPr="003D14DD">
              <w:rPr>
                <w:sz w:val="20"/>
                <w:szCs w:val="20"/>
              </w:rPr>
              <w:t>ПК-3.3. Владеть:</w:t>
            </w:r>
          </w:p>
          <w:p w:rsidR="00F60BC5" w:rsidRPr="003D14DD" w:rsidRDefault="00F60BC5" w:rsidP="004D69F2">
            <w:pPr>
              <w:shd w:val="clear" w:color="auto" w:fill="FFFFFF"/>
              <w:rPr>
                <w:sz w:val="20"/>
                <w:szCs w:val="20"/>
              </w:rPr>
            </w:pPr>
            <w:r w:rsidRPr="003D14DD">
              <w:rPr>
                <w:sz w:val="20"/>
                <w:szCs w:val="20"/>
              </w:rPr>
              <w:t>технологиями проектирования форм и методов контроля качества современной электронной информационно-образовательной среды, различных видов оценочных материалов,</w:t>
            </w:r>
          </w:p>
          <w:p w:rsidR="00F60BC5" w:rsidRPr="003D14DD" w:rsidRDefault="00F60BC5" w:rsidP="004D69F2">
            <w:pPr>
              <w:rPr>
                <w:sz w:val="20"/>
                <w:szCs w:val="20"/>
              </w:rPr>
            </w:pPr>
            <w:r w:rsidRPr="003D14DD">
              <w:rPr>
                <w:sz w:val="20"/>
                <w:szCs w:val="20"/>
              </w:rPr>
              <w:t>навыками применения форм и методов контроля качества современной электронной информационно-образовательной среды, различных видов оценочных материалов на основе информационных технологий</w:t>
            </w: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F60BC5" w:rsidRPr="003D14DD" w:rsidRDefault="00F60BC5" w:rsidP="00F60BC5">
            <w:pPr>
              <w:pStyle w:val="5"/>
              <w:numPr>
                <w:ilvl w:val="0"/>
                <w:numId w:val="25"/>
              </w:numPr>
              <w:tabs>
                <w:tab w:val="left" w:pos="282"/>
                <w:tab w:val="left" w:pos="720"/>
              </w:tabs>
              <w:ind w:left="0" w:firstLine="0"/>
              <w:rPr>
                <w:rFonts w:eastAsia="Arial Unicode MS"/>
                <w:b/>
                <w:spacing w:val="4"/>
                <w:sz w:val="20"/>
                <w:szCs w:val="20"/>
              </w:rPr>
            </w:pPr>
            <w:r w:rsidRPr="003D14DD">
              <w:rPr>
                <w:sz w:val="20"/>
                <w:szCs w:val="20"/>
              </w:rPr>
              <w:t>Методика разработки и применения контрольно-измерительных и контрольно-оценочных средств, интерпретации результатов контроля и оценивания</w:t>
            </w:r>
          </w:p>
        </w:tc>
      </w:tr>
      <w:tr w:rsidR="00F60BC5" w:rsidRPr="003D14DD" w:rsidTr="004D69F2">
        <w:trPr>
          <w:trHeight w:val="3403"/>
        </w:trPr>
        <w:tc>
          <w:tcPr>
            <w:tcW w:w="3348" w:type="dxa"/>
            <w:vMerge/>
          </w:tcPr>
          <w:p w:rsidR="00F60BC5" w:rsidRPr="003D14DD" w:rsidRDefault="00F60BC5" w:rsidP="004D69F2">
            <w:pPr>
              <w:rPr>
                <w:sz w:val="20"/>
                <w:szCs w:val="20"/>
              </w:rPr>
            </w:pPr>
          </w:p>
        </w:tc>
        <w:tc>
          <w:tcPr>
            <w:tcW w:w="3420" w:type="dxa"/>
            <w:vMerge/>
          </w:tcPr>
          <w:p w:rsidR="00F60BC5" w:rsidRPr="003D14DD" w:rsidRDefault="00F60BC5" w:rsidP="004D69F2">
            <w:pPr>
              <w:rPr>
                <w:sz w:val="20"/>
                <w:szCs w:val="20"/>
              </w:rPr>
            </w:pP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t>Уметь</w:t>
            </w:r>
          </w:p>
          <w:p w:rsidR="00F60BC5" w:rsidRPr="003D14DD" w:rsidRDefault="00F60BC5" w:rsidP="00F60BC5">
            <w:pPr>
              <w:numPr>
                <w:ilvl w:val="0"/>
                <w:numId w:val="25"/>
              </w:numPr>
              <w:shd w:val="clear" w:color="auto" w:fill="FFFFFF"/>
              <w:tabs>
                <w:tab w:val="left" w:pos="282"/>
                <w:tab w:val="left" w:pos="720"/>
              </w:tab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F60BC5" w:rsidRPr="003D14DD" w:rsidRDefault="00F60BC5" w:rsidP="00F60BC5">
            <w:pPr>
              <w:numPr>
                <w:ilvl w:val="0"/>
                <w:numId w:val="25"/>
              </w:numPr>
              <w:shd w:val="clear" w:color="auto" w:fill="FFFFFF"/>
              <w:tabs>
                <w:tab w:val="left" w:pos="282"/>
                <w:tab w:val="left" w:pos="720"/>
              </w:tabs>
              <w:ind w:left="0" w:firstLine="0"/>
              <w:jc w:val="both"/>
              <w:rPr>
                <w:sz w:val="20"/>
                <w:szCs w:val="20"/>
              </w:rPr>
            </w:pPr>
            <w:r w:rsidRPr="003D14DD">
              <w:rPr>
                <w:sz w:val="20"/>
                <w:szCs w:val="20"/>
              </w:rPr>
              <w:t xml:space="preserve">Использовать педагогически обоснованные формы, методы, способы и приемы организации контроля и оценки освоения учебного курса, дисциплины (модуля), применять современные оценочные средства, обеспечивать объективность оценки, охрану жизни и здоровья обучающихся в процессе публичного </w:t>
            </w:r>
            <w:r w:rsidRPr="003D14DD">
              <w:rPr>
                <w:sz w:val="20"/>
                <w:szCs w:val="20"/>
              </w:rPr>
              <w:lastRenderedPageBreak/>
              <w:t>представления результатов оценивания:</w:t>
            </w:r>
          </w:p>
          <w:p w:rsidR="00F60BC5" w:rsidRPr="003D14DD" w:rsidRDefault="00F60BC5" w:rsidP="00F60BC5">
            <w:pPr>
              <w:pStyle w:val="ConsPlusNormal"/>
              <w:numPr>
                <w:ilvl w:val="0"/>
                <w:numId w:val="25"/>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соблюдать предусмотренную процедуру контроля и методику оценки;</w:t>
            </w:r>
          </w:p>
          <w:p w:rsidR="00F60BC5" w:rsidRPr="003D14DD" w:rsidRDefault="00F60BC5" w:rsidP="00F60BC5">
            <w:pPr>
              <w:pStyle w:val="ConsPlusNormal"/>
              <w:numPr>
                <w:ilvl w:val="0"/>
                <w:numId w:val="25"/>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соблюдать нормы педагогической этики, устанавливать педагогически целесообразные взаимоотношения с обучающимися для обеспечения достоверного оценивания;</w:t>
            </w:r>
          </w:p>
          <w:p w:rsidR="00F60BC5" w:rsidRPr="003D14DD" w:rsidRDefault="00F60BC5" w:rsidP="00F60BC5">
            <w:pPr>
              <w:pStyle w:val="ConsPlusNormal"/>
              <w:numPr>
                <w:ilvl w:val="0"/>
                <w:numId w:val="25"/>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интерпретировать результаты контроля и оценки</w:t>
            </w:r>
          </w:p>
          <w:p w:rsidR="00F60BC5" w:rsidRPr="003D14DD" w:rsidRDefault="00F60BC5" w:rsidP="004D69F2">
            <w:pPr>
              <w:pStyle w:val="5"/>
              <w:numPr>
                <w:ilvl w:val="0"/>
                <w:numId w:val="0"/>
              </w:numPr>
              <w:tabs>
                <w:tab w:val="left" w:pos="282"/>
              </w:tabs>
              <w:rPr>
                <w:rFonts w:eastAsia="Arial Unicode MS"/>
                <w:b/>
                <w:spacing w:val="4"/>
                <w:sz w:val="20"/>
                <w:szCs w:val="20"/>
              </w:rPr>
            </w:pPr>
          </w:p>
        </w:tc>
      </w:tr>
      <w:tr w:rsidR="00F60BC5" w:rsidRPr="003D14DD" w:rsidTr="004D69F2">
        <w:trPr>
          <w:trHeight w:val="70"/>
        </w:trPr>
        <w:tc>
          <w:tcPr>
            <w:tcW w:w="3348" w:type="dxa"/>
            <w:vMerge/>
          </w:tcPr>
          <w:p w:rsidR="00F60BC5" w:rsidRPr="003D14DD" w:rsidRDefault="00F60BC5" w:rsidP="004D69F2">
            <w:pPr>
              <w:rPr>
                <w:sz w:val="20"/>
                <w:szCs w:val="20"/>
              </w:rPr>
            </w:pPr>
          </w:p>
        </w:tc>
        <w:tc>
          <w:tcPr>
            <w:tcW w:w="3420" w:type="dxa"/>
            <w:vMerge/>
          </w:tcPr>
          <w:p w:rsidR="00F60BC5" w:rsidRPr="003D14DD" w:rsidRDefault="00F60BC5" w:rsidP="004D69F2">
            <w:pPr>
              <w:rPr>
                <w:sz w:val="20"/>
                <w:szCs w:val="20"/>
              </w:rPr>
            </w:pPr>
          </w:p>
        </w:tc>
        <w:tc>
          <w:tcPr>
            <w:tcW w:w="2880" w:type="dxa"/>
          </w:tcPr>
          <w:p w:rsidR="00F60BC5" w:rsidRPr="003D14DD" w:rsidRDefault="00F60BC5" w:rsidP="004D69F2">
            <w:pPr>
              <w:pStyle w:val="5"/>
              <w:numPr>
                <w:ilvl w:val="0"/>
                <w:numId w:val="0"/>
              </w:numPr>
              <w:tabs>
                <w:tab w:val="left" w:pos="282"/>
              </w:tabs>
              <w:rPr>
                <w:b/>
                <w:sz w:val="20"/>
                <w:szCs w:val="20"/>
                <w:u w:val="single"/>
              </w:rPr>
            </w:pPr>
            <w:r w:rsidRPr="003D14DD">
              <w:rPr>
                <w:b/>
                <w:sz w:val="20"/>
                <w:szCs w:val="20"/>
                <w:u w:val="single"/>
              </w:rPr>
              <w:t>Владеть</w:t>
            </w:r>
          </w:p>
          <w:p w:rsidR="00F60BC5" w:rsidRPr="003D14DD" w:rsidRDefault="00F60BC5" w:rsidP="00F60BC5">
            <w:pPr>
              <w:numPr>
                <w:ilvl w:val="0"/>
                <w:numId w:val="26"/>
              </w:numPr>
              <w:tabs>
                <w:tab w:val="left" w:pos="282"/>
                <w:tab w:val="left" w:pos="720"/>
              </w:tabs>
              <w:suppressAutoHyphens/>
              <w:ind w:left="0" w:firstLine="0"/>
              <w:jc w:val="both"/>
              <w:rPr>
                <w:sz w:val="20"/>
                <w:szCs w:val="20"/>
              </w:rPr>
            </w:pPr>
            <w:r w:rsidRPr="003D14DD">
              <w:rPr>
                <w:sz w:val="20"/>
                <w:szCs w:val="20"/>
              </w:rPr>
              <w:t>стратегиями развития современной электронной информационно-образовательной среды.</w:t>
            </w:r>
          </w:p>
          <w:p w:rsidR="00F60BC5" w:rsidRPr="003D14DD" w:rsidRDefault="00F60BC5" w:rsidP="00F60BC5">
            <w:pPr>
              <w:pStyle w:val="5"/>
              <w:numPr>
                <w:ilvl w:val="0"/>
                <w:numId w:val="26"/>
              </w:numPr>
              <w:tabs>
                <w:tab w:val="left" w:pos="282"/>
                <w:tab w:val="left" w:pos="720"/>
              </w:tabs>
              <w:ind w:left="0" w:firstLine="0"/>
              <w:rPr>
                <w:rFonts w:eastAsia="Arial Unicode MS"/>
                <w:b/>
                <w:spacing w:val="4"/>
                <w:sz w:val="20"/>
                <w:szCs w:val="20"/>
              </w:rPr>
            </w:pPr>
            <w:r w:rsidRPr="003D14DD">
              <w:rPr>
                <w:sz w:val="20"/>
                <w:szCs w:val="20"/>
              </w:rPr>
              <w:t>методами решений проблемы оценки качества современной электронной информационно-образовательной среды.</w:t>
            </w:r>
          </w:p>
        </w:tc>
      </w:tr>
    </w:tbl>
    <w:p w:rsidR="00F60BC5" w:rsidRPr="003D14DD" w:rsidRDefault="00F60BC5" w:rsidP="00F60BC5">
      <w:pPr>
        <w:suppressAutoHyphens/>
        <w:ind w:firstLine="709"/>
        <w:jc w:val="both"/>
        <w:rPr>
          <w:sz w:val="20"/>
          <w:szCs w:val="20"/>
        </w:rPr>
      </w:pPr>
    </w:p>
    <w:p w:rsidR="00F60BC5" w:rsidRPr="003D14DD" w:rsidRDefault="00F60BC5" w:rsidP="00F60BC5">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«Оценка качества современной электронной информационно-образовательной среды», являются необходимыми для изучения последующих дисциплин.</w:t>
      </w:r>
    </w:p>
    <w:p w:rsidR="00F60BC5" w:rsidRPr="003D14DD" w:rsidRDefault="00F60BC5" w:rsidP="00F60BC5">
      <w:pPr>
        <w:tabs>
          <w:tab w:val="left" w:pos="900"/>
          <w:tab w:val="left" w:pos="1080"/>
        </w:tabs>
        <w:suppressAutoHyphens/>
        <w:jc w:val="both"/>
        <w:rPr>
          <w:sz w:val="20"/>
          <w:szCs w:val="20"/>
        </w:rPr>
      </w:pPr>
    </w:p>
    <w:p w:rsidR="00F60BC5" w:rsidRPr="003D14DD" w:rsidRDefault="00F60BC5" w:rsidP="00F60BC5">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F60BC5" w:rsidRPr="003D14DD" w:rsidRDefault="00F60BC5" w:rsidP="00F60BC5">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2541"/>
        <w:gridCol w:w="2452"/>
        <w:gridCol w:w="2417"/>
      </w:tblGrid>
      <w:tr w:rsidR="00F60BC5" w:rsidRPr="003D14DD" w:rsidTr="004D69F2">
        <w:trPr>
          <w:tblHeader/>
        </w:trPr>
        <w:tc>
          <w:tcPr>
            <w:tcW w:w="2193" w:type="dxa"/>
            <w:vMerge w:val="restart"/>
            <w:vAlign w:val="center"/>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F60BC5" w:rsidRPr="003D14DD" w:rsidTr="004D69F2">
        <w:trPr>
          <w:tblHeader/>
        </w:trPr>
        <w:tc>
          <w:tcPr>
            <w:tcW w:w="2193" w:type="dxa"/>
            <w:vMerge/>
          </w:tcPr>
          <w:p w:rsidR="00F60BC5" w:rsidRPr="003D14DD" w:rsidRDefault="00F60BC5" w:rsidP="004D69F2">
            <w:pPr>
              <w:suppressAutoHyphens/>
              <w:overflowPunct w:val="0"/>
              <w:autoSpaceDE w:val="0"/>
              <w:autoSpaceDN w:val="0"/>
              <w:adjustRightInd w:val="0"/>
              <w:jc w:val="both"/>
              <w:rPr>
                <w:sz w:val="20"/>
                <w:szCs w:val="20"/>
              </w:rPr>
            </w:pPr>
          </w:p>
        </w:tc>
        <w:tc>
          <w:tcPr>
            <w:tcW w:w="2646" w:type="dxa"/>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F60BC5" w:rsidRPr="003D14DD" w:rsidRDefault="00F60BC5" w:rsidP="004D69F2">
            <w:pPr>
              <w:suppressAutoHyphens/>
              <w:overflowPunct w:val="0"/>
              <w:autoSpaceDE w:val="0"/>
              <w:autoSpaceDN w:val="0"/>
              <w:adjustRightInd w:val="0"/>
              <w:jc w:val="center"/>
              <w:rPr>
                <w:sz w:val="20"/>
                <w:szCs w:val="20"/>
              </w:rPr>
            </w:pPr>
            <w:r w:rsidRPr="003D14DD">
              <w:rPr>
                <w:sz w:val="20"/>
                <w:szCs w:val="20"/>
              </w:rPr>
              <w:t>итоговый</w:t>
            </w:r>
          </w:p>
        </w:tc>
      </w:tr>
      <w:tr w:rsidR="00F60BC5" w:rsidRPr="003D14DD" w:rsidTr="004D69F2">
        <w:tc>
          <w:tcPr>
            <w:tcW w:w="2193" w:type="dxa"/>
            <w:vMerge w:val="restart"/>
          </w:tcPr>
          <w:p w:rsidR="00F60BC5" w:rsidRPr="003D14DD" w:rsidRDefault="00F60BC5" w:rsidP="004D69F2">
            <w:pPr>
              <w:suppressAutoHyphens/>
              <w:overflowPunct w:val="0"/>
              <w:autoSpaceDE w:val="0"/>
              <w:autoSpaceDN w:val="0"/>
              <w:adjustRightInd w:val="0"/>
              <w:jc w:val="both"/>
              <w:rPr>
                <w:b/>
                <w:sz w:val="20"/>
                <w:szCs w:val="20"/>
              </w:rPr>
            </w:pPr>
            <w:r w:rsidRPr="003D14DD">
              <w:rPr>
                <w:b/>
                <w:sz w:val="20"/>
                <w:szCs w:val="20"/>
              </w:rPr>
              <w:t>УК-6</w:t>
            </w:r>
            <w:r w:rsidRPr="003D14DD">
              <w:rPr>
                <w:sz w:val="20"/>
                <w:szCs w:val="20"/>
              </w:rPr>
              <w:t xml:space="preserve"> Способен определять и реализовывать приоритеты собственной деятельности и способы ее совершенствования на основе самооценки</w:t>
            </w:r>
          </w:p>
          <w:p w:rsidR="00F60BC5" w:rsidRPr="003D14DD" w:rsidRDefault="00F60BC5" w:rsidP="004D69F2">
            <w:pPr>
              <w:suppressAutoHyphens/>
              <w:overflowPunct w:val="0"/>
              <w:autoSpaceDE w:val="0"/>
              <w:autoSpaceDN w:val="0"/>
              <w:adjustRightInd w:val="0"/>
              <w:jc w:val="both"/>
              <w:rPr>
                <w:sz w:val="20"/>
                <w:szCs w:val="20"/>
              </w:rPr>
            </w:pPr>
          </w:p>
        </w:tc>
        <w:tc>
          <w:tcPr>
            <w:tcW w:w="2646" w:type="dxa"/>
            <w:vAlign w:val="center"/>
          </w:tcPr>
          <w:p w:rsidR="00F60BC5" w:rsidRPr="003D14DD" w:rsidRDefault="00F60BC5" w:rsidP="004D69F2">
            <w:pPr>
              <w:rPr>
                <w:sz w:val="20"/>
                <w:szCs w:val="20"/>
              </w:rPr>
            </w:pPr>
            <w:r w:rsidRPr="003D14DD">
              <w:rPr>
                <w:sz w:val="20"/>
                <w:szCs w:val="20"/>
              </w:rPr>
              <w:t>Современные проблемы науки и образования</w:t>
            </w:r>
          </w:p>
        </w:tc>
        <w:tc>
          <w:tcPr>
            <w:tcW w:w="2531" w:type="dxa"/>
            <w:vAlign w:val="center"/>
          </w:tcPr>
          <w:p w:rsidR="00F60BC5" w:rsidRPr="003D14DD" w:rsidRDefault="00F60BC5" w:rsidP="004D69F2">
            <w:pPr>
              <w:rPr>
                <w:sz w:val="20"/>
                <w:szCs w:val="20"/>
              </w:rPr>
            </w:pPr>
            <w:r w:rsidRPr="003D14DD">
              <w:rPr>
                <w:sz w:val="20"/>
                <w:szCs w:val="20"/>
              </w:rPr>
              <w:t xml:space="preserve">Инновационные процессы в образовании   </w:t>
            </w:r>
          </w:p>
        </w:tc>
        <w:tc>
          <w:tcPr>
            <w:tcW w:w="2484" w:type="dxa"/>
            <w:vAlign w:val="center"/>
          </w:tcPr>
          <w:p w:rsidR="00F60BC5" w:rsidRPr="003D14DD" w:rsidRDefault="00F60BC5" w:rsidP="004D69F2">
            <w:pPr>
              <w:rPr>
                <w:sz w:val="20"/>
                <w:szCs w:val="20"/>
              </w:rPr>
            </w:pPr>
            <w:r w:rsidRPr="003D14DD">
              <w:rPr>
                <w:sz w:val="20"/>
                <w:szCs w:val="20"/>
              </w:rPr>
              <w:t>Разработка и применение оценочных материалов в образовании</w:t>
            </w:r>
          </w:p>
        </w:tc>
      </w:tr>
      <w:tr w:rsidR="00F60BC5" w:rsidRPr="003D14DD" w:rsidTr="004D69F2">
        <w:tc>
          <w:tcPr>
            <w:tcW w:w="2193" w:type="dxa"/>
            <w:vMerge/>
          </w:tcPr>
          <w:p w:rsidR="00F60BC5" w:rsidRPr="003D14DD" w:rsidRDefault="00F60BC5" w:rsidP="004D69F2">
            <w:pPr>
              <w:suppressAutoHyphens/>
              <w:overflowPunct w:val="0"/>
              <w:autoSpaceDE w:val="0"/>
              <w:autoSpaceDN w:val="0"/>
              <w:adjustRightInd w:val="0"/>
              <w:jc w:val="both"/>
              <w:rPr>
                <w:b/>
                <w:sz w:val="20"/>
                <w:szCs w:val="20"/>
              </w:rPr>
            </w:pPr>
          </w:p>
        </w:tc>
        <w:tc>
          <w:tcPr>
            <w:tcW w:w="2646" w:type="dxa"/>
            <w:vAlign w:val="center"/>
          </w:tcPr>
          <w:p w:rsidR="00F60BC5" w:rsidRPr="003D14DD" w:rsidRDefault="00F60BC5" w:rsidP="004D69F2">
            <w:pPr>
              <w:rPr>
                <w:sz w:val="20"/>
                <w:szCs w:val="20"/>
              </w:rPr>
            </w:pPr>
            <w:r w:rsidRPr="003D14DD">
              <w:rPr>
                <w:sz w:val="20"/>
                <w:szCs w:val="20"/>
              </w:rPr>
              <w:t>Электронные образовательные ресурсы</w:t>
            </w:r>
          </w:p>
        </w:tc>
        <w:tc>
          <w:tcPr>
            <w:tcW w:w="2531" w:type="dxa"/>
            <w:vAlign w:val="center"/>
          </w:tcPr>
          <w:p w:rsidR="00F60BC5" w:rsidRPr="003D14DD" w:rsidRDefault="00F60BC5" w:rsidP="004D69F2">
            <w:pPr>
              <w:rPr>
                <w:sz w:val="20"/>
                <w:szCs w:val="20"/>
              </w:rPr>
            </w:pPr>
            <w:r w:rsidRPr="003D14DD">
              <w:rPr>
                <w:sz w:val="20"/>
                <w:szCs w:val="20"/>
              </w:rPr>
              <w:t xml:space="preserve">Оценка качества современной электронной информационно-образовательной среды   </w:t>
            </w:r>
          </w:p>
        </w:tc>
        <w:tc>
          <w:tcPr>
            <w:tcW w:w="2484" w:type="dxa"/>
            <w:vAlign w:val="center"/>
          </w:tcPr>
          <w:p w:rsidR="00F60BC5" w:rsidRPr="003D14DD" w:rsidRDefault="00F60BC5" w:rsidP="004D69F2">
            <w:pPr>
              <w:rPr>
                <w:sz w:val="20"/>
                <w:szCs w:val="20"/>
              </w:rPr>
            </w:pPr>
          </w:p>
        </w:tc>
      </w:tr>
      <w:tr w:rsidR="00F60BC5" w:rsidRPr="003D14DD" w:rsidTr="004D69F2">
        <w:tc>
          <w:tcPr>
            <w:tcW w:w="2193" w:type="dxa"/>
            <w:vMerge/>
          </w:tcPr>
          <w:p w:rsidR="00F60BC5" w:rsidRPr="003D14DD" w:rsidRDefault="00F60BC5" w:rsidP="004D69F2">
            <w:pPr>
              <w:suppressAutoHyphens/>
              <w:overflowPunct w:val="0"/>
              <w:autoSpaceDE w:val="0"/>
              <w:autoSpaceDN w:val="0"/>
              <w:adjustRightInd w:val="0"/>
              <w:jc w:val="both"/>
              <w:rPr>
                <w:b/>
                <w:sz w:val="20"/>
                <w:szCs w:val="20"/>
              </w:rPr>
            </w:pPr>
          </w:p>
        </w:tc>
        <w:tc>
          <w:tcPr>
            <w:tcW w:w="2646" w:type="dxa"/>
            <w:vAlign w:val="center"/>
          </w:tcPr>
          <w:p w:rsidR="00F60BC5" w:rsidRPr="003D14DD" w:rsidRDefault="00F60BC5" w:rsidP="004D69F2">
            <w:pPr>
              <w:rPr>
                <w:sz w:val="20"/>
                <w:szCs w:val="20"/>
              </w:rPr>
            </w:pPr>
            <w:r w:rsidRPr="003D14DD">
              <w:rPr>
                <w:sz w:val="20"/>
                <w:szCs w:val="20"/>
              </w:rPr>
              <w:t>Учебная практика, ознакомительная</w:t>
            </w:r>
          </w:p>
        </w:tc>
        <w:tc>
          <w:tcPr>
            <w:tcW w:w="2531" w:type="dxa"/>
            <w:vAlign w:val="center"/>
          </w:tcPr>
          <w:p w:rsidR="00F60BC5" w:rsidRPr="003D14DD" w:rsidRDefault="00F60BC5" w:rsidP="004D69F2">
            <w:pPr>
              <w:rPr>
                <w:sz w:val="20"/>
                <w:szCs w:val="20"/>
              </w:rPr>
            </w:pPr>
            <w:r w:rsidRPr="003D14DD">
              <w:rPr>
                <w:sz w:val="20"/>
                <w:szCs w:val="20"/>
              </w:rPr>
              <w:t>Производственная практика, педагогическая</w:t>
            </w:r>
          </w:p>
        </w:tc>
        <w:tc>
          <w:tcPr>
            <w:tcW w:w="2484" w:type="dxa"/>
            <w:vAlign w:val="center"/>
          </w:tcPr>
          <w:p w:rsidR="00F60BC5" w:rsidRPr="003D14DD" w:rsidRDefault="00F60BC5" w:rsidP="004D69F2">
            <w:pPr>
              <w:rPr>
                <w:sz w:val="20"/>
                <w:szCs w:val="20"/>
              </w:rPr>
            </w:pPr>
            <w:r w:rsidRPr="003D14DD">
              <w:rPr>
                <w:sz w:val="20"/>
                <w:szCs w:val="20"/>
              </w:rPr>
              <w:t xml:space="preserve">Производственная практика, научно-исследовательская работа </w:t>
            </w:r>
          </w:p>
        </w:tc>
      </w:tr>
      <w:tr w:rsidR="00F60BC5" w:rsidRPr="003D14DD" w:rsidTr="004D69F2">
        <w:tc>
          <w:tcPr>
            <w:tcW w:w="2193" w:type="dxa"/>
            <w:vMerge/>
          </w:tcPr>
          <w:p w:rsidR="00F60BC5" w:rsidRPr="003D14DD" w:rsidRDefault="00F60BC5" w:rsidP="004D69F2">
            <w:pPr>
              <w:suppressAutoHyphens/>
              <w:overflowPunct w:val="0"/>
              <w:autoSpaceDE w:val="0"/>
              <w:autoSpaceDN w:val="0"/>
              <w:adjustRightInd w:val="0"/>
              <w:jc w:val="both"/>
              <w:rPr>
                <w:b/>
                <w:sz w:val="20"/>
                <w:szCs w:val="20"/>
              </w:rPr>
            </w:pPr>
          </w:p>
        </w:tc>
        <w:tc>
          <w:tcPr>
            <w:tcW w:w="2646" w:type="dxa"/>
            <w:vAlign w:val="center"/>
          </w:tcPr>
          <w:p w:rsidR="00F60BC5" w:rsidRPr="003D14DD" w:rsidRDefault="00F60BC5" w:rsidP="004D69F2">
            <w:pPr>
              <w:rPr>
                <w:sz w:val="20"/>
                <w:szCs w:val="20"/>
              </w:rPr>
            </w:pPr>
          </w:p>
        </w:tc>
        <w:tc>
          <w:tcPr>
            <w:tcW w:w="2531" w:type="dxa"/>
            <w:vAlign w:val="center"/>
          </w:tcPr>
          <w:p w:rsidR="00F60BC5" w:rsidRPr="003D14DD" w:rsidRDefault="00F60BC5" w:rsidP="004D69F2">
            <w:pPr>
              <w:rPr>
                <w:sz w:val="20"/>
                <w:szCs w:val="20"/>
              </w:rPr>
            </w:pPr>
          </w:p>
        </w:tc>
        <w:tc>
          <w:tcPr>
            <w:tcW w:w="2484" w:type="dxa"/>
            <w:vAlign w:val="center"/>
          </w:tcPr>
          <w:p w:rsidR="00F60BC5" w:rsidRPr="003D14DD" w:rsidRDefault="00F60BC5" w:rsidP="004D69F2">
            <w:pPr>
              <w:rPr>
                <w:sz w:val="20"/>
                <w:szCs w:val="20"/>
              </w:rPr>
            </w:pPr>
            <w:r w:rsidRPr="003D14DD">
              <w:rPr>
                <w:sz w:val="20"/>
                <w:szCs w:val="20"/>
              </w:rPr>
              <w:t xml:space="preserve">Выполнение и защита выпускной квалификационной работы </w:t>
            </w:r>
          </w:p>
        </w:tc>
      </w:tr>
      <w:tr w:rsidR="00F60BC5" w:rsidRPr="003D14DD" w:rsidTr="004D69F2">
        <w:trPr>
          <w:trHeight w:val="231"/>
        </w:trPr>
        <w:tc>
          <w:tcPr>
            <w:tcW w:w="2193" w:type="dxa"/>
            <w:vMerge w:val="restart"/>
          </w:tcPr>
          <w:p w:rsidR="00F60BC5" w:rsidRPr="003D14DD" w:rsidRDefault="00F60BC5" w:rsidP="004D69F2">
            <w:pPr>
              <w:suppressAutoHyphens/>
              <w:overflowPunct w:val="0"/>
              <w:autoSpaceDE w:val="0"/>
              <w:autoSpaceDN w:val="0"/>
              <w:adjustRightInd w:val="0"/>
              <w:jc w:val="both"/>
              <w:rPr>
                <w:b/>
                <w:sz w:val="20"/>
                <w:szCs w:val="20"/>
              </w:rPr>
            </w:pPr>
            <w:r w:rsidRPr="003D14DD">
              <w:rPr>
                <w:b/>
                <w:sz w:val="20"/>
                <w:szCs w:val="20"/>
              </w:rPr>
              <w:t>ПК-3</w:t>
            </w:r>
          </w:p>
          <w:p w:rsidR="00F60BC5" w:rsidRPr="003D14DD" w:rsidRDefault="00F60BC5" w:rsidP="004D69F2">
            <w:pPr>
              <w:suppressAutoHyphens/>
              <w:overflowPunct w:val="0"/>
              <w:autoSpaceDE w:val="0"/>
              <w:autoSpaceDN w:val="0"/>
              <w:adjustRightInd w:val="0"/>
              <w:jc w:val="both"/>
              <w:rPr>
                <w:sz w:val="20"/>
                <w:szCs w:val="20"/>
              </w:rPr>
            </w:pPr>
            <w:r w:rsidRPr="003D14DD">
              <w:rPr>
                <w:sz w:val="20"/>
                <w:szCs w:val="20"/>
              </w:rPr>
              <w:t xml:space="preserve">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w:t>
            </w:r>
            <w:r w:rsidRPr="003D14DD">
              <w:rPr>
                <w:sz w:val="20"/>
                <w:szCs w:val="20"/>
              </w:rPr>
              <w:lastRenderedPageBreak/>
              <w:t>материалов на основе информационных технологий</w:t>
            </w:r>
          </w:p>
        </w:tc>
        <w:tc>
          <w:tcPr>
            <w:tcW w:w="2646" w:type="dxa"/>
          </w:tcPr>
          <w:p w:rsidR="00F60BC5" w:rsidRPr="003D14DD" w:rsidRDefault="00F60BC5" w:rsidP="004D69F2">
            <w:pPr>
              <w:suppressAutoHyphens/>
              <w:overflowPunct w:val="0"/>
              <w:autoSpaceDE w:val="0"/>
              <w:autoSpaceDN w:val="0"/>
              <w:adjustRightInd w:val="0"/>
              <w:jc w:val="both"/>
              <w:rPr>
                <w:sz w:val="20"/>
                <w:szCs w:val="20"/>
              </w:rPr>
            </w:pPr>
            <w:r w:rsidRPr="003D14DD">
              <w:rPr>
                <w:sz w:val="20"/>
                <w:szCs w:val="20"/>
              </w:rPr>
              <w:lastRenderedPageBreak/>
              <w:t>Учебная практика, ознакомительная</w:t>
            </w:r>
          </w:p>
        </w:tc>
        <w:tc>
          <w:tcPr>
            <w:tcW w:w="2531" w:type="dxa"/>
            <w:vAlign w:val="center"/>
          </w:tcPr>
          <w:p w:rsidR="00F60BC5" w:rsidRPr="003D14DD" w:rsidRDefault="00F60BC5" w:rsidP="004D69F2">
            <w:pPr>
              <w:rPr>
                <w:sz w:val="20"/>
                <w:szCs w:val="20"/>
              </w:rPr>
            </w:pPr>
            <w:r w:rsidRPr="003D14DD">
              <w:rPr>
                <w:sz w:val="20"/>
                <w:szCs w:val="20"/>
              </w:rPr>
              <w:t>Оценка качества современной электронной информационно-образовательной среды</w:t>
            </w:r>
          </w:p>
        </w:tc>
        <w:tc>
          <w:tcPr>
            <w:tcW w:w="2484" w:type="dxa"/>
          </w:tcPr>
          <w:p w:rsidR="00F60BC5" w:rsidRPr="003D14DD" w:rsidRDefault="00F60BC5" w:rsidP="004D69F2">
            <w:pPr>
              <w:rPr>
                <w:sz w:val="20"/>
                <w:szCs w:val="20"/>
              </w:rPr>
            </w:pPr>
            <w:r w:rsidRPr="003D14DD">
              <w:rPr>
                <w:sz w:val="20"/>
                <w:szCs w:val="20"/>
              </w:rPr>
              <w:t>Разработка и применение оценочных материалов в образовании</w:t>
            </w:r>
          </w:p>
        </w:tc>
      </w:tr>
      <w:tr w:rsidR="00F60BC5" w:rsidRPr="003D14DD" w:rsidTr="004D69F2">
        <w:trPr>
          <w:trHeight w:val="195"/>
        </w:trPr>
        <w:tc>
          <w:tcPr>
            <w:tcW w:w="2193" w:type="dxa"/>
            <w:vMerge/>
          </w:tcPr>
          <w:p w:rsidR="00F60BC5" w:rsidRPr="003D14DD" w:rsidRDefault="00F60BC5" w:rsidP="004D69F2">
            <w:pPr>
              <w:suppressAutoHyphens/>
              <w:overflowPunct w:val="0"/>
              <w:autoSpaceDE w:val="0"/>
              <w:autoSpaceDN w:val="0"/>
              <w:adjustRightInd w:val="0"/>
              <w:jc w:val="both"/>
              <w:rPr>
                <w:b/>
                <w:sz w:val="20"/>
                <w:szCs w:val="20"/>
              </w:rPr>
            </w:pPr>
          </w:p>
        </w:tc>
        <w:tc>
          <w:tcPr>
            <w:tcW w:w="2646" w:type="dxa"/>
          </w:tcPr>
          <w:p w:rsidR="00F60BC5" w:rsidRPr="003D14DD" w:rsidRDefault="00F60BC5" w:rsidP="004D69F2">
            <w:pPr>
              <w:rPr>
                <w:sz w:val="20"/>
                <w:szCs w:val="20"/>
              </w:rPr>
            </w:pPr>
          </w:p>
        </w:tc>
        <w:tc>
          <w:tcPr>
            <w:tcW w:w="2531" w:type="dxa"/>
            <w:vAlign w:val="center"/>
          </w:tcPr>
          <w:p w:rsidR="00F60BC5" w:rsidRPr="003D14DD" w:rsidRDefault="00F60BC5" w:rsidP="004D69F2">
            <w:pPr>
              <w:rPr>
                <w:sz w:val="20"/>
                <w:szCs w:val="20"/>
              </w:rPr>
            </w:pPr>
            <w:r w:rsidRPr="003D14DD">
              <w:rPr>
                <w:sz w:val="20"/>
                <w:szCs w:val="20"/>
              </w:rPr>
              <w:t>Производственная практика, педагогическая</w:t>
            </w:r>
          </w:p>
        </w:tc>
        <w:tc>
          <w:tcPr>
            <w:tcW w:w="2484" w:type="dxa"/>
            <w:vAlign w:val="center"/>
          </w:tcPr>
          <w:p w:rsidR="00F60BC5" w:rsidRPr="003D14DD" w:rsidRDefault="00F60BC5" w:rsidP="004D69F2">
            <w:pPr>
              <w:rPr>
                <w:sz w:val="20"/>
                <w:szCs w:val="20"/>
              </w:rPr>
            </w:pPr>
            <w:r w:rsidRPr="003D14DD">
              <w:rPr>
                <w:sz w:val="20"/>
                <w:szCs w:val="20"/>
              </w:rPr>
              <w:t xml:space="preserve">Производственная практика, научно-исследовательская работа </w:t>
            </w:r>
          </w:p>
        </w:tc>
      </w:tr>
      <w:tr w:rsidR="00F60BC5" w:rsidRPr="003D14DD" w:rsidTr="004D69F2">
        <w:trPr>
          <w:trHeight w:val="204"/>
        </w:trPr>
        <w:tc>
          <w:tcPr>
            <w:tcW w:w="2193" w:type="dxa"/>
            <w:vMerge/>
          </w:tcPr>
          <w:p w:rsidR="00F60BC5" w:rsidRPr="003D14DD" w:rsidRDefault="00F60BC5" w:rsidP="004D69F2">
            <w:pPr>
              <w:suppressAutoHyphens/>
              <w:overflowPunct w:val="0"/>
              <w:autoSpaceDE w:val="0"/>
              <w:autoSpaceDN w:val="0"/>
              <w:adjustRightInd w:val="0"/>
              <w:jc w:val="both"/>
              <w:rPr>
                <w:sz w:val="20"/>
                <w:szCs w:val="20"/>
              </w:rPr>
            </w:pPr>
          </w:p>
        </w:tc>
        <w:tc>
          <w:tcPr>
            <w:tcW w:w="2646" w:type="dxa"/>
            <w:vAlign w:val="center"/>
          </w:tcPr>
          <w:p w:rsidR="00F60BC5" w:rsidRPr="003D14DD" w:rsidRDefault="00F60BC5" w:rsidP="004D69F2">
            <w:pPr>
              <w:rPr>
                <w:sz w:val="20"/>
                <w:szCs w:val="20"/>
              </w:rPr>
            </w:pPr>
          </w:p>
        </w:tc>
        <w:tc>
          <w:tcPr>
            <w:tcW w:w="2531" w:type="dxa"/>
            <w:vAlign w:val="center"/>
          </w:tcPr>
          <w:p w:rsidR="00F60BC5" w:rsidRPr="003D14DD" w:rsidRDefault="00F60BC5" w:rsidP="004D69F2">
            <w:pPr>
              <w:rPr>
                <w:sz w:val="20"/>
                <w:szCs w:val="20"/>
              </w:rPr>
            </w:pPr>
          </w:p>
        </w:tc>
        <w:tc>
          <w:tcPr>
            <w:tcW w:w="2484" w:type="dxa"/>
            <w:vAlign w:val="center"/>
          </w:tcPr>
          <w:p w:rsidR="00F60BC5" w:rsidRPr="003D14DD" w:rsidRDefault="00F60BC5" w:rsidP="004D69F2">
            <w:pPr>
              <w:rPr>
                <w:sz w:val="20"/>
                <w:szCs w:val="20"/>
              </w:rPr>
            </w:pPr>
            <w:r w:rsidRPr="003D14DD">
              <w:rPr>
                <w:sz w:val="20"/>
                <w:szCs w:val="20"/>
              </w:rPr>
              <w:t xml:space="preserve">Выполнение и защита выпускной </w:t>
            </w:r>
            <w:r w:rsidRPr="003D14DD">
              <w:rPr>
                <w:sz w:val="20"/>
                <w:szCs w:val="20"/>
              </w:rPr>
              <w:lastRenderedPageBreak/>
              <w:t xml:space="preserve">квалификационной работы </w:t>
            </w:r>
          </w:p>
        </w:tc>
      </w:tr>
    </w:tbl>
    <w:p w:rsidR="00F60BC5" w:rsidRPr="003D14DD" w:rsidRDefault="00F60BC5" w:rsidP="00F60BC5">
      <w:pPr>
        <w:tabs>
          <w:tab w:val="left" w:pos="900"/>
          <w:tab w:val="left" w:pos="1080"/>
        </w:tabs>
        <w:suppressAutoHyphens/>
        <w:ind w:firstLine="709"/>
        <w:jc w:val="both"/>
        <w:rPr>
          <w:sz w:val="20"/>
          <w:szCs w:val="20"/>
        </w:rPr>
      </w:pPr>
    </w:p>
    <w:p w:rsidR="00F60BC5" w:rsidRPr="003D14DD" w:rsidRDefault="00F60BC5" w:rsidP="00F60BC5">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F60BC5" w:rsidRPr="003D14DD" w:rsidRDefault="00F60BC5" w:rsidP="00F60BC5">
      <w:pPr>
        <w:tabs>
          <w:tab w:val="left" w:pos="900"/>
        </w:tabs>
        <w:suppressAutoHyphens/>
        <w:ind w:firstLine="709"/>
        <w:jc w:val="both"/>
        <w:rPr>
          <w:b/>
          <w:sz w:val="20"/>
          <w:szCs w:val="20"/>
        </w:rPr>
      </w:pPr>
    </w:p>
    <w:p w:rsidR="00F60BC5" w:rsidRPr="003D14DD" w:rsidRDefault="00F60BC5" w:rsidP="00F60BC5">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F60BC5" w:rsidRPr="003D14DD" w:rsidRDefault="00F60BC5" w:rsidP="00F60BC5">
      <w:pPr>
        <w:ind w:firstLine="680"/>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F60BC5" w:rsidRPr="003D14DD" w:rsidTr="004D69F2">
        <w:tc>
          <w:tcPr>
            <w:tcW w:w="766" w:type="dxa"/>
            <w:vMerge w:val="restart"/>
            <w:vAlign w:val="center"/>
          </w:tcPr>
          <w:p w:rsidR="00F60BC5" w:rsidRPr="003D14DD" w:rsidRDefault="00F60BC5"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F60BC5" w:rsidRPr="003D14DD" w:rsidRDefault="00F60BC5"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F60BC5" w:rsidRPr="003D14DD" w:rsidRDefault="00F60BC5"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F60BC5" w:rsidRPr="003D14DD" w:rsidTr="004D69F2">
        <w:tc>
          <w:tcPr>
            <w:tcW w:w="766" w:type="dxa"/>
            <w:vMerge/>
          </w:tcPr>
          <w:p w:rsidR="00F60BC5" w:rsidRPr="003D14DD" w:rsidRDefault="00F60BC5" w:rsidP="004D69F2">
            <w:pPr>
              <w:tabs>
                <w:tab w:val="left" w:pos="900"/>
              </w:tabs>
              <w:rPr>
                <w:b/>
                <w:sz w:val="20"/>
                <w:szCs w:val="20"/>
              </w:rPr>
            </w:pPr>
          </w:p>
        </w:tc>
        <w:tc>
          <w:tcPr>
            <w:tcW w:w="4922" w:type="dxa"/>
            <w:vMerge/>
          </w:tcPr>
          <w:p w:rsidR="00F60BC5" w:rsidRPr="003D14DD" w:rsidRDefault="00F60BC5" w:rsidP="004D69F2">
            <w:pPr>
              <w:tabs>
                <w:tab w:val="left" w:pos="900"/>
              </w:tabs>
              <w:rPr>
                <w:b/>
                <w:sz w:val="20"/>
                <w:szCs w:val="20"/>
              </w:rPr>
            </w:pPr>
          </w:p>
        </w:tc>
        <w:tc>
          <w:tcPr>
            <w:tcW w:w="2139" w:type="dxa"/>
            <w:gridSpan w:val="2"/>
            <w:vAlign w:val="center"/>
          </w:tcPr>
          <w:p w:rsidR="00F60BC5" w:rsidRPr="003D14DD" w:rsidRDefault="00F60BC5"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F60BC5" w:rsidRPr="003D14DD" w:rsidRDefault="00F60BC5" w:rsidP="004D69F2">
            <w:pPr>
              <w:pStyle w:val="afff7"/>
              <w:suppressAutoHyphens/>
              <w:snapToGrid w:val="0"/>
              <w:ind w:right="-80"/>
              <w:jc w:val="center"/>
              <w:rPr>
                <w:b/>
                <w:sz w:val="20"/>
                <w:szCs w:val="20"/>
              </w:rPr>
            </w:pPr>
            <w:r w:rsidRPr="003D14DD">
              <w:rPr>
                <w:b/>
                <w:sz w:val="20"/>
                <w:szCs w:val="20"/>
              </w:rPr>
              <w:t>Заочная</w:t>
            </w:r>
          </w:p>
        </w:tc>
      </w:tr>
      <w:tr w:rsidR="00F60BC5" w:rsidRPr="003D14DD" w:rsidTr="004D69F2">
        <w:tc>
          <w:tcPr>
            <w:tcW w:w="766" w:type="dxa"/>
            <w:vMerge/>
          </w:tcPr>
          <w:p w:rsidR="00F60BC5" w:rsidRPr="003D14DD" w:rsidRDefault="00F60BC5" w:rsidP="004D69F2">
            <w:pPr>
              <w:tabs>
                <w:tab w:val="left" w:pos="900"/>
              </w:tabs>
              <w:rPr>
                <w:b/>
                <w:sz w:val="20"/>
                <w:szCs w:val="20"/>
              </w:rPr>
            </w:pPr>
          </w:p>
        </w:tc>
        <w:tc>
          <w:tcPr>
            <w:tcW w:w="4922" w:type="dxa"/>
            <w:vMerge/>
          </w:tcPr>
          <w:p w:rsidR="00F60BC5" w:rsidRPr="003D14DD" w:rsidRDefault="00F60BC5" w:rsidP="004D69F2">
            <w:pPr>
              <w:tabs>
                <w:tab w:val="left" w:pos="900"/>
              </w:tabs>
              <w:rPr>
                <w:b/>
                <w:sz w:val="20"/>
                <w:szCs w:val="20"/>
              </w:rPr>
            </w:pPr>
          </w:p>
        </w:tc>
        <w:tc>
          <w:tcPr>
            <w:tcW w:w="1069" w:type="dxa"/>
            <w:vAlign w:val="center"/>
          </w:tcPr>
          <w:p w:rsidR="00F60BC5" w:rsidRPr="003D14DD" w:rsidRDefault="00F60BC5" w:rsidP="004D69F2">
            <w:pPr>
              <w:tabs>
                <w:tab w:val="left" w:pos="900"/>
              </w:tabs>
              <w:jc w:val="center"/>
              <w:rPr>
                <w:b/>
                <w:sz w:val="20"/>
                <w:szCs w:val="20"/>
              </w:rPr>
            </w:pPr>
            <w:r w:rsidRPr="003D14DD">
              <w:rPr>
                <w:b/>
                <w:sz w:val="20"/>
                <w:szCs w:val="20"/>
              </w:rPr>
              <w:t>всего</w:t>
            </w:r>
          </w:p>
        </w:tc>
        <w:tc>
          <w:tcPr>
            <w:tcW w:w="1070" w:type="dxa"/>
            <w:vAlign w:val="center"/>
          </w:tcPr>
          <w:p w:rsidR="00F60BC5" w:rsidRPr="003D14DD" w:rsidRDefault="00F60BC5" w:rsidP="004D69F2">
            <w:pPr>
              <w:tabs>
                <w:tab w:val="left" w:pos="900"/>
              </w:tabs>
              <w:jc w:val="center"/>
              <w:rPr>
                <w:b/>
                <w:sz w:val="20"/>
                <w:szCs w:val="20"/>
              </w:rPr>
            </w:pPr>
            <w:r w:rsidRPr="003D14DD">
              <w:rPr>
                <w:b/>
                <w:sz w:val="20"/>
                <w:szCs w:val="20"/>
              </w:rPr>
              <w:t>в том числе</w:t>
            </w:r>
          </w:p>
        </w:tc>
        <w:tc>
          <w:tcPr>
            <w:tcW w:w="1069" w:type="dxa"/>
            <w:vAlign w:val="center"/>
          </w:tcPr>
          <w:p w:rsidR="00F60BC5" w:rsidRPr="003D14DD" w:rsidRDefault="00F60BC5" w:rsidP="004D69F2">
            <w:pPr>
              <w:tabs>
                <w:tab w:val="left" w:pos="900"/>
              </w:tabs>
              <w:jc w:val="center"/>
              <w:rPr>
                <w:b/>
                <w:sz w:val="20"/>
                <w:szCs w:val="20"/>
              </w:rPr>
            </w:pPr>
            <w:r w:rsidRPr="003D14DD">
              <w:rPr>
                <w:b/>
                <w:sz w:val="20"/>
                <w:szCs w:val="20"/>
              </w:rPr>
              <w:t>всего</w:t>
            </w:r>
          </w:p>
        </w:tc>
        <w:tc>
          <w:tcPr>
            <w:tcW w:w="1070" w:type="dxa"/>
            <w:vAlign w:val="center"/>
          </w:tcPr>
          <w:p w:rsidR="00F60BC5" w:rsidRPr="003D14DD" w:rsidRDefault="00F60BC5" w:rsidP="004D69F2">
            <w:pPr>
              <w:tabs>
                <w:tab w:val="left" w:pos="900"/>
              </w:tabs>
              <w:jc w:val="center"/>
              <w:rPr>
                <w:b/>
                <w:sz w:val="20"/>
                <w:szCs w:val="20"/>
              </w:rPr>
            </w:pPr>
            <w:r w:rsidRPr="003D14DD">
              <w:rPr>
                <w:b/>
                <w:sz w:val="20"/>
                <w:szCs w:val="20"/>
              </w:rPr>
              <w:t>в том числе</w:t>
            </w:r>
          </w:p>
        </w:tc>
      </w:tr>
      <w:tr w:rsidR="00F60BC5" w:rsidRPr="003D14DD" w:rsidTr="004D69F2">
        <w:tc>
          <w:tcPr>
            <w:tcW w:w="766" w:type="dxa"/>
          </w:tcPr>
          <w:p w:rsidR="00F60BC5" w:rsidRPr="003D14DD" w:rsidRDefault="00F60BC5" w:rsidP="004D69F2">
            <w:pPr>
              <w:suppressAutoHyphens/>
              <w:snapToGrid w:val="0"/>
              <w:rPr>
                <w:b/>
                <w:sz w:val="20"/>
                <w:szCs w:val="20"/>
              </w:rPr>
            </w:pPr>
            <w:r w:rsidRPr="003D14DD">
              <w:rPr>
                <w:b/>
                <w:sz w:val="20"/>
                <w:szCs w:val="20"/>
              </w:rPr>
              <w:t>1</w:t>
            </w:r>
          </w:p>
        </w:tc>
        <w:tc>
          <w:tcPr>
            <w:tcW w:w="4922" w:type="dxa"/>
          </w:tcPr>
          <w:p w:rsidR="00F60BC5" w:rsidRPr="003D14DD" w:rsidRDefault="00F60BC5"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F60BC5" w:rsidRPr="003D14DD" w:rsidRDefault="00F60BC5" w:rsidP="004D69F2">
            <w:pPr>
              <w:suppressAutoHyphens/>
              <w:snapToGrid w:val="0"/>
              <w:jc w:val="center"/>
              <w:rPr>
                <w:b/>
                <w:sz w:val="20"/>
                <w:szCs w:val="20"/>
              </w:rPr>
            </w:pPr>
          </w:p>
        </w:tc>
        <w:tc>
          <w:tcPr>
            <w:tcW w:w="1070" w:type="dxa"/>
          </w:tcPr>
          <w:p w:rsidR="00F60BC5" w:rsidRPr="003D14DD" w:rsidRDefault="00F60BC5" w:rsidP="004D69F2">
            <w:pPr>
              <w:pStyle w:val="afff7"/>
              <w:suppressAutoHyphens/>
              <w:snapToGrid w:val="0"/>
              <w:ind w:right="312"/>
              <w:jc w:val="center"/>
              <w:rPr>
                <w:b/>
                <w:sz w:val="20"/>
                <w:szCs w:val="20"/>
              </w:rPr>
            </w:pPr>
          </w:p>
        </w:tc>
        <w:tc>
          <w:tcPr>
            <w:tcW w:w="1069" w:type="dxa"/>
          </w:tcPr>
          <w:p w:rsidR="00F60BC5" w:rsidRPr="003D14DD" w:rsidRDefault="00F60BC5" w:rsidP="004D69F2">
            <w:pPr>
              <w:pStyle w:val="afff7"/>
              <w:suppressAutoHyphens/>
              <w:snapToGrid w:val="0"/>
              <w:jc w:val="center"/>
              <w:rPr>
                <w:b/>
                <w:sz w:val="20"/>
                <w:szCs w:val="20"/>
              </w:rPr>
            </w:pPr>
            <w:r w:rsidRPr="003D14DD">
              <w:rPr>
                <w:b/>
                <w:sz w:val="20"/>
                <w:szCs w:val="20"/>
              </w:rPr>
              <w:t>14,2</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1.1</w:t>
            </w:r>
          </w:p>
        </w:tc>
        <w:tc>
          <w:tcPr>
            <w:tcW w:w="4922" w:type="dxa"/>
          </w:tcPr>
          <w:p w:rsidR="00F60BC5" w:rsidRPr="003D14DD" w:rsidRDefault="00F60BC5" w:rsidP="004D69F2">
            <w:pPr>
              <w:suppressAutoHyphens/>
              <w:snapToGrid w:val="0"/>
              <w:rPr>
                <w:sz w:val="20"/>
                <w:szCs w:val="20"/>
              </w:rPr>
            </w:pPr>
            <w:r w:rsidRPr="003D14DD">
              <w:rPr>
                <w:sz w:val="20"/>
                <w:szCs w:val="20"/>
              </w:rPr>
              <w:t>занятия лекционного типа (лекции)</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r w:rsidRPr="003D14DD">
              <w:rPr>
                <w:sz w:val="20"/>
                <w:szCs w:val="20"/>
              </w:rPr>
              <w:t>2</w:t>
            </w:r>
          </w:p>
        </w:tc>
        <w:tc>
          <w:tcPr>
            <w:tcW w:w="1070" w:type="dxa"/>
          </w:tcPr>
          <w:p w:rsidR="00F60BC5" w:rsidRPr="003D14DD" w:rsidRDefault="00F60BC5" w:rsidP="004D69F2">
            <w:pPr>
              <w:pStyle w:val="afff7"/>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1.2</w:t>
            </w:r>
          </w:p>
        </w:tc>
        <w:tc>
          <w:tcPr>
            <w:tcW w:w="4922" w:type="dxa"/>
          </w:tcPr>
          <w:p w:rsidR="00F60BC5" w:rsidRPr="003D14DD" w:rsidRDefault="00F60BC5" w:rsidP="004D69F2">
            <w:pPr>
              <w:suppressAutoHyphens/>
              <w:snapToGrid w:val="0"/>
              <w:rPr>
                <w:sz w:val="20"/>
                <w:szCs w:val="20"/>
              </w:rPr>
            </w:pPr>
            <w:r w:rsidRPr="003D14DD">
              <w:rPr>
                <w:sz w:val="20"/>
                <w:szCs w:val="20"/>
              </w:rPr>
              <w:t xml:space="preserve">занятия семинарского типа (практические)*, </w:t>
            </w:r>
          </w:p>
          <w:p w:rsidR="00F60BC5" w:rsidRPr="003D14DD" w:rsidRDefault="00F60BC5" w:rsidP="004D69F2">
            <w:pPr>
              <w:suppressAutoHyphens/>
              <w:snapToGrid w:val="0"/>
              <w:rPr>
                <w:sz w:val="20"/>
                <w:szCs w:val="20"/>
              </w:rPr>
            </w:pPr>
            <w:r w:rsidRPr="003D14DD">
              <w:rPr>
                <w:sz w:val="20"/>
                <w:szCs w:val="20"/>
              </w:rPr>
              <w:t xml:space="preserve">в том числе: </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r w:rsidRPr="003D14DD">
              <w:rPr>
                <w:sz w:val="20"/>
                <w:szCs w:val="20"/>
              </w:rPr>
              <w:t>10</w:t>
            </w:r>
          </w:p>
        </w:tc>
        <w:tc>
          <w:tcPr>
            <w:tcW w:w="1070" w:type="dxa"/>
          </w:tcPr>
          <w:p w:rsidR="00F60BC5" w:rsidRPr="003D14DD" w:rsidRDefault="00F60BC5" w:rsidP="004D69F2">
            <w:pPr>
              <w:pStyle w:val="afff7"/>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1.2.1</w:t>
            </w:r>
          </w:p>
        </w:tc>
        <w:tc>
          <w:tcPr>
            <w:tcW w:w="4922" w:type="dxa"/>
          </w:tcPr>
          <w:p w:rsidR="00F60BC5" w:rsidRPr="003D14DD" w:rsidRDefault="00F60BC5" w:rsidP="004D69F2">
            <w:pPr>
              <w:suppressAutoHyphens/>
              <w:snapToGrid w:val="0"/>
              <w:rPr>
                <w:sz w:val="20"/>
                <w:szCs w:val="20"/>
              </w:rPr>
            </w:pPr>
            <w:r w:rsidRPr="003D14DD">
              <w:rPr>
                <w:sz w:val="20"/>
                <w:szCs w:val="20"/>
              </w:rPr>
              <w:t xml:space="preserve">семинар-дискуссия, </w:t>
            </w:r>
          </w:p>
          <w:p w:rsidR="00F60BC5" w:rsidRPr="003D14DD" w:rsidRDefault="00F60BC5" w:rsidP="004D69F2">
            <w:pPr>
              <w:suppressAutoHyphens/>
              <w:snapToGrid w:val="0"/>
              <w:rPr>
                <w:sz w:val="20"/>
                <w:szCs w:val="20"/>
              </w:rPr>
            </w:pPr>
            <w:r w:rsidRPr="003D14DD">
              <w:rPr>
                <w:sz w:val="20"/>
                <w:szCs w:val="20"/>
              </w:rPr>
              <w:t>практические занятия</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p>
          <w:p w:rsidR="00F60BC5" w:rsidRPr="003D14DD" w:rsidRDefault="00F60BC5" w:rsidP="004D69F2">
            <w:pPr>
              <w:pStyle w:val="afff7"/>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r w:rsidRPr="003D14DD">
              <w:rPr>
                <w:sz w:val="20"/>
                <w:szCs w:val="20"/>
              </w:rPr>
              <w:t>0</w:t>
            </w:r>
          </w:p>
          <w:p w:rsidR="00F60BC5" w:rsidRPr="003D14DD" w:rsidRDefault="00F60BC5" w:rsidP="004D69F2">
            <w:pPr>
              <w:pStyle w:val="afff7"/>
              <w:suppressAutoHyphens/>
              <w:snapToGrid w:val="0"/>
              <w:jc w:val="center"/>
              <w:rPr>
                <w:sz w:val="20"/>
                <w:szCs w:val="20"/>
              </w:rPr>
            </w:pPr>
            <w:r w:rsidRPr="003D14DD">
              <w:rPr>
                <w:sz w:val="20"/>
                <w:szCs w:val="20"/>
              </w:rPr>
              <w:t>10</w:t>
            </w: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1.2.2</w:t>
            </w:r>
          </w:p>
        </w:tc>
        <w:tc>
          <w:tcPr>
            <w:tcW w:w="4922" w:type="dxa"/>
          </w:tcPr>
          <w:p w:rsidR="00F60BC5" w:rsidRPr="003D14DD" w:rsidRDefault="00F60BC5"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1.2.3</w:t>
            </w:r>
          </w:p>
        </w:tc>
        <w:tc>
          <w:tcPr>
            <w:tcW w:w="4922" w:type="dxa"/>
          </w:tcPr>
          <w:p w:rsidR="00F60BC5" w:rsidRPr="003D14DD" w:rsidRDefault="00F60BC5"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F60BC5" w:rsidRPr="003D14DD" w:rsidRDefault="00F60BC5" w:rsidP="004D69F2">
            <w:pPr>
              <w:pStyle w:val="afff7"/>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1.3</w:t>
            </w:r>
          </w:p>
        </w:tc>
        <w:tc>
          <w:tcPr>
            <w:tcW w:w="4922" w:type="dxa"/>
          </w:tcPr>
          <w:p w:rsidR="00F60BC5" w:rsidRPr="003D14DD" w:rsidRDefault="00F60BC5"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F60BC5" w:rsidRPr="003D14DD" w:rsidRDefault="00F60BC5" w:rsidP="004D69F2">
            <w:pPr>
              <w:pStyle w:val="afff7"/>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r w:rsidRPr="003D14DD">
              <w:rPr>
                <w:sz w:val="20"/>
                <w:szCs w:val="20"/>
              </w:rPr>
              <w:t>2,2</w:t>
            </w:r>
          </w:p>
        </w:tc>
        <w:tc>
          <w:tcPr>
            <w:tcW w:w="1070" w:type="dxa"/>
          </w:tcPr>
          <w:p w:rsidR="00F60BC5" w:rsidRPr="003D14DD" w:rsidRDefault="00F60BC5" w:rsidP="004D69F2">
            <w:pPr>
              <w:suppressAutoHyphens/>
              <w:snapToGrid w:val="0"/>
              <w:jc w:val="center"/>
              <w:rPr>
                <w:sz w:val="20"/>
                <w:szCs w:val="20"/>
              </w:rPr>
            </w:pP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1.3.1</w:t>
            </w:r>
          </w:p>
        </w:tc>
        <w:tc>
          <w:tcPr>
            <w:tcW w:w="4922" w:type="dxa"/>
          </w:tcPr>
          <w:p w:rsidR="00F60BC5" w:rsidRPr="003D14DD" w:rsidRDefault="00F60BC5" w:rsidP="004D69F2">
            <w:pPr>
              <w:suppressAutoHyphens/>
              <w:snapToGrid w:val="0"/>
              <w:rPr>
                <w:sz w:val="20"/>
                <w:szCs w:val="20"/>
              </w:rPr>
            </w:pPr>
            <w:r w:rsidRPr="003D14DD">
              <w:rPr>
                <w:sz w:val="20"/>
                <w:szCs w:val="20"/>
              </w:rPr>
              <w:t xml:space="preserve">консультации групповые </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r w:rsidRPr="003D14DD">
              <w:rPr>
                <w:sz w:val="20"/>
                <w:szCs w:val="20"/>
              </w:rPr>
              <w:t>2</w:t>
            </w: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sz w:val="20"/>
                <w:szCs w:val="20"/>
              </w:rPr>
              <w:t>1.3.2</w:t>
            </w:r>
          </w:p>
        </w:tc>
        <w:tc>
          <w:tcPr>
            <w:tcW w:w="4922" w:type="dxa"/>
          </w:tcPr>
          <w:p w:rsidR="00F60BC5" w:rsidRPr="003D14DD" w:rsidRDefault="00F60BC5"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r w:rsidRPr="003D14DD">
              <w:rPr>
                <w:sz w:val="20"/>
                <w:szCs w:val="20"/>
              </w:rPr>
              <w:t>0,2</w:t>
            </w:r>
          </w:p>
        </w:tc>
      </w:tr>
      <w:tr w:rsidR="00F60BC5" w:rsidRPr="003D14DD" w:rsidTr="004D69F2">
        <w:tc>
          <w:tcPr>
            <w:tcW w:w="766" w:type="dxa"/>
          </w:tcPr>
          <w:p w:rsidR="00F60BC5" w:rsidRPr="003D14DD" w:rsidRDefault="00F60BC5" w:rsidP="004D69F2">
            <w:pPr>
              <w:suppressAutoHyphens/>
              <w:snapToGrid w:val="0"/>
              <w:rPr>
                <w:sz w:val="20"/>
                <w:szCs w:val="20"/>
              </w:rPr>
            </w:pPr>
            <w:r w:rsidRPr="003D14DD">
              <w:rPr>
                <w:b/>
                <w:sz w:val="20"/>
                <w:szCs w:val="20"/>
              </w:rPr>
              <w:t>2</w:t>
            </w:r>
          </w:p>
        </w:tc>
        <w:tc>
          <w:tcPr>
            <w:tcW w:w="4922" w:type="dxa"/>
          </w:tcPr>
          <w:p w:rsidR="00F60BC5" w:rsidRPr="003D14DD" w:rsidRDefault="00F60BC5" w:rsidP="004D69F2">
            <w:pPr>
              <w:suppressAutoHyphens/>
              <w:snapToGrid w:val="0"/>
              <w:rPr>
                <w:sz w:val="20"/>
                <w:szCs w:val="20"/>
              </w:rPr>
            </w:pPr>
            <w:r w:rsidRPr="003D14DD">
              <w:rPr>
                <w:b/>
                <w:sz w:val="20"/>
                <w:szCs w:val="20"/>
              </w:rPr>
              <w:t>Самостоятельная работа (всего)</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suppressAutoHyphens/>
              <w:snapToGrid w:val="0"/>
              <w:jc w:val="center"/>
              <w:rPr>
                <w:sz w:val="20"/>
                <w:szCs w:val="20"/>
              </w:rPr>
            </w:pPr>
          </w:p>
        </w:tc>
        <w:tc>
          <w:tcPr>
            <w:tcW w:w="1069" w:type="dxa"/>
          </w:tcPr>
          <w:p w:rsidR="00F60BC5" w:rsidRPr="003D14DD" w:rsidRDefault="00F60BC5" w:rsidP="004D69F2">
            <w:pPr>
              <w:suppressAutoHyphens/>
              <w:snapToGrid w:val="0"/>
              <w:jc w:val="center"/>
              <w:rPr>
                <w:sz w:val="20"/>
                <w:szCs w:val="20"/>
              </w:rPr>
            </w:pPr>
            <w:r w:rsidRPr="003D14DD">
              <w:rPr>
                <w:b/>
                <w:sz w:val="20"/>
                <w:szCs w:val="20"/>
              </w:rPr>
              <w:t>87</w:t>
            </w:r>
          </w:p>
        </w:tc>
        <w:tc>
          <w:tcPr>
            <w:tcW w:w="1070" w:type="dxa"/>
          </w:tcPr>
          <w:p w:rsidR="00F60BC5" w:rsidRPr="003D14DD" w:rsidRDefault="00F60BC5" w:rsidP="004D69F2">
            <w:pPr>
              <w:suppressAutoHyphens/>
              <w:snapToGrid w:val="0"/>
              <w:jc w:val="center"/>
              <w:rPr>
                <w:sz w:val="20"/>
                <w:szCs w:val="20"/>
              </w:rPr>
            </w:pPr>
          </w:p>
        </w:tc>
      </w:tr>
      <w:tr w:rsidR="00F60BC5" w:rsidRPr="003D14DD" w:rsidTr="004D69F2">
        <w:tc>
          <w:tcPr>
            <w:tcW w:w="766" w:type="dxa"/>
          </w:tcPr>
          <w:p w:rsidR="00F60BC5" w:rsidRPr="003D14DD" w:rsidRDefault="00F60BC5" w:rsidP="004D69F2">
            <w:pPr>
              <w:tabs>
                <w:tab w:val="center" w:pos="4677"/>
                <w:tab w:val="right" w:pos="9355"/>
              </w:tabs>
              <w:suppressAutoHyphens/>
              <w:rPr>
                <w:b/>
                <w:sz w:val="20"/>
                <w:szCs w:val="20"/>
              </w:rPr>
            </w:pPr>
            <w:r w:rsidRPr="003D14DD">
              <w:rPr>
                <w:sz w:val="20"/>
                <w:szCs w:val="20"/>
              </w:rPr>
              <w:t>2.1</w:t>
            </w:r>
          </w:p>
        </w:tc>
        <w:tc>
          <w:tcPr>
            <w:tcW w:w="4922" w:type="dxa"/>
          </w:tcPr>
          <w:p w:rsidR="00F60BC5" w:rsidRPr="003D14DD" w:rsidRDefault="00F60BC5"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60BC5" w:rsidRPr="003D14DD" w:rsidRDefault="00F60BC5" w:rsidP="004D69F2">
            <w:pPr>
              <w:suppressAutoHyphens/>
              <w:snapToGrid w:val="0"/>
              <w:jc w:val="center"/>
              <w:rPr>
                <w:b/>
                <w:sz w:val="20"/>
                <w:szCs w:val="20"/>
              </w:rPr>
            </w:pPr>
          </w:p>
        </w:tc>
        <w:tc>
          <w:tcPr>
            <w:tcW w:w="1070" w:type="dxa"/>
          </w:tcPr>
          <w:p w:rsidR="00F60BC5" w:rsidRPr="003D14DD" w:rsidRDefault="00F60BC5" w:rsidP="004D69F2">
            <w:pPr>
              <w:pStyle w:val="afff7"/>
              <w:suppressAutoHyphens/>
              <w:snapToGrid w:val="0"/>
              <w:jc w:val="center"/>
              <w:rPr>
                <w:b/>
                <w:sz w:val="20"/>
                <w:szCs w:val="20"/>
              </w:rPr>
            </w:pPr>
          </w:p>
        </w:tc>
        <w:tc>
          <w:tcPr>
            <w:tcW w:w="1069" w:type="dxa"/>
          </w:tcPr>
          <w:p w:rsidR="00F60BC5" w:rsidRPr="003D14DD" w:rsidRDefault="00F60BC5" w:rsidP="004D69F2">
            <w:pPr>
              <w:pStyle w:val="afff7"/>
              <w:suppressAutoHyphens/>
              <w:snapToGrid w:val="0"/>
              <w:jc w:val="center"/>
              <w:rPr>
                <w:sz w:val="20"/>
                <w:szCs w:val="20"/>
              </w:rPr>
            </w:pPr>
          </w:p>
          <w:p w:rsidR="00F60BC5" w:rsidRPr="003D14DD" w:rsidRDefault="00F60BC5" w:rsidP="004D69F2">
            <w:pPr>
              <w:pStyle w:val="afff7"/>
              <w:suppressAutoHyphens/>
              <w:snapToGrid w:val="0"/>
              <w:jc w:val="center"/>
              <w:rPr>
                <w:sz w:val="20"/>
                <w:szCs w:val="20"/>
              </w:rPr>
            </w:pPr>
          </w:p>
          <w:p w:rsidR="00F60BC5" w:rsidRPr="003D14DD" w:rsidRDefault="00F60BC5" w:rsidP="004D69F2">
            <w:pPr>
              <w:pStyle w:val="afff7"/>
              <w:suppressAutoHyphens/>
              <w:snapToGrid w:val="0"/>
              <w:jc w:val="center"/>
              <w:rPr>
                <w:b/>
                <w:sz w:val="20"/>
                <w:szCs w:val="20"/>
              </w:rPr>
            </w:pPr>
            <w:r w:rsidRPr="003D14DD">
              <w:rPr>
                <w:sz w:val="20"/>
                <w:szCs w:val="20"/>
              </w:rPr>
              <w:t>87</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c>
          <w:tcPr>
            <w:tcW w:w="766" w:type="dxa"/>
          </w:tcPr>
          <w:p w:rsidR="00F60BC5" w:rsidRPr="003D14DD" w:rsidRDefault="00F60BC5" w:rsidP="004D69F2">
            <w:pPr>
              <w:suppressAutoHyphens/>
              <w:rPr>
                <w:sz w:val="20"/>
                <w:szCs w:val="20"/>
              </w:rPr>
            </w:pPr>
            <w:r w:rsidRPr="003D14DD">
              <w:rPr>
                <w:sz w:val="20"/>
                <w:szCs w:val="20"/>
              </w:rPr>
              <w:t>2.2</w:t>
            </w:r>
          </w:p>
        </w:tc>
        <w:tc>
          <w:tcPr>
            <w:tcW w:w="4922" w:type="dxa"/>
          </w:tcPr>
          <w:p w:rsidR="00F60BC5" w:rsidRPr="003D14DD" w:rsidRDefault="00F60BC5"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F60BC5" w:rsidRPr="003D14DD" w:rsidRDefault="00F60BC5" w:rsidP="004D69F2">
            <w:pPr>
              <w:suppressAutoHyphens/>
              <w:snapToGrid w:val="0"/>
              <w:jc w:val="center"/>
              <w:rPr>
                <w:sz w:val="20"/>
                <w:szCs w:val="20"/>
              </w:rPr>
            </w:pPr>
          </w:p>
        </w:tc>
        <w:tc>
          <w:tcPr>
            <w:tcW w:w="1070" w:type="dxa"/>
          </w:tcPr>
          <w:p w:rsidR="00F60BC5" w:rsidRPr="003D14DD" w:rsidRDefault="00F60BC5" w:rsidP="004D69F2">
            <w:pPr>
              <w:pStyle w:val="afff7"/>
              <w:suppressAutoHyphens/>
              <w:snapToGrid w:val="0"/>
              <w:jc w:val="center"/>
              <w:rPr>
                <w:sz w:val="20"/>
                <w:szCs w:val="20"/>
              </w:rPr>
            </w:pPr>
          </w:p>
        </w:tc>
        <w:tc>
          <w:tcPr>
            <w:tcW w:w="1069" w:type="dxa"/>
          </w:tcPr>
          <w:p w:rsidR="00F60BC5" w:rsidRPr="003D14DD" w:rsidRDefault="00F60BC5" w:rsidP="004D69F2">
            <w:pPr>
              <w:pStyle w:val="afff7"/>
              <w:suppressAutoHyphens/>
              <w:snapToGrid w:val="0"/>
              <w:jc w:val="center"/>
              <w:rPr>
                <w:sz w:val="20"/>
                <w:szCs w:val="20"/>
              </w:rPr>
            </w:pPr>
            <w:r w:rsidRPr="003D14DD">
              <w:rPr>
                <w:b/>
                <w:sz w:val="20"/>
                <w:szCs w:val="20"/>
              </w:rPr>
              <w:t>6,8</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rPr>
          <w:trHeight w:val="249"/>
        </w:trPr>
        <w:tc>
          <w:tcPr>
            <w:tcW w:w="766" w:type="dxa"/>
            <w:vMerge w:val="restart"/>
          </w:tcPr>
          <w:p w:rsidR="00F60BC5" w:rsidRPr="003D14DD" w:rsidRDefault="00F60BC5" w:rsidP="004D69F2">
            <w:pPr>
              <w:suppressAutoHyphens/>
              <w:snapToGrid w:val="0"/>
              <w:rPr>
                <w:b/>
                <w:sz w:val="20"/>
                <w:szCs w:val="20"/>
              </w:rPr>
            </w:pPr>
            <w:r w:rsidRPr="003D14DD">
              <w:rPr>
                <w:b/>
                <w:sz w:val="20"/>
                <w:szCs w:val="20"/>
              </w:rPr>
              <w:t>3</w:t>
            </w:r>
          </w:p>
        </w:tc>
        <w:tc>
          <w:tcPr>
            <w:tcW w:w="4922" w:type="dxa"/>
            <w:vMerge w:val="restart"/>
          </w:tcPr>
          <w:p w:rsidR="00F60BC5" w:rsidRPr="003D14DD" w:rsidRDefault="00F60BC5"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F60BC5" w:rsidRPr="003D14DD" w:rsidRDefault="00F60BC5"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F60BC5" w:rsidRPr="003D14DD" w:rsidRDefault="00F60BC5" w:rsidP="004D69F2">
            <w:pPr>
              <w:suppressAutoHyphens/>
              <w:rPr>
                <w:sz w:val="20"/>
                <w:szCs w:val="20"/>
              </w:rPr>
            </w:pPr>
            <w:r w:rsidRPr="003D14DD">
              <w:rPr>
                <w:sz w:val="20"/>
                <w:szCs w:val="20"/>
              </w:rPr>
              <w:t>форма промежуточной аттестации</w:t>
            </w:r>
          </w:p>
        </w:tc>
        <w:tc>
          <w:tcPr>
            <w:tcW w:w="1069" w:type="dxa"/>
          </w:tcPr>
          <w:p w:rsidR="00F60BC5" w:rsidRPr="003D14DD" w:rsidRDefault="00F60BC5" w:rsidP="004D69F2">
            <w:pPr>
              <w:suppressAutoHyphens/>
              <w:snapToGrid w:val="0"/>
              <w:jc w:val="center"/>
              <w:rPr>
                <w:b/>
                <w:sz w:val="20"/>
                <w:szCs w:val="20"/>
              </w:rPr>
            </w:pPr>
          </w:p>
        </w:tc>
        <w:tc>
          <w:tcPr>
            <w:tcW w:w="1070" w:type="dxa"/>
          </w:tcPr>
          <w:p w:rsidR="00F60BC5" w:rsidRPr="003D14DD" w:rsidRDefault="00F60BC5" w:rsidP="004D69F2">
            <w:pPr>
              <w:pStyle w:val="afff7"/>
              <w:suppressAutoHyphens/>
              <w:snapToGrid w:val="0"/>
              <w:jc w:val="center"/>
              <w:rPr>
                <w:b/>
                <w:sz w:val="20"/>
                <w:szCs w:val="20"/>
              </w:rPr>
            </w:pPr>
          </w:p>
        </w:tc>
        <w:tc>
          <w:tcPr>
            <w:tcW w:w="1069" w:type="dxa"/>
          </w:tcPr>
          <w:p w:rsidR="00F60BC5" w:rsidRPr="003D14DD" w:rsidRDefault="00F60BC5" w:rsidP="004D69F2">
            <w:pPr>
              <w:suppressAutoHyphens/>
              <w:snapToGrid w:val="0"/>
              <w:jc w:val="center"/>
              <w:rPr>
                <w:b/>
                <w:sz w:val="20"/>
                <w:szCs w:val="20"/>
              </w:rPr>
            </w:pPr>
            <w:r w:rsidRPr="003D14DD">
              <w:rPr>
                <w:b/>
                <w:sz w:val="20"/>
                <w:szCs w:val="20"/>
              </w:rPr>
              <w:t>108</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c>
          <w:tcPr>
            <w:tcW w:w="766" w:type="dxa"/>
            <w:vMerge/>
          </w:tcPr>
          <w:p w:rsidR="00F60BC5" w:rsidRPr="003D14DD" w:rsidRDefault="00F60BC5" w:rsidP="004D69F2">
            <w:pPr>
              <w:suppressAutoHyphens/>
              <w:snapToGrid w:val="0"/>
              <w:rPr>
                <w:b/>
                <w:sz w:val="20"/>
                <w:szCs w:val="20"/>
              </w:rPr>
            </w:pPr>
          </w:p>
        </w:tc>
        <w:tc>
          <w:tcPr>
            <w:tcW w:w="4922" w:type="dxa"/>
            <w:vMerge/>
            <w:vAlign w:val="center"/>
          </w:tcPr>
          <w:p w:rsidR="00F60BC5" w:rsidRPr="003D14DD" w:rsidRDefault="00F60BC5" w:rsidP="004D69F2">
            <w:pPr>
              <w:suppressAutoHyphens/>
              <w:rPr>
                <w:sz w:val="20"/>
                <w:szCs w:val="20"/>
              </w:rPr>
            </w:pPr>
          </w:p>
        </w:tc>
        <w:tc>
          <w:tcPr>
            <w:tcW w:w="1069" w:type="dxa"/>
          </w:tcPr>
          <w:p w:rsidR="00F60BC5" w:rsidRPr="003D14DD" w:rsidRDefault="00F60BC5" w:rsidP="004D69F2">
            <w:pPr>
              <w:suppressAutoHyphens/>
              <w:snapToGrid w:val="0"/>
              <w:jc w:val="center"/>
              <w:rPr>
                <w:b/>
                <w:sz w:val="20"/>
                <w:szCs w:val="20"/>
              </w:rPr>
            </w:pPr>
          </w:p>
        </w:tc>
        <w:tc>
          <w:tcPr>
            <w:tcW w:w="1070" w:type="dxa"/>
          </w:tcPr>
          <w:p w:rsidR="00F60BC5" w:rsidRPr="003D14DD" w:rsidRDefault="00F60BC5" w:rsidP="004D69F2">
            <w:pPr>
              <w:pStyle w:val="afff7"/>
              <w:suppressAutoHyphens/>
              <w:snapToGrid w:val="0"/>
              <w:jc w:val="center"/>
              <w:rPr>
                <w:b/>
                <w:sz w:val="20"/>
                <w:szCs w:val="20"/>
              </w:rPr>
            </w:pPr>
          </w:p>
        </w:tc>
        <w:tc>
          <w:tcPr>
            <w:tcW w:w="1069" w:type="dxa"/>
          </w:tcPr>
          <w:p w:rsidR="00F60BC5" w:rsidRPr="003D14DD" w:rsidRDefault="00F60BC5" w:rsidP="004D69F2">
            <w:pPr>
              <w:suppressAutoHyphens/>
              <w:snapToGrid w:val="0"/>
              <w:jc w:val="center"/>
              <w:rPr>
                <w:b/>
                <w:sz w:val="20"/>
                <w:szCs w:val="20"/>
              </w:rPr>
            </w:pPr>
            <w:r w:rsidRPr="003D14DD">
              <w:rPr>
                <w:sz w:val="20"/>
                <w:szCs w:val="20"/>
              </w:rPr>
              <w:t>3</w:t>
            </w:r>
          </w:p>
        </w:tc>
        <w:tc>
          <w:tcPr>
            <w:tcW w:w="1070" w:type="dxa"/>
          </w:tcPr>
          <w:p w:rsidR="00F60BC5" w:rsidRPr="003D14DD" w:rsidRDefault="00F60BC5" w:rsidP="004D69F2">
            <w:pPr>
              <w:pStyle w:val="afff7"/>
              <w:suppressAutoHyphens/>
              <w:snapToGrid w:val="0"/>
              <w:jc w:val="center"/>
              <w:rPr>
                <w:b/>
                <w:sz w:val="20"/>
                <w:szCs w:val="20"/>
              </w:rPr>
            </w:pPr>
          </w:p>
        </w:tc>
      </w:tr>
      <w:tr w:rsidR="00F60BC5" w:rsidRPr="003D14DD" w:rsidTr="004D69F2">
        <w:tc>
          <w:tcPr>
            <w:tcW w:w="766" w:type="dxa"/>
            <w:vMerge/>
          </w:tcPr>
          <w:p w:rsidR="00F60BC5" w:rsidRPr="003D14DD" w:rsidRDefault="00F60BC5" w:rsidP="004D69F2">
            <w:pPr>
              <w:suppressAutoHyphens/>
              <w:snapToGrid w:val="0"/>
              <w:rPr>
                <w:b/>
                <w:sz w:val="20"/>
                <w:szCs w:val="20"/>
              </w:rPr>
            </w:pPr>
          </w:p>
        </w:tc>
        <w:tc>
          <w:tcPr>
            <w:tcW w:w="4922" w:type="dxa"/>
            <w:vMerge/>
            <w:vAlign w:val="center"/>
          </w:tcPr>
          <w:p w:rsidR="00F60BC5" w:rsidRPr="003D14DD" w:rsidRDefault="00F60BC5" w:rsidP="004D69F2">
            <w:pPr>
              <w:rPr>
                <w:sz w:val="20"/>
                <w:szCs w:val="20"/>
              </w:rPr>
            </w:pPr>
          </w:p>
        </w:tc>
        <w:tc>
          <w:tcPr>
            <w:tcW w:w="4278" w:type="dxa"/>
            <w:gridSpan w:val="4"/>
          </w:tcPr>
          <w:p w:rsidR="00F60BC5" w:rsidRPr="003D14DD" w:rsidRDefault="00F60BC5" w:rsidP="004D69F2">
            <w:pPr>
              <w:pStyle w:val="afff7"/>
              <w:suppressAutoHyphens/>
              <w:snapToGrid w:val="0"/>
              <w:jc w:val="center"/>
              <w:rPr>
                <w:sz w:val="20"/>
                <w:szCs w:val="20"/>
              </w:rPr>
            </w:pPr>
            <w:r w:rsidRPr="003D14DD">
              <w:rPr>
                <w:sz w:val="20"/>
                <w:szCs w:val="20"/>
              </w:rPr>
              <w:t>экзамен</w:t>
            </w:r>
          </w:p>
        </w:tc>
      </w:tr>
    </w:tbl>
    <w:p w:rsidR="00F60BC5" w:rsidRPr="003D14DD" w:rsidRDefault="00F60BC5" w:rsidP="00F60BC5">
      <w:pPr>
        <w:suppressAutoHyphens/>
        <w:ind w:firstLine="709"/>
        <w:jc w:val="both"/>
        <w:rPr>
          <w:b/>
          <w:sz w:val="20"/>
          <w:szCs w:val="20"/>
        </w:rPr>
      </w:pPr>
    </w:p>
    <w:p w:rsidR="00F60BC5" w:rsidRPr="003D14DD" w:rsidRDefault="00F60BC5" w:rsidP="00F60BC5">
      <w:pPr>
        <w:rPr>
          <w:sz w:val="20"/>
          <w:szCs w:val="20"/>
        </w:rPr>
      </w:pPr>
      <w:r w:rsidRPr="003D14DD">
        <w:rPr>
          <w:sz w:val="20"/>
          <w:szCs w:val="20"/>
        </w:rPr>
        <w:t>*</w:t>
      </w:r>
    </w:p>
    <w:p w:rsidR="00F60BC5" w:rsidRPr="003D14DD" w:rsidRDefault="00F60BC5" w:rsidP="00F60BC5">
      <w:pPr>
        <w:rPr>
          <w:sz w:val="20"/>
          <w:szCs w:val="20"/>
        </w:rPr>
      </w:pPr>
      <w:r w:rsidRPr="003D14DD">
        <w:rPr>
          <w:sz w:val="20"/>
          <w:szCs w:val="20"/>
        </w:rPr>
        <w:t>Семинар – семинар-дискуссия</w:t>
      </w:r>
    </w:p>
    <w:p w:rsidR="00F60BC5" w:rsidRPr="003D14DD" w:rsidRDefault="00F60BC5" w:rsidP="00F60BC5">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F60BC5" w:rsidRPr="003D14DD" w:rsidRDefault="00F60BC5" w:rsidP="00F60BC5">
      <w:pPr>
        <w:rPr>
          <w:sz w:val="20"/>
          <w:szCs w:val="20"/>
        </w:rPr>
      </w:pPr>
      <w:r w:rsidRPr="003D14DD">
        <w:rPr>
          <w:sz w:val="20"/>
          <w:szCs w:val="20"/>
        </w:rPr>
        <w:t xml:space="preserve">ТТ - практическое занятие - тест-тренинг </w:t>
      </w:r>
    </w:p>
    <w:p w:rsidR="00F60BC5" w:rsidRPr="003D14DD" w:rsidRDefault="00F60BC5" w:rsidP="00F60BC5">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F60BC5" w:rsidRPr="003D14DD" w:rsidRDefault="00F60BC5" w:rsidP="00F60BC5">
      <w:pPr>
        <w:rPr>
          <w:sz w:val="20"/>
          <w:szCs w:val="20"/>
        </w:rPr>
      </w:pPr>
      <w:r w:rsidRPr="003D14DD">
        <w:rPr>
          <w:sz w:val="20"/>
          <w:szCs w:val="20"/>
        </w:rPr>
        <w:t>ЛС - практическое занятие - логическая схема</w:t>
      </w:r>
    </w:p>
    <w:p w:rsidR="00F60BC5" w:rsidRPr="003D14DD" w:rsidRDefault="00F60BC5" w:rsidP="00F60BC5">
      <w:pPr>
        <w:rPr>
          <w:sz w:val="20"/>
          <w:szCs w:val="20"/>
        </w:rPr>
      </w:pPr>
      <w:r w:rsidRPr="003D14DD">
        <w:rPr>
          <w:sz w:val="20"/>
          <w:szCs w:val="20"/>
        </w:rPr>
        <w:t>УД - семинар-обсуждение устного доклада</w:t>
      </w:r>
    </w:p>
    <w:p w:rsidR="00F60BC5" w:rsidRPr="003D14DD" w:rsidRDefault="00F60BC5" w:rsidP="00F60BC5">
      <w:pPr>
        <w:rPr>
          <w:sz w:val="20"/>
          <w:szCs w:val="20"/>
        </w:rPr>
      </w:pPr>
      <w:r w:rsidRPr="003D14DD">
        <w:rPr>
          <w:sz w:val="20"/>
          <w:szCs w:val="20"/>
        </w:rPr>
        <w:t xml:space="preserve">РФ – семинар-обсуждение реферата </w:t>
      </w:r>
    </w:p>
    <w:p w:rsidR="00F60BC5" w:rsidRPr="003D14DD" w:rsidRDefault="00F60BC5" w:rsidP="00F60BC5">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F60BC5" w:rsidRPr="003D14DD" w:rsidRDefault="00F60BC5" w:rsidP="00F60BC5">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F60BC5" w:rsidRPr="003D14DD" w:rsidRDefault="00F60BC5" w:rsidP="00F60BC5">
      <w:pPr>
        <w:rPr>
          <w:sz w:val="20"/>
          <w:szCs w:val="20"/>
        </w:rPr>
      </w:pPr>
      <w:r w:rsidRPr="003D14DD">
        <w:rPr>
          <w:sz w:val="20"/>
          <w:szCs w:val="20"/>
        </w:rPr>
        <w:t xml:space="preserve">УЭ - семинар-обсуждение устного эссе </w:t>
      </w:r>
    </w:p>
    <w:p w:rsidR="00F60BC5" w:rsidRPr="003D14DD" w:rsidRDefault="00F60BC5" w:rsidP="00F60BC5">
      <w:pPr>
        <w:suppressAutoHyphens/>
        <w:jc w:val="both"/>
        <w:rPr>
          <w:b/>
          <w:sz w:val="20"/>
          <w:szCs w:val="20"/>
        </w:rPr>
      </w:pPr>
      <w:r w:rsidRPr="003D14DD">
        <w:rPr>
          <w:sz w:val="20"/>
          <w:szCs w:val="20"/>
        </w:rPr>
        <w:t xml:space="preserve">АЛТ - практическое занятие - алгоритмический тренинг  </w:t>
      </w:r>
    </w:p>
    <w:p w:rsidR="00F60BC5" w:rsidRPr="003D14DD" w:rsidRDefault="00F60BC5" w:rsidP="00F60BC5">
      <w:pPr>
        <w:suppressAutoHyphens/>
        <w:ind w:firstLine="709"/>
        <w:jc w:val="both"/>
        <w:rPr>
          <w:b/>
          <w:sz w:val="20"/>
          <w:szCs w:val="20"/>
        </w:rPr>
      </w:pPr>
    </w:p>
    <w:p w:rsidR="00F60BC5" w:rsidRPr="003D14DD" w:rsidRDefault="00F60BC5" w:rsidP="00F60BC5">
      <w:pPr>
        <w:suppressAutoHyphens/>
        <w:ind w:firstLine="709"/>
        <w:jc w:val="both"/>
        <w:rPr>
          <w:b/>
          <w:sz w:val="20"/>
          <w:szCs w:val="20"/>
        </w:rPr>
      </w:pPr>
      <w:r w:rsidRPr="003D14DD">
        <w:rPr>
          <w:b/>
          <w:sz w:val="20"/>
          <w:szCs w:val="20"/>
        </w:rPr>
        <w:t>5. Содержание дисциплины</w:t>
      </w:r>
    </w:p>
    <w:p w:rsidR="00F60BC5" w:rsidRPr="003D14DD" w:rsidRDefault="00F60BC5" w:rsidP="00F60BC5">
      <w:pPr>
        <w:suppressAutoHyphens/>
        <w:ind w:firstLine="709"/>
        <w:jc w:val="both"/>
        <w:rPr>
          <w:b/>
          <w:sz w:val="20"/>
          <w:szCs w:val="20"/>
        </w:rPr>
      </w:pPr>
      <w:r w:rsidRPr="003D14DD">
        <w:rPr>
          <w:b/>
          <w:sz w:val="20"/>
          <w:szCs w:val="20"/>
        </w:rPr>
        <w:t>5.1 Содержание разделов и тем</w:t>
      </w:r>
    </w:p>
    <w:p w:rsidR="00F60BC5" w:rsidRPr="003D14DD" w:rsidRDefault="00F60BC5" w:rsidP="00F60BC5">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1759"/>
        <w:gridCol w:w="7446"/>
      </w:tblGrid>
      <w:tr w:rsidR="00F60BC5" w:rsidRPr="003D14DD" w:rsidTr="004D69F2">
        <w:trPr>
          <w:tblHeader/>
        </w:trPr>
        <w:tc>
          <w:tcPr>
            <w:tcW w:w="265" w:type="pct"/>
            <w:vAlign w:val="center"/>
          </w:tcPr>
          <w:p w:rsidR="00F60BC5" w:rsidRPr="003D14DD" w:rsidRDefault="00F60BC5" w:rsidP="004D69F2">
            <w:pPr>
              <w:suppressAutoHyphens/>
              <w:jc w:val="center"/>
              <w:rPr>
                <w:sz w:val="20"/>
                <w:szCs w:val="20"/>
              </w:rPr>
            </w:pPr>
            <w:r w:rsidRPr="003D14DD">
              <w:rPr>
                <w:sz w:val="20"/>
                <w:szCs w:val="20"/>
              </w:rPr>
              <w:lastRenderedPageBreak/>
              <w:t>№ п/п</w:t>
            </w:r>
          </w:p>
        </w:tc>
        <w:tc>
          <w:tcPr>
            <w:tcW w:w="905" w:type="pct"/>
            <w:vAlign w:val="center"/>
          </w:tcPr>
          <w:p w:rsidR="00F60BC5" w:rsidRPr="003D14DD" w:rsidRDefault="00F60BC5"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F60BC5" w:rsidRPr="003D14DD" w:rsidRDefault="00F60BC5" w:rsidP="004D69F2">
            <w:pPr>
              <w:suppressAutoHyphens/>
              <w:jc w:val="center"/>
              <w:rPr>
                <w:bCs/>
                <w:sz w:val="20"/>
                <w:szCs w:val="20"/>
              </w:rPr>
            </w:pPr>
            <w:r w:rsidRPr="003D14DD">
              <w:rPr>
                <w:bCs/>
                <w:sz w:val="20"/>
                <w:szCs w:val="20"/>
              </w:rPr>
              <w:t>Содержание раздела дисциплины</w:t>
            </w:r>
          </w:p>
        </w:tc>
      </w:tr>
      <w:tr w:rsidR="00F60BC5" w:rsidRPr="003D14DD" w:rsidTr="004D69F2">
        <w:tc>
          <w:tcPr>
            <w:tcW w:w="265" w:type="pct"/>
          </w:tcPr>
          <w:p w:rsidR="00F60BC5" w:rsidRPr="003D14DD" w:rsidRDefault="00F60BC5" w:rsidP="004D69F2">
            <w:pPr>
              <w:suppressAutoHyphens/>
              <w:jc w:val="center"/>
              <w:rPr>
                <w:sz w:val="20"/>
                <w:szCs w:val="20"/>
              </w:rPr>
            </w:pPr>
            <w:r w:rsidRPr="003D14DD">
              <w:rPr>
                <w:sz w:val="20"/>
                <w:szCs w:val="20"/>
              </w:rPr>
              <w:t>1</w:t>
            </w:r>
          </w:p>
        </w:tc>
        <w:tc>
          <w:tcPr>
            <w:tcW w:w="905" w:type="pct"/>
          </w:tcPr>
          <w:p w:rsidR="00F60BC5" w:rsidRPr="003D14DD" w:rsidRDefault="00F60BC5" w:rsidP="004D69F2">
            <w:pPr>
              <w:suppressAutoHyphens/>
              <w:rPr>
                <w:sz w:val="20"/>
                <w:szCs w:val="20"/>
              </w:rPr>
            </w:pPr>
            <w:r w:rsidRPr="003D14DD">
              <w:rPr>
                <w:sz w:val="20"/>
                <w:szCs w:val="20"/>
              </w:rPr>
              <w:t>Организация современной электронной информационной образовательной среды и ее оценка на соответствие требованиям ФГОС и нормативно-правовым актам РФ.</w:t>
            </w:r>
          </w:p>
        </w:tc>
        <w:tc>
          <w:tcPr>
            <w:tcW w:w="3830" w:type="pct"/>
          </w:tcPr>
          <w:p w:rsidR="00F60BC5" w:rsidRPr="003D14DD" w:rsidRDefault="00F60BC5" w:rsidP="004D69F2">
            <w:pPr>
              <w:pStyle w:val="af3"/>
              <w:suppressAutoHyphens/>
              <w:jc w:val="both"/>
              <w:rPr>
                <w:rFonts w:ascii="Times New Roman" w:hAnsi="Times New Roman" w:cs="Times New Roman"/>
              </w:rPr>
            </w:pPr>
            <w:r w:rsidRPr="003D14DD">
              <w:rPr>
                <w:rFonts w:ascii="Times New Roman" w:hAnsi="Times New Roman" w:cs="Times New Roman"/>
              </w:rPr>
              <w:t>Развитие современной электронной информационно-образовательной среды.  Актуальные задачи экспертизы и управления качеством образования. Подходы к разработке современной электронной информационно-образовательной среды.</w:t>
            </w:r>
            <w:r w:rsidRPr="003D14DD">
              <w:rPr>
                <w:rFonts w:ascii="Times New Roman" w:hAnsi="Times New Roman" w:cs="Times New Roman"/>
              </w:rPr>
              <w:br/>
              <w:t xml:space="preserve">Построение </w:t>
            </w:r>
            <w:proofErr w:type="spellStart"/>
            <w:r w:rsidRPr="003D14DD">
              <w:rPr>
                <w:rFonts w:ascii="Times New Roman" w:hAnsi="Times New Roman" w:cs="Times New Roman"/>
              </w:rPr>
              <w:t>компетентностной</w:t>
            </w:r>
            <w:proofErr w:type="spellEnd"/>
            <w:r w:rsidRPr="003D14DD">
              <w:rPr>
                <w:rFonts w:ascii="Times New Roman" w:hAnsi="Times New Roman" w:cs="Times New Roman"/>
              </w:rPr>
              <w:t xml:space="preserve"> модели современной электронной информационно-образовательной среды. Оценка качества современной электронной информационно-образовательной среды на соответствие требованиям ФГОС и нормативно-правовым актам РФ. </w:t>
            </w:r>
          </w:p>
        </w:tc>
      </w:tr>
      <w:tr w:rsidR="00F60BC5" w:rsidRPr="003D14DD" w:rsidTr="004D69F2">
        <w:tc>
          <w:tcPr>
            <w:tcW w:w="265" w:type="pct"/>
          </w:tcPr>
          <w:p w:rsidR="00F60BC5" w:rsidRPr="003D14DD" w:rsidRDefault="00F60BC5" w:rsidP="004D69F2">
            <w:pPr>
              <w:suppressAutoHyphens/>
              <w:jc w:val="center"/>
              <w:rPr>
                <w:sz w:val="20"/>
                <w:szCs w:val="20"/>
              </w:rPr>
            </w:pPr>
            <w:r w:rsidRPr="003D14DD">
              <w:rPr>
                <w:sz w:val="20"/>
                <w:szCs w:val="20"/>
              </w:rPr>
              <w:t>2</w:t>
            </w:r>
          </w:p>
        </w:tc>
        <w:tc>
          <w:tcPr>
            <w:tcW w:w="905" w:type="pct"/>
          </w:tcPr>
          <w:p w:rsidR="00F60BC5" w:rsidRPr="003D14DD" w:rsidRDefault="00F60BC5" w:rsidP="004D69F2">
            <w:pPr>
              <w:suppressAutoHyphens/>
              <w:rPr>
                <w:sz w:val="20"/>
                <w:szCs w:val="20"/>
              </w:rPr>
            </w:pPr>
            <w:r w:rsidRPr="003D14DD">
              <w:rPr>
                <w:sz w:val="20"/>
                <w:szCs w:val="20"/>
              </w:rPr>
              <w:t>Интегрированные параметры оценки качества современной электронной информационно-образовательной среды</w:t>
            </w:r>
          </w:p>
        </w:tc>
        <w:tc>
          <w:tcPr>
            <w:tcW w:w="3830" w:type="pct"/>
          </w:tcPr>
          <w:p w:rsidR="00F60BC5" w:rsidRPr="003D14DD" w:rsidRDefault="00F60BC5" w:rsidP="004D69F2">
            <w:pPr>
              <w:pStyle w:val="af3"/>
              <w:suppressAutoHyphens/>
              <w:jc w:val="both"/>
              <w:rPr>
                <w:rFonts w:ascii="Times New Roman" w:hAnsi="Times New Roman" w:cs="Times New Roman"/>
              </w:rPr>
            </w:pPr>
            <w:r w:rsidRPr="003D14DD">
              <w:rPr>
                <w:rFonts w:ascii="Times New Roman" w:hAnsi="Times New Roman" w:cs="Times New Roman"/>
              </w:rPr>
              <w:t>Проблемы оценки качества современной электронной информационно-образовательной среды. Направления решения проблемы оценки качества современной электронной информационно-образовательной среды. Восемь интегрированных параметров (согласованность, мобильность, открытость, неформальность, полнота, свобода/детерминированность, доступность, безопасность (информационная безопасность)), оценки качества современной электронной информационно-образовательной среды».</w:t>
            </w:r>
          </w:p>
        </w:tc>
      </w:tr>
      <w:tr w:rsidR="00F60BC5" w:rsidRPr="003D14DD" w:rsidTr="004D69F2">
        <w:tc>
          <w:tcPr>
            <w:tcW w:w="265" w:type="pct"/>
          </w:tcPr>
          <w:p w:rsidR="00F60BC5" w:rsidRPr="003D14DD" w:rsidRDefault="00F60BC5" w:rsidP="004D69F2">
            <w:pPr>
              <w:suppressAutoHyphens/>
              <w:jc w:val="center"/>
              <w:rPr>
                <w:sz w:val="20"/>
                <w:szCs w:val="20"/>
              </w:rPr>
            </w:pPr>
            <w:r w:rsidRPr="003D14DD">
              <w:rPr>
                <w:sz w:val="20"/>
                <w:szCs w:val="20"/>
              </w:rPr>
              <w:t>3</w:t>
            </w:r>
          </w:p>
        </w:tc>
        <w:tc>
          <w:tcPr>
            <w:tcW w:w="905" w:type="pct"/>
          </w:tcPr>
          <w:p w:rsidR="00F60BC5" w:rsidRPr="003D14DD" w:rsidRDefault="00F60BC5" w:rsidP="004D69F2">
            <w:pPr>
              <w:suppressAutoHyphens/>
              <w:jc w:val="both"/>
              <w:rPr>
                <w:sz w:val="20"/>
                <w:szCs w:val="20"/>
              </w:rPr>
            </w:pPr>
            <w:r w:rsidRPr="003D14DD">
              <w:rPr>
                <w:sz w:val="20"/>
                <w:szCs w:val="20"/>
              </w:rPr>
              <w:t xml:space="preserve">Организационно-технологические аспекты формирования и развития современной электронной информационно-образовательной среды </w:t>
            </w:r>
          </w:p>
        </w:tc>
        <w:tc>
          <w:tcPr>
            <w:tcW w:w="3830" w:type="pct"/>
          </w:tcPr>
          <w:p w:rsidR="00F60BC5" w:rsidRPr="003D14DD" w:rsidRDefault="00F60BC5" w:rsidP="004D69F2">
            <w:pPr>
              <w:pStyle w:val="af3"/>
              <w:suppressAutoHyphens/>
              <w:jc w:val="both"/>
              <w:rPr>
                <w:rFonts w:ascii="Times New Roman" w:hAnsi="Times New Roman" w:cs="Times New Roman"/>
              </w:rPr>
            </w:pPr>
            <w:r w:rsidRPr="003D14DD">
              <w:rPr>
                <w:rFonts w:ascii="Times New Roman" w:hAnsi="Times New Roman" w:cs="Times New Roman"/>
              </w:rPr>
              <w:t>Организационно-технологические аспекты формирования и развития современной электронной информационно-образовательной среды. Понятие «зрелость электронной информационно-образовательной среды» и пять ее различных уровней.  Инструменты, позволяющие диагностировать информационно-технические аспекты состояния ЭИОС образовательной организации. Конкретные стратегии развития современной электронной информационно-образовательной среды.</w:t>
            </w:r>
            <w:r w:rsidRPr="003D14DD">
              <w:t xml:space="preserve"> </w:t>
            </w:r>
            <w:r w:rsidRPr="003D14DD">
              <w:rPr>
                <w:rFonts w:ascii="Times New Roman" w:hAnsi="Times New Roman" w:cs="Times New Roman"/>
              </w:rPr>
              <w:t xml:space="preserve">Показатели </w:t>
            </w:r>
            <w:proofErr w:type="spellStart"/>
            <w:r w:rsidRPr="003D14DD">
              <w:rPr>
                <w:rFonts w:ascii="Times New Roman" w:hAnsi="Times New Roman" w:cs="Times New Roman"/>
              </w:rPr>
              <w:t>сформированности</w:t>
            </w:r>
            <w:proofErr w:type="spellEnd"/>
            <w:r w:rsidRPr="003D14DD">
              <w:rPr>
                <w:rFonts w:ascii="Times New Roman" w:hAnsi="Times New Roman" w:cs="Times New Roman"/>
              </w:rPr>
              <w:t xml:space="preserve"> электронной информационно-образовательной среды </w:t>
            </w:r>
          </w:p>
        </w:tc>
      </w:tr>
    </w:tbl>
    <w:p w:rsidR="00F60BC5" w:rsidRPr="003D14DD" w:rsidRDefault="00F60BC5" w:rsidP="00F60BC5">
      <w:pPr>
        <w:suppressAutoHyphens/>
        <w:ind w:firstLine="709"/>
        <w:jc w:val="both"/>
        <w:rPr>
          <w:b/>
          <w:sz w:val="20"/>
          <w:szCs w:val="20"/>
        </w:rPr>
      </w:pPr>
    </w:p>
    <w:p w:rsidR="00F60BC5" w:rsidRPr="003D14DD" w:rsidRDefault="00F60BC5" w:rsidP="00F60BC5">
      <w:pPr>
        <w:suppressAutoHyphens/>
        <w:ind w:firstLine="709"/>
        <w:jc w:val="both"/>
        <w:rPr>
          <w:b/>
          <w:sz w:val="20"/>
          <w:szCs w:val="20"/>
        </w:rPr>
      </w:pPr>
      <w:r w:rsidRPr="003D14DD">
        <w:rPr>
          <w:b/>
          <w:sz w:val="20"/>
          <w:szCs w:val="20"/>
        </w:rPr>
        <w:t>5.2 Занятия лекционного и семинарского типа</w:t>
      </w:r>
    </w:p>
    <w:p w:rsidR="00F60BC5" w:rsidRPr="003D14DD" w:rsidRDefault="00F60BC5" w:rsidP="00F60BC5">
      <w:pPr>
        <w:suppressAutoHyphens/>
        <w:ind w:firstLine="709"/>
        <w:jc w:val="both"/>
        <w:rPr>
          <w:b/>
          <w:sz w:val="20"/>
          <w:szCs w:val="20"/>
        </w:rPr>
      </w:pPr>
      <w:r w:rsidRPr="003D14DD">
        <w:rPr>
          <w:b/>
          <w:sz w:val="20"/>
          <w:szCs w:val="20"/>
        </w:rPr>
        <w:t>5.2.1 Темы лекций</w:t>
      </w:r>
    </w:p>
    <w:p w:rsidR="00F60BC5" w:rsidRPr="003D14DD" w:rsidRDefault="00F60BC5" w:rsidP="00F60BC5">
      <w:pPr>
        <w:suppressAutoHyphens/>
        <w:ind w:firstLine="709"/>
        <w:jc w:val="both"/>
        <w:rPr>
          <w:b/>
          <w:sz w:val="20"/>
          <w:szCs w:val="20"/>
        </w:rPr>
      </w:pPr>
      <w:r w:rsidRPr="003D14DD">
        <w:rPr>
          <w:b/>
          <w:sz w:val="20"/>
          <w:szCs w:val="20"/>
        </w:rPr>
        <w:t>Раздел 1 «Организация современной электронной информационной образовательной среды и ее оценка на соответствие требованиям ФГОС и нормативно-правовым актам РФ.»</w:t>
      </w:r>
    </w:p>
    <w:p w:rsidR="00F60BC5" w:rsidRPr="003D14DD" w:rsidRDefault="00F60BC5" w:rsidP="00F60BC5">
      <w:pPr>
        <w:tabs>
          <w:tab w:val="left" w:pos="993"/>
        </w:tabs>
        <w:suppressAutoHyphens/>
        <w:ind w:firstLine="709"/>
        <w:jc w:val="both"/>
        <w:rPr>
          <w:sz w:val="20"/>
          <w:szCs w:val="20"/>
        </w:rPr>
      </w:pPr>
      <w:r w:rsidRPr="003D14DD">
        <w:rPr>
          <w:sz w:val="20"/>
          <w:szCs w:val="20"/>
        </w:rPr>
        <w:t>1.</w:t>
      </w:r>
      <w:r w:rsidRPr="003D14DD">
        <w:rPr>
          <w:sz w:val="20"/>
          <w:szCs w:val="20"/>
        </w:rPr>
        <w:tab/>
        <w:t>Развитие современной электронной информационно-образовательной среды</w:t>
      </w:r>
    </w:p>
    <w:p w:rsidR="00F60BC5" w:rsidRPr="003D14DD" w:rsidRDefault="00F60BC5" w:rsidP="00F60BC5">
      <w:pPr>
        <w:tabs>
          <w:tab w:val="left" w:pos="993"/>
        </w:tabs>
        <w:suppressAutoHyphens/>
        <w:ind w:firstLine="709"/>
        <w:jc w:val="both"/>
        <w:rPr>
          <w:sz w:val="20"/>
          <w:szCs w:val="20"/>
        </w:rPr>
      </w:pPr>
      <w:r w:rsidRPr="003D14DD">
        <w:rPr>
          <w:sz w:val="20"/>
          <w:szCs w:val="20"/>
        </w:rPr>
        <w:t>2.</w:t>
      </w:r>
      <w:r w:rsidRPr="003D14DD">
        <w:rPr>
          <w:sz w:val="20"/>
          <w:szCs w:val="20"/>
        </w:rPr>
        <w:tab/>
        <w:t>Оценка качества современной электронной информационно-образовательной среды</w:t>
      </w:r>
    </w:p>
    <w:p w:rsidR="00F60BC5" w:rsidRPr="003D14DD" w:rsidRDefault="00F60BC5" w:rsidP="00F60BC5">
      <w:pPr>
        <w:tabs>
          <w:tab w:val="left" w:pos="993"/>
        </w:tabs>
        <w:suppressAutoHyphens/>
        <w:ind w:firstLine="709"/>
        <w:jc w:val="both"/>
        <w:rPr>
          <w:b/>
          <w:sz w:val="20"/>
          <w:szCs w:val="20"/>
        </w:rPr>
      </w:pPr>
    </w:p>
    <w:p w:rsidR="00F60BC5" w:rsidRPr="003D14DD" w:rsidRDefault="00F60BC5" w:rsidP="00F60BC5">
      <w:pPr>
        <w:tabs>
          <w:tab w:val="left" w:pos="993"/>
        </w:tabs>
        <w:suppressAutoHyphens/>
        <w:ind w:firstLine="709"/>
        <w:jc w:val="both"/>
        <w:rPr>
          <w:b/>
          <w:sz w:val="20"/>
          <w:szCs w:val="20"/>
        </w:rPr>
      </w:pPr>
      <w:r w:rsidRPr="003D14DD">
        <w:rPr>
          <w:b/>
          <w:sz w:val="20"/>
          <w:szCs w:val="20"/>
        </w:rPr>
        <w:t>Раздел 2 «Интегрированные параметры оценки качества современной электронной информационно-образовательной среды»</w:t>
      </w:r>
    </w:p>
    <w:p w:rsidR="00F60BC5" w:rsidRPr="003D14DD" w:rsidRDefault="00F60BC5" w:rsidP="00F60BC5">
      <w:pPr>
        <w:tabs>
          <w:tab w:val="left" w:pos="993"/>
        </w:tabs>
        <w:suppressAutoHyphens/>
        <w:ind w:left="708" w:firstLine="1"/>
        <w:jc w:val="both"/>
        <w:rPr>
          <w:sz w:val="20"/>
          <w:szCs w:val="20"/>
        </w:rPr>
      </w:pPr>
      <w:r w:rsidRPr="003D14DD">
        <w:rPr>
          <w:sz w:val="20"/>
          <w:szCs w:val="20"/>
        </w:rPr>
        <w:t>1.</w:t>
      </w:r>
      <w:r w:rsidRPr="003D14DD">
        <w:rPr>
          <w:sz w:val="20"/>
          <w:szCs w:val="20"/>
        </w:rPr>
        <w:tab/>
        <w:t>Проблемы оценки качества современной электронной информационно-образовательной среды 2.</w:t>
      </w:r>
      <w:r w:rsidRPr="003D14DD">
        <w:rPr>
          <w:sz w:val="20"/>
          <w:szCs w:val="20"/>
        </w:rPr>
        <w:tab/>
        <w:t>Восемь интегрированных параметров оценки качества современной электронной информационно-образовательной среды</w:t>
      </w:r>
    </w:p>
    <w:p w:rsidR="00F60BC5" w:rsidRPr="003D14DD" w:rsidRDefault="00F60BC5" w:rsidP="00F60BC5">
      <w:pPr>
        <w:tabs>
          <w:tab w:val="left" w:pos="993"/>
        </w:tabs>
        <w:suppressAutoHyphens/>
        <w:ind w:left="708" w:firstLine="1"/>
        <w:jc w:val="both"/>
        <w:rPr>
          <w:b/>
          <w:sz w:val="20"/>
          <w:szCs w:val="20"/>
        </w:rPr>
      </w:pPr>
    </w:p>
    <w:p w:rsidR="00F60BC5" w:rsidRPr="003D14DD" w:rsidRDefault="00F60BC5" w:rsidP="00F60BC5">
      <w:pPr>
        <w:tabs>
          <w:tab w:val="left" w:pos="993"/>
        </w:tabs>
        <w:suppressAutoHyphens/>
        <w:ind w:firstLine="709"/>
        <w:jc w:val="both"/>
        <w:rPr>
          <w:b/>
          <w:sz w:val="20"/>
          <w:szCs w:val="20"/>
        </w:rPr>
      </w:pPr>
      <w:r w:rsidRPr="003D14DD">
        <w:rPr>
          <w:b/>
          <w:sz w:val="20"/>
          <w:szCs w:val="20"/>
        </w:rPr>
        <w:t>Раздел 3 «Организационно-технологические аспекты формирования и развития современной электронной информационно-образовательной среды»</w:t>
      </w:r>
    </w:p>
    <w:p w:rsidR="00F60BC5" w:rsidRPr="003D14DD" w:rsidRDefault="00F60BC5" w:rsidP="00F60BC5">
      <w:pPr>
        <w:tabs>
          <w:tab w:val="left" w:pos="993"/>
        </w:tabs>
        <w:suppressAutoHyphens/>
        <w:ind w:firstLine="709"/>
        <w:jc w:val="both"/>
        <w:rPr>
          <w:sz w:val="20"/>
          <w:szCs w:val="20"/>
        </w:rPr>
      </w:pPr>
      <w:r w:rsidRPr="003D14DD">
        <w:rPr>
          <w:sz w:val="20"/>
          <w:szCs w:val="20"/>
        </w:rPr>
        <w:t>1.</w:t>
      </w:r>
      <w:r w:rsidRPr="003D14DD">
        <w:rPr>
          <w:sz w:val="20"/>
          <w:szCs w:val="20"/>
        </w:rPr>
        <w:tab/>
        <w:t>Конкретные стратегии развития современной электронной информационно-образовательной среды</w:t>
      </w:r>
    </w:p>
    <w:p w:rsidR="00F60BC5" w:rsidRPr="003D14DD" w:rsidRDefault="00F60BC5" w:rsidP="00F60BC5">
      <w:pPr>
        <w:tabs>
          <w:tab w:val="left" w:pos="993"/>
        </w:tabs>
        <w:suppressAutoHyphens/>
        <w:ind w:firstLine="709"/>
        <w:jc w:val="both"/>
        <w:rPr>
          <w:sz w:val="20"/>
          <w:szCs w:val="20"/>
        </w:rPr>
      </w:pPr>
      <w:r w:rsidRPr="003D14DD">
        <w:rPr>
          <w:sz w:val="20"/>
          <w:szCs w:val="20"/>
        </w:rPr>
        <w:t>2.</w:t>
      </w:r>
      <w:r w:rsidRPr="003D14DD">
        <w:rPr>
          <w:sz w:val="20"/>
          <w:szCs w:val="20"/>
        </w:rPr>
        <w:tab/>
        <w:t xml:space="preserve">Показатели </w:t>
      </w:r>
      <w:proofErr w:type="spellStart"/>
      <w:r w:rsidRPr="003D14DD">
        <w:rPr>
          <w:sz w:val="20"/>
          <w:szCs w:val="20"/>
        </w:rPr>
        <w:t>сформированности</w:t>
      </w:r>
      <w:proofErr w:type="spellEnd"/>
      <w:r w:rsidRPr="003D14DD">
        <w:rPr>
          <w:sz w:val="20"/>
          <w:szCs w:val="20"/>
        </w:rPr>
        <w:t xml:space="preserve"> электронной информационно-образовательной среды</w:t>
      </w:r>
    </w:p>
    <w:p w:rsidR="00F60BC5" w:rsidRPr="003D14DD" w:rsidRDefault="00F60BC5" w:rsidP="00F60BC5">
      <w:pPr>
        <w:suppressAutoHyphens/>
        <w:ind w:firstLine="709"/>
        <w:jc w:val="both"/>
        <w:rPr>
          <w:b/>
          <w:sz w:val="20"/>
          <w:szCs w:val="20"/>
        </w:rPr>
      </w:pPr>
      <w:r w:rsidRPr="003D14DD">
        <w:rPr>
          <w:b/>
          <w:sz w:val="20"/>
          <w:szCs w:val="20"/>
        </w:rPr>
        <w:t xml:space="preserve"> </w:t>
      </w:r>
    </w:p>
    <w:p w:rsidR="00F60BC5" w:rsidRPr="003D14DD" w:rsidRDefault="00F60BC5" w:rsidP="00F60BC5">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F60BC5" w:rsidRPr="003D14DD" w:rsidRDefault="00F60BC5" w:rsidP="00F60BC5">
      <w:pPr>
        <w:tabs>
          <w:tab w:val="left" w:pos="709"/>
        </w:tabs>
        <w:suppressAutoHyphens/>
        <w:ind w:firstLine="709"/>
        <w:jc w:val="both"/>
        <w:rPr>
          <w:b/>
          <w:sz w:val="20"/>
          <w:szCs w:val="20"/>
        </w:rPr>
      </w:pPr>
      <w:r w:rsidRPr="003D14DD">
        <w:rPr>
          <w:b/>
          <w:sz w:val="20"/>
          <w:szCs w:val="20"/>
        </w:rPr>
        <w:t>Раздел 1 «Организация современной электронной информационной образовательной среды и ее оценка на соответствие требованиям ФГОС и нормативно-правовым актам РФ»</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 xml:space="preserve">Развитие современной электронной информационно-образовательной среды.  </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 xml:space="preserve">Актуальные задачи экспертизы и управления качеством образования. </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Подходы к разработке современной электронной информационно-образовательной среды.</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 xml:space="preserve">Построение </w:t>
      </w:r>
      <w:proofErr w:type="spellStart"/>
      <w:r w:rsidRPr="003D14DD">
        <w:rPr>
          <w:sz w:val="20"/>
          <w:szCs w:val="20"/>
        </w:rPr>
        <w:t>компетентностной</w:t>
      </w:r>
      <w:proofErr w:type="spellEnd"/>
      <w:r w:rsidRPr="003D14DD">
        <w:rPr>
          <w:sz w:val="20"/>
          <w:szCs w:val="20"/>
        </w:rPr>
        <w:t xml:space="preserve"> модели современной электронной информационно-образовательной среды.</w:t>
      </w:r>
    </w:p>
    <w:p w:rsidR="00F60BC5" w:rsidRPr="003D14DD" w:rsidRDefault="00F60BC5" w:rsidP="00F60BC5">
      <w:pPr>
        <w:numPr>
          <w:ilvl w:val="0"/>
          <w:numId w:val="27"/>
        </w:numPr>
        <w:tabs>
          <w:tab w:val="left" w:pos="709"/>
          <w:tab w:val="left" w:pos="1080"/>
        </w:tabs>
        <w:ind w:left="0" w:firstLine="709"/>
        <w:jc w:val="both"/>
        <w:rPr>
          <w:sz w:val="20"/>
          <w:szCs w:val="20"/>
        </w:rPr>
      </w:pPr>
      <w:r w:rsidRPr="003D14DD">
        <w:rPr>
          <w:sz w:val="20"/>
          <w:szCs w:val="20"/>
        </w:rPr>
        <w:t>Оценка качества современной электронной информационно-образовательной среды на соответствие требованиям ФГОС и нормативно-правовым актам РФ.</w:t>
      </w:r>
    </w:p>
    <w:p w:rsidR="00F60BC5" w:rsidRPr="003D14DD" w:rsidRDefault="00F60BC5" w:rsidP="00F60BC5">
      <w:pPr>
        <w:tabs>
          <w:tab w:val="left" w:pos="709"/>
          <w:tab w:val="left" w:pos="1080"/>
        </w:tabs>
        <w:ind w:firstLine="454"/>
        <w:jc w:val="both"/>
        <w:rPr>
          <w:sz w:val="20"/>
          <w:szCs w:val="20"/>
        </w:rPr>
      </w:pPr>
    </w:p>
    <w:p w:rsidR="00F60BC5" w:rsidRPr="003D14DD" w:rsidRDefault="00F60BC5" w:rsidP="00F60BC5">
      <w:pPr>
        <w:tabs>
          <w:tab w:val="left" w:pos="709"/>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Интегрированные параметры оценки качества современной электронной информационно-образовательной среды»</w:t>
      </w:r>
    </w:p>
    <w:p w:rsidR="00F60BC5" w:rsidRPr="003D14DD" w:rsidRDefault="00F60BC5" w:rsidP="00F60BC5">
      <w:pPr>
        <w:numPr>
          <w:ilvl w:val="0"/>
          <w:numId w:val="28"/>
        </w:numPr>
        <w:tabs>
          <w:tab w:val="left" w:pos="426"/>
          <w:tab w:val="left" w:pos="709"/>
          <w:tab w:val="left" w:pos="1080"/>
        </w:tabs>
        <w:suppressAutoHyphens/>
        <w:ind w:left="0" w:firstLine="709"/>
        <w:jc w:val="both"/>
        <w:rPr>
          <w:sz w:val="20"/>
          <w:szCs w:val="20"/>
        </w:rPr>
      </w:pPr>
      <w:r w:rsidRPr="003D14DD">
        <w:rPr>
          <w:sz w:val="20"/>
          <w:szCs w:val="20"/>
        </w:rPr>
        <w:t xml:space="preserve">Проблемы оценки качества современной электронной информационно-образовательной среды. </w:t>
      </w:r>
    </w:p>
    <w:p w:rsidR="00F60BC5" w:rsidRPr="003D14DD" w:rsidRDefault="00F60BC5" w:rsidP="00F60BC5">
      <w:pPr>
        <w:numPr>
          <w:ilvl w:val="0"/>
          <w:numId w:val="28"/>
        </w:numPr>
        <w:tabs>
          <w:tab w:val="left" w:pos="426"/>
          <w:tab w:val="left" w:pos="709"/>
          <w:tab w:val="left" w:pos="1080"/>
        </w:tabs>
        <w:suppressAutoHyphens/>
        <w:ind w:left="0" w:firstLine="709"/>
        <w:jc w:val="both"/>
        <w:rPr>
          <w:sz w:val="20"/>
          <w:szCs w:val="20"/>
        </w:rPr>
      </w:pPr>
      <w:r w:rsidRPr="003D14DD">
        <w:rPr>
          <w:sz w:val="20"/>
          <w:szCs w:val="20"/>
        </w:rPr>
        <w:t xml:space="preserve">Направления решения проблемы оценки качества современной электронной информационно-образовательной среды </w:t>
      </w:r>
    </w:p>
    <w:p w:rsidR="00F60BC5" w:rsidRPr="003D14DD" w:rsidRDefault="00F60BC5" w:rsidP="00F60BC5">
      <w:pPr>
        <w:numPr>
          <w:ilvl w:val="0"/>
          <w:numId w:val="28"/>
        </w:numPr>
        <w:tabs>
          <w:tab w:val="left" w:pos="426"/>
          <w:tab w:val="left" w:pos="709"/>
          <w:tab w:val="left" w:pos="1080"/>
        </w:tabs>
        <w:suppressAutoHyphens/>
        <w:ind w:left="0" w:firstLine="709"/>
        <w:jc w:val="both"/>
        <w:rPr>
          <w:sz w:val="20"/>
          <w:szCs w:val="20"/>
        </w:rPr>
      </w:pPr>
      <w:r w:rsidRPr="003D14DD">
        <w:rPr>
          <w:sz w:val="20"/>
          <w:szCs w:val="20"/>
        </w:rPr>
        <w:t>Восемь интегрированных параметров (согласованность, мобильность, открытость, неформальность, полнота, свобода/детерминированность, доступность, безопасность (информационная безопасность)), оценки качества современной электронной информационно-образовательной среды».</w:t>
      </w:r>
    </w:p>
    <w:p w:rsidR="00F60BC5" w:rsidRPr="003D14DD" w:rsidRDefault="00F60BC5" w:rsidP="00F60BC5">
      <w:pPr>
        <w:tabs>
          <w:tab w:val="left" w:pos="709"/>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Организационно-технологические аспекты формирования и развития современной электронной информационно-образовательной среды»</w:t>
      </w:r>
    </w:p>
    <w:p w:rsidR="00F60BC5" w:rsidRPr="003D14DD" w:rsidRDefault="00F60BC5" w:rsidP="00F60BC5">
      <w:pPr>
        <w:numPr>
          <w:ilvl w:val="0"/>
          <w:numId w:val="29"/>
        </w:numPr>
        <w:tabs>
          <w:tab w:val="left" w:pos="709"/>
          <w:tab w:val="left" w:pos="993"/>
        </w:tabs>
        <w:suppressAutoHyphens/>
        <w:ind w:left="0" w:firstLine="709"/>
        <w:jc w:val="both"/>
        <w:rPr>
          <w:sz w:val="20"/>
          <w:szCs w:val="20"/>
        </w:rPr>
      </w:pPr>
      <w:r w:rsidRPr="003D14DD">
        <w:rPr>
          <w:sz w:val="20"/>
          <w:szCs w:val="20"/>
        </w:rPr>
        <w:t xml:space="preserve">Организационно-технологические аспекты формирования и развития современной электронной информационно-образовательной среды. </w:t>
      </w:r>
    </w:p>
    <w:p w:rsidR="00F60BC5" w:rsidRPr="003D14DD" w:rsidRDefault="00F60BC5" w:rsidP="00F60BC5">
      <w:pPr>
        <w:numPr>
          <w:ilvl w:val="0"/>
          <w:numId w:val="29"/>
        </w:numPr>
        <w:tabs>
          <w:tab w:val="left" w:pos="709"/>
          <w:tab w:val="left" w:pos="993"/>
        </w:tabs>
        <w:suppressAutoHyphens/>
        <w:ind w:left="0" w:firstLine="709"/>
        <w:jc w:val="both"/>
        <w:rPr>
          <w:sz w:val="20"/>
          <w:szCs w:val="20"/>
        </w:rPr>
      </w:pPr>
      <w:r w:rsidRPr="003D14DD">
        <w:rPr>
          <w:sz w:val="20"/>
          <w:szCs w:val="20"/>
        </w:rPr>
        <w:t>Понятие «зрелость электронной информационно-образовательной среды» и пять ее различных уровней.  </w:t>
      </w:r>
    </w:p>
    <w:p w:rsidR="00F60BC5" w:rsidRPr="003D14DD" w:rsidRDefault="00F60BC5" w:rsidP="00F60BC5">
      <w:pPr>
        <w:numPr>
          <w:ilvl w:val="0"/>
          <w:numId w:val="29"/>
        </w:numPr>
        <w:tabs>
          <w:tab w:val="left" w:pos="709"/>
          <w:tab w:val="left" w:pos="993"/>
        </w:tabs>
        <w:suppressAutoHyphens/>
        <w:ind w:left="0" w:firstLine="709"/>
        <w:jc w:val="both"/>
        <w:rPr>
          <w:b/>
          <w:sz w:val="20"/>
          <w:szCs w:val="20"/>
        </w:rPr>
      </w:pPr>
      <w:r w:rsidRPr="003D14DD">
        <w:rPr>
          <w:sz w:val="20"/>
          <w:szCs w:val="20"/>
        </w:rPr>
        <w:t>Конкретные стратегии развития современной электронной информационно-образовательной среды.</w:t>
      </w:r>
    </w:p>
    <w:p w:rsidR="00F60BC5" w:rsidRPr="003D14DD" w:rsidRDefault="00F60BC5" w:rsidP="00F60BC5">
      <w:pPr>
        <w:numPr>
          <w:ilvl w:val="0"/>
          <w:numId w:val="29"/>
        </w:numPr>
        <w:tabs>
          <w:tab w:val="left" w:pos="709"/>
          <w:tab w:val="left" w:pos="993"/>
        </w:tabs>
        <w:suppressAutoHyphens/>
        <w:ind w:left="0" w:firstLine="709"/>
        <w:jc w:val="both"/>
        <w:rPr>
          <w:sz w:val="20"/>
          <w:szCs w:val="20"/>
        </w:rPr>
      </w:pPr>
      <w:r w:rsidRPr="003D14DD">
        <w:rPr>
          <w:sz w:val="20"/>
          <w:szCs w:val="20"/>
        </w:rPr>
        <w:t xml:space="preserve">Инструменты, позволяющие диагностировать информационно-технические аспекты состояния ЭИОС образовательной организации. </w:t>
      </w:r>
    </w:p>
    <w:p w:rsidR="00F60BC5" w:rsidRPr="003D14DD" w:rsidRDefault="00F60BC5" w:rsidP="00F60BC5">
      <w:pPr>
        <w:numPr>
          <w:ilvl w:val="0"/>
          <w:numId w:val="29"/>
        </w:numPr>
        <w:tabs>
          <w:tab w:val="left" w:pos="709"/>
          <w:tab w:val="left" w:pos="993"/>
        </w:tabs>
        <w:suppressAutoHyphens/>
        <w:ind w:left="0" w:firstLine="709"/>
        <w:jc w:val="both"/>
        <w:rPr>
          <w:sz w:val="20"/>
          <w:szCs w:val="20"/>
        </w:rPr>
      </w:pPr>
      <w:r w:rsidRPr="003D14DD">
        <w:rPr>
          <w:sz w:val="20"/>
          <w:szCs w:val="20"/>
        </w:rPr>
        <w:t xml:space="preserve">Показатели </w:t>
      </w:r>
      <w:proofErr w:type="spellStart"/>
      <w:r w:rsidRPr="003D14DD">
        <w:rPr>
          <w:sz w:val="20"/>
          <w:szCs w:val="20"/>
        </w:rPr>
        <w:t>сформированности</w:t>
      </w:r>
      <w:proofErr w:type="spellEnd"/>
      <w:r w:rsidRPr="003D14DD">
        <w:rPr>
          <w:sz w:val="20"/>
          <w:szCs w:val="20"/>
        </w:rPr>
        <w:t xml:space="preserve"> электронной информационно-образовательной среды.</w:t>
      </w:r>
    </w:p>
    <w:p w:rsidR="00F60BC5" w:rsidRPr="003D14DD" w:rsidRDefault="00F60BC5" w:rsidP="00F60BC5">
      <w:pPr>
        <w:suppressAutoHyphens/>
        <w:rPr>
          <w:i/>
          <w:sz w:val="20"/>
          <w:szCs w:val="20"/>
        </w:rPr>
      </w:pPr>
    </w:p>
    <w:p w:rsidR="00F60BC5" w:rsidRPr="003D14DD" w:rsidRDefault="00F60BC5" w:rsidP="00F60BC5">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60BC5" w:rsidRPr="003D14DD" w:rsidRDefault="00F60BC5" w:rsidP="00F60BC5">
      <w:pPr>
        <w:suppressAutoHyphens/>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F60BC5" w:rsidRPr="003D14DD" w:rsidTr="004D69F2">
        <w:trPr>
          <w:trHeight w:val="190"/>
          <w:tblHeader/>
        </w:trPr>
        <w:tc>
          <w:tcPr>
            <w:tcW w:w="0" w:type="auto"/>
            <w:vMerge w:val="restart"/>
            <w:vAlign w:val="center"/>
          </w:tcPr>
          <w:p w:rsidR="00F60BC5" w:rsidRPr="003D14DD" w:rsidRDefault="00F60BC5" w:rsidP="004D69F2">
            <w:pPr>
              <w:jc w:val="center"/>
              <w:rPr>
                <w:b/>
                <w:sz w:val="20"/>
                <w:szCs w:val="20"/>
              </w:rPr>
            </w:pPr>
            <w:r w:rsidRPr="003D14DD">
              <w:rPr>
                <w:b/>
                <w:sz w:val="20"/>
                <w:szCs w:val="20"/>
              </w:rPr>
              <w:t>Виды контактной</w:t>
            </w:r>
          </w:p>
          <w:p w:rsidR="00F60BC5" w:rsidRPr="003D14DD" w:rsidRDefault="00F60BC5" w:rsidP="004D69F2">
            <w:pPr>
              <w:jc w:val="center"/>
              <w:rPr>
                <w:b/>
                <w:sz w:val="20"/>
                <w:szCs w:val="20"/>
              </w:rPr>
            </w:pPr>
            <w:r w:rsidRPr="003D14DD">
              <w:rPr>
                <w:b/>
                <w:sz w:val="20"/>
                <w:szCs w:val="20"/>
              </w:rPr>
              <w:t xml:space="preserve">работы </w:t>
            </w:r>
          </w:p>
        </w:tc>
        <w:tc>
          <w:tcPr>
            <w:tcW w:w="5870" w:type="dxa"/>
            <w:gridSpan w:val="2"/>
          </w:tcPr>
          <w:p w:rsidR="00F60BC5" w:rsidRPr="003D14DD" w:rsidRDefault="00F60BC5"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F60BC5" w:rsidRPr="003D14DD" w:rsidRDefault="00F60BC5" w:rsidP="004D69F2">
            <w:pPr>
              <w:jc w:val="center"/>
              <w:rPr>
                <w:b/>
                <w:sz w:val="20"/>
                <w:szCs w:val="20"/>
              </w:rPr>
            </w:pPr>
            <w:r w:rsidRPr="003D14DD">
              <w:rPr>
                <w:b/>
                <w:sz w:val="20"/>
                <w:szCs w:val="20"/>
              </w:rPr>
              <w:t xml:space="preserve">Контактная работа </w:t>
            </w:r>
          </w:p>
          <w:p w:rsidR="00F60BC5" w:rsidRPr="003D14DD" w:rsidRDefault="00F60BC5"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F60BC5" w:rsidRPr="003D14DD" w:rsidTr="004D69F2">
        <w:trPr>
          <w:trHeight w:val="577"/>
          <w:tblHeader/>
        </w:trPr>
        <w:tc>
          <w:tcPr>
            <w:tcW w:w="0" w:type="auto"/>
            <w:vMerge/>
          </w:tcPr>
          <w:p w:rsidR="00F60BC5" w:rsidRPr="003D14DD" w:rsidRDefault="00F60BC5" w:rsidP="004D69F2">
            <w:pPr>
              <w:jc w:val="center"/>
              <w:rPr>
                <w:sz w:val="20"/>
                <w:szCs w:val="20"/>
              </w:rPr>
            </w:pPr>
          </w:p>
        </w:tc>
        <w:tc>
          <w:tcPr>
            <w:tcW w:w="3177" w:type="dxa"/>
          </w:tcPr>
          <w:p w:rsidR="00F60BC5" w:rsidRPr="003D14DD" w:rsidRDefault="00F60BC5"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F60BC5" w:rsidRPr="003D14DD" w:rsidRDefault="00F60BC5"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F60BC5" w:rsidRPr="003D14DD" w:rsidRDefault="00F60BC5"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F60BC5" w:rsidRPr="003D14DD" w:rsidRDefault="00F60BC5" w:rsidP="004D69F2">
            <w:pPr>
              <w:jc w:val="center"/>
              <w:rPr>
                <w:sz w:val="20"/>
                <w:szCs w:val="20"/>
              </w:rPr>
            </w:pPr>
          </w:p>
        </w:tc>
      </w:tr>
      <w:tr w:rsidR="00F60BC5" w:rsidRPr="003D14DD" w:rsidTr="004D69F2">
        <w:trPr>
          <w:trHeight w:val="171"/>
          <w:tblHeader/>
        </w:trPr>
        <w:tc>
          <w:tcPr>
            <w:tcW w:w="0" w:type="auto"/>
          </w:tcPr>
          <w:p w:rsidR="00F60BC5" w:rsidRPr="003D14DD" w:rsidRDefault="00F60BC5" w:rsidP="004D69F2">
            <w:pPr>
              <w:jc w:val="center"/>
              <w:rPr>
                <w:sz w:val="20"/>
                <w:szCs w:val="20"/>
              </w:rPr>
            </w:pPr>
            <w:r w:rsidRPr="003D14DD">
              <w:rPr>
                <w:sz w:val="20"/>
                <w:szCs w:val="20"/>
              </w:rPr>
              <w:t>1</w:t>
            </w:r>
          </w:p>
        </w:tc>
        <w:tc>
          <w:tcPr>
            <w:tcW w:w="3177" w:type="dxa"/>
          </w:tcPr>
          <w:p w:rsidR="00F60BC5" w:rsidRPr="003D14DD" w:rsidRDefault="00F60BC5" w:rsidP="004D69F2">
            <w:pPr>
              <w:jc w:val="center"/>
              <w:rPr>
                <w:sz w:val="20"/>
                <w:szCs w:val="20"/>
              </w:rPr>
            </w:pPr>
            <w:r w:rsidRPr="003D14DD">
              <w:rPr>
                <w:sz w:val="20"/>
                <w:szCs w:val="20"/>
              </w:rPr>
              <w:t>2</w:t>
            </w:r>
          </w:p>
        </w:tc>
        <w:tc>
          <w:tcPr>
            <w:tcW w:w="2693" w:type="dxa"/>
          </w:tcPr>
          <w:p w:rsidR="00F60BC5" w:rsidRPr="003D14DD" w:rsidRDefault="00F60BC5" w:rsidP="004D69F2">
            <w:pPr>
              <w:jc w:val="center"/>
              <w:rPr>
                <w:sz w:val="20"/>
                <w:szCs w:val="20"/>
              </w:rPr>
            </w:pPr>
            <w:r w:rsidRPr="003D14DD">
              <w:rPr>
                <w:sz w:val="20"/>
                <w:szCs w:val="20"/>
              </w:rPr>
              <w:t>3</w:t>
            </w:r>
          </w:p>
        </w:tc>
        <w:tc>
          <w:tcPr>
            <w:tcW w:w="2091" w:type="dxa"/>
          </w:tcPr>
          <w:p w:rsidR="00F60BC5" w:rsidRPr="003D14DD" w:rsidRDefault="00F60BC5" w:rsidP="004D69F2">
            <w:pPr>
              <w:jc w:val="center"/>
              <w:rPr>
                <w:sz w:val="20"/>
                <w:szCs w:val="20"/>
              </w:rPr>
            </w:pPr>
            <w:r w:rsidRPr="003D14DD">
              <w:rPr>
                <w:sz w:val="20"/>
                <w:szCs w:val="20"/>
              </w:rPr>
              <w:t>4</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Лекционного типа (лекции)</w:t>
            </w:r>
          </w:p>
        </w:tc>
        <w:tc>
          <w:tcPr>
            <w:tcW w:w="3177" w:type="dxa"/>
            <w:vAlign w:val="center"/>
          </w:tcPr>
          <w:p w:rsidR="00F60BC5" w:rsidRPr="003D14DD" w:rsidRDefault="00F60BC5" w:rsidP="004D69F2">
            <w:pPr>
              <w:jc w:val="center"/>
              <w:rPr>
                <w:sz w:val="20"/>
                <w:szCs w:val="20"/>
              </w:rPr>
            </w:pPr>
            <w:r w:rsidRPr="003D14DD">
              <w:rPr>
                <w:sz w:val="20"/>
                <w:szCs w:val="20"/>
              </w:rPr>
              <w:t>2</w:t>
            </w:r>
          </w:p>
        </w:tc>
        <w:tc>
          <w:tcPr>
            <w:tcW w:w="2693" w:type="dxa"/>
            <w:vAlign w:val="center"/>
          </w:tcPr>
          <w:p w:rsidR="00F60BC5" w:rsidRPr="003D14DD" w:rsidRDefault="00F60BC5" w:rsidP="004D69F2">
            <w:pPr>
              <w:jc w:val="center"/>
              <w:rPr>
                <w:i/>
                <w:sz w:val="20"/>
                <w:szCs w:val="20"/>
              </w:rPr>
            </w:pPr>
            <w:r w:rsidRPr="003D14DD">
              <w:rPr>
                <w:i/>
                <w:sz w:val="20"/>
                <w:szCs w:val="20"/>
              </w:rPr>
              <w:t>-</w:t>
            </w:r>
          </w:p>
        </w:tc>
        <w:tc>
          <w:tcPr>
            <w:tcW w:w="2091" w:type="dxa"/>
            <w:vAlign w:val="center"/>
          </w:tcPr>
          <w:p w:rsidR="00F60BC5" w:rsidRPr="003D14DD" w:rsidRDefault="00F60BC5" w:rsidP="004D69F2">
            <w:pPr>
              <w:jc w:val="center"/>
              <w:rPr>
                <w:b/>
                <w:sz w:val="20"/>
                <w:szCs w:val="20"/>
              </w:rPr>
            </w:pPr>
            <w:r w:rsidRPr="003D14DD">
              <w:rPr>
                <w:b/>
                <w:sz w:val="20"/>
                <w:szCs w:val="20"/>
              </w:rPr>
              <w:t>2</w:t>
            </w:r>
          </w:p>
          <w:p w:rsidR="00F60BC5" w:rsidRPr="003D14DD" w:rsidRDefault="00F60BC5" w:rsidP="004D69F2">
            <w:pPr>
              <w:jc w:val="center"/>
              <w:rPr>
                <w:b/>
                <w:sz w:val="20"/>
                <w:szCs w:val="20"/>
              </w:rPr>
            </w:pPr>
          </w:p>
        </w:tc>
      </w:tr>
      <w:tr w:rsidR="00F60BC5" w:rsidRPr="003D14DD" w:rsidTr="004D69F2">
        <w:trPr>
          <w:trHeight w:val="337"/>
        </w:trPr>
        <w:tc>
          <w:tcPr>
            <w:tcW w:w="0" w:type="auto"/>
          </w:tcPr>
          <w:p w:rsidR="00F60BC5" w:rsidRPr="003D14DD" w:rsidRDefault="00F60BC5" w:rsidP="004D69F2">
            <w:pPr>
              <w:rPr>
                <w:b/>
                <w:sz w:val="20"/>
                <w:szCs w:val="20"/>
              </w:rPr>
            </w:pPr>
            <w:r w:rsidRPr="003D14DD">
              <w:rPr>
                <w:b/>
                <w:sz w:val="20"/>
                <w:szCs w:val="20"/>
              </w:rPr>
              <w:t>Семинарского типа</w:t>
            </w:r>
          </w:p>
          <w:p w:rsidR="00F60BC5" w:rsidRPr="003D14DD" w:rsidRDefault="00F60BC5" w:rsidP="004D69F2">
            <w:pPr>
              <w:rPr>
                <w:b/>
                <w:sz w:val="20"/>
                <w:szCs w:val="20"/>
              </w:rPr>
            </w:pPr>
            <w:r w:rsidRPr="003D14DD">
              <w:rPr>
                <w:b/>
                <w:sz w:val="20"/>
                <w:szCs w:val="20"/>
              </w:rPr>
              <w:t>(семинар дискуссия)</w:t>
            </w:r>
          </w:p>
          <w:p w:rsidR="00F60BC5" w:rsidRPr="003D14DD" w:rsidRDefault="00F60BC5" w:rsidP="004D69F2">
            <w:pPr>
              <w:rPr>
                <w:b/>
                <w:sz w:val="20"/>
                <w:szCs w:val="20"/>
              </w:rPr>
            </w:pPr>
          </w:p>
        </w:tc>
        <w:tc>
          <w:tcPr>
            <w:tcW w:w="3177" w:type="dxa"/>
            <w:vAlign w:val="center"/>
          </w:tcPr>
          <w:p w:rsidR="00F60BC5" w:rsidRPr="003D14DD" w:rsidRDefault="00F60BC5" w:rsidP="004D69F2">
            <w:pPr>
              <w:jc w:val="center"/>
              <w:rPr>
                <w:sz w:val="20"/>
                <w:szCs w:val="20"/>
              </w:rPr>
            </w:pPr>
            <w:r w:rsidRPr="003D14DD">
              <w:rPr>
                <w:sz w:val="20"/>
                <w:szCs w:val="20"/>
              </w:rPr>
              <w:t>-</w:t>
            </w:r>
          </w:p>
        </w:tc>
        <w:tc>
          <w:tcPr>
            <w:tcW w:w="2693" w:type="dxa"/>
            <w:vAlign w:val="center"/>
          </w:tcPr>
          <w:p w:rsidR="00F60BC5" w:rsidRPr="003D14DD" w:rsidRDefault="00F60BC5" w:rsidP="004D69F2">
            <w:pPr>
              <w:jc w:val="center"/>
              <w:rPr>
                <w:sz w:val="20"/>
                <w:szCs w:val="20"/>
              </w:rPr>
            </w:pPr>
            <w:r w:rsidRPr="003D14DD">
              <w:rPr>
                <w:sz w:val="20"/>
                <w:szCs w:val="20"/>
              </w:rPr>
              <w:t>-</w:t>
            </w:r>
          </w:p>
        </w:tc>
        <w:tc>
          <w:tcPr>
            <w:tcW w:w="2091" w:type="dxa"/>
            <w:vAlign w:val="center"/>
          </w:tcPr>
          <w:p w:rsidR="00F60BC5" w:rsidRPr="003D14DD" w:rsidRDefault="00F60BC5" w:rsidP="004D69F2">
            <w:pPr>
              <w:jc w:val="center"/>
              <w:rPr>
                <w:b/>
                <w:sz w:val="20"/>
                <w:szCs w:val="20"/>
              </w:rPr>
            </w:pPr>
            <w:r w:rsidRPr="003D14DD">
              <w:rPr>
                <w:b/>
                <w:sz w:val="20"/>
                <w:szCs w:val="20"/>
              </w:rPr>
              <w:t>-</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Семинарского типа</w:t>
            </w:r>
          </w:p>
          <w:p w:rsidR="00F60BC5" w:rsidRPr="003D14DD" w:rsidRDefault="00F60BC5" w:rsidP="004D69F2">
            <w:pPr>
              <w:rPr>
                <w:b/>
                <w:sz w:val="20"/>
                <w:szCs w:val="20"/>
              </w:rPr>
            </w:pPr>
            <w:r w:rsidRPr="003D14DD">
              <w:rPr>
                <w:b/>
                <w:sz w:val="20"/>
                <w:szCs w:val="20"/>
              </w:rPr>
              <w:t>(практические занятия)</w:t>
            </w:r>
          </w:p>
        </w:tc>
        <w:tc>
          <w:tcPr>
            <w:tcW w:w="3177" w:type="dxa"/>
            <w:vAlign w:val="center"/>
          </w:tcPr>
          <w:p w:rsidR="00F60BC5" w:rsidRPr="003D14DD" w:rsidRDefault="00F60BC5" w:rsidP="004D69F2">
            <w:pPr>
              <w:jc w:val="center"/>
              <w:rPr>
                <w:sz w:val="20"/>
                <w:szCs w:val="20"/>
              </w:rPr>
            </w:pPr>
            <w:r w:rsidRPr="003D14DD">
              <w:rPr>
                <w:sz w:val="20"/>
                <w:szCs w:val="20"/>
              </w:rPr>
              <w:t>-</w:t>
            </w:r>
          </w:p>
        </w:tc>
        <w:tc>
          <w:tcPr>
            <w:tcW w:w="2693" w:type="dxa"/>
            <w:vAlign w:val="center"/>
          </w:tcPr>
          <w:p w:rsidR="00F60BC5" w:rsidRPr="003D14DD" w:rsidRDefault="00F60BC5" w:rsidP="004D69F2">
            <w:pPr>
              <w:jc w:val="center"/>
              <w:rPr>
                <w:sz w:val="20"/>
                <w:szCs w:val="20"/>
              </w:rPr>
            </w:pPr>
            <w:r w:rsidRPr="003D14DD">
              <w:rPr>
                <w:sz w:val="20"/>
                <w:szCs w:val="20"/>
              </w:rPr>
              <w:t>10</w:t>
            </w:r>
          </w:p>
        </w:tc>
        <w:tc>
          <w:tcPr>
            <w:tcW w:w="2091" w:type="dxa"/>
            <w:vAlign w:val="center"/>
          </w:tcPr>
          <w:p w:rsidR="00F60BC5" w:rsidRPr="003D14DD" w:rsidRDefault="00F60BC5" w:rsidP="004D69F2">
            <w:pPr>
              <w:jc w:val="center"/>
              <w:rPr>
                <w:b/>
                <w:sz w:val="20"/>
                <w:szCs w:val="20"/>
              </w:rPr>
            </w:pPr>
            <w:r w:rsidRPr="003D14DD">
              <w:rPr>
                <w:b/>
                <w:sz w:val="20"/>
                <w:szCs w:val="20"/>
              </w:rPr>
              <w:t>10</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Семинарского типа</w:t>
            </w:r>
          </w:p>
          <w:p w:rsidR="00F60BC5" w:rsidRPr="003D14DD" w:rsidRDefault="00F60BC5" w:rsidP="004D69F2">
            <w:pPr>
              <w:rPr>
                <w:b/>
                <w:sz w:val="20"/>
                <w:szCs w:val="20"/>
              </w:rPr>
            </w:pPr>
            <w:r w:rsidRPr="003D14DD">
              <w:rPr>
                <w:b/>
                <w:sz w:val="20"/>
                <w:szCs w:val="20"/>
              </w:rPr>
              <w:t>(курсовое проектирование (работа))</w:t>
            </w:r>
          </w:p>
        </w:tc>
        <w:tc>
          <w:tcPr>
            <w:tcW w:w="3177" w:type="dxa"/>
            <w:vAlign w:val="center"/>
          </w:tcPr>
          <w:p w:rsidR="00F60BC5" w:rsidRPr="003D14DD" w:rsidRDefault="00F60BC5" w:rsidP="004D69F2">
            <w:pPr>
              <w:jc w:val="center"/>
              <w:rPr>
                <w:sz w:val="20"/>
                <w:szCs w:val="20"/>
              </w:rPr>
            </w:pPr>
            <w:r w:rsidRPr="003D14DD">
              <w:rPr>
                <w:sz w:val="20"/>
                <w:szCs w:val="20"/>
              </w:rPr>
              <w:t>-</w:t>
            </w:r>
          </w:p>
        </w:tc>
        <w:tc>
          <w:tcPr>
            <w:tcW w:w="2693" w:type="dxa"/>
            <w:vAlign w:val="center"/>
          </w:tcPr>
          <w:p w:rsidR="00F60BC5" w:rsidRPr="003D14DD" w:rsidRDefault="00F60BC5" w:rsidP="004D69F2">
            <w:pPr>
              <w:jc w:val="center"/>
              <w:rPr>
                <w:sz w:val="20"/>
                <w:szCs w:val="20"/>
              </w:rPr>
            </w:pPr>
            <w:r w:rsidRPr="003D14DD">
              <w:rPr>
                <w:sz w:val="20"/>
                <w:szCs w:val="20"/>
              </w:rPr>
              <w:t>-</w:t>
            </w:r>
          </w:p>
        </w:tc>
        <w:tc>
          <w:tcPr>
            <w:tcW w:w="2091" w:type="dxa"/>
            <w:vAlign w:val="center"/>
          </w:tcPr>
          <w:p w:rsidR="00F60BC5" w:rsidRPr="003D14DD" w:rsidRDefault="00F60BC5" w:rsidP="004D69F2">
            <w:pPr>
              <w:jc w:val="center"/>
              <w:rPr>
                <w:sz w:val="20"/>
                <w:szCs w:val="20"/>
              </w:rPr>
            </w:pPr>
            <w:r w:rsidRPr="003D14DD">
              <w:rPr>
                <w:sz w:val="20"/>
                <w:szCs w:val="20"/>
              </w:rPr>
              <w:t>-</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Семинарского типа</w:t>
            </w:r>
          </w:p>
          <w:p w:rsidR="00F60BC5" w:rsidRPr="003D14DD" w:rsidRDefault="00F60BC5" w:rsidP="004D69F2">
            <w:pPr>
              <w:rPr>
                <w:b/>
                <w:sz w:val="20"/>
                <w:szCs w:val="20"/>
              </w:rPr>
            </w:pPr>
            <w:r w:rsidRPr="003D14DD">
              <w:rPr>
                <w:b/>
                <w:sz w:val="20"/>
                <w:szCs w:val="20"/>
              </w:rPr>
              <w:t>(лабораторные работы)</w:t>
            </w:r>
          </w:p>
        </w:tc>
        <w:tc>
          <w:tcPr>
            <w:tcW w:w="3177" w:type="dxa"/>
            <w:vAlign w:val="center"/>
          </w:tcPr>
          <w:p w:rsidR="00F60BC5" w:rsidRPr="003D14DD" w:rsidRDefault="00F60BC5" w:rsidP="004D69F2">
            <w:pPr>
              <w:jc w:val="center"/>
              <w:rPr>
                <w:sz w:val="20"/>
                <w:szCs w:val="20"/>
              </w:rPr>
            </w:pPr>
            <w:r w:rsidRPr="003D14DD">
              <w:rPr>
                <w:sz w:val="20"/>
                <w:szCs w:val="20"/>
              </w:rPr>
              <w:t>-</w:t>
            </w:r>
          </w:p>
        </w:tc>
        <w:tc>
          <w:tcPr>
            <w:tcW w:w="2693" w:type="dxa"/>
            <w:vAlign w:val="center"/>
          </w:tcPr>
          <w:p w:rsidR="00F60BC5" w:rsidRPr="003D14DD" w:rsidRDefault="00F60BC5" w:rsidP="004D69F2">
            <w:pPr>
              <w:jc w:val="center"/>
              <w:rPr>
                <w:sz w:val="20"/>
                <w:szCs w:val="20"/>
              </w:rPr>
            </w:pPr>
            <w:r w:rsidRPr="003D14DD">
              <w:rPr>
                <w:sz w:val="20"/>
                <w:szCs w:val="20"/>
              </w:rPr>
              <w:t>-</w:t>
            </w:r>
          </w:p>
        </w:tc>
        <w:tc>
          <w:tcPr>
            <w:tcW w:w="2091" w:type="dxa"/>
            <w:vAlign w:val="center"/>
          </w:tcPr>
          <w:p w:rsidR="00F60BC5" w:rsidRPr="003D14DD" w:rsidRDefault="00F60BC5" w:rsidP="004D69F2">
            <w:pPr>
              <w:jc w:val="center"/>
              <w:rPr>
                <w:sz w:val="20"/>
                <w:szCs w:val="20"/>
              </w:rPr>
            </w:pPr>
            <w:r w:rsidRPr="003D14DD">
              <w:rPr>
                <w:sz w:val="20"/>
                <w:szCs w:val="20"/>
              </w:rPr>
              <w:t>-</w:t>
            </w:r>
          </w:p>
        </w:tc>
      </w:tr>
      <w:tr w:rsidR="00F60BC5" w:rsidRPr="003D14DD" w:rsidTr="004D69F2">
        <w:tc>
          <w:tcPr>
            <w:tcW w:w="0" w:type="auto"/>
          </w:tcPr>
          <w:p w:rsidR="00F60BC5" w:rsidRPr="003D14DD" w:rsidRDefault="00F60BC5" w:rsidP="004D69F2">
            <w:pPr>
              <w:rPr>
                <w:b/>
                <w:sz w:val="20"/>
                <w:szCs w:val="20"/>
              </w:rPr>
            </w:pPr>
            <w:r w:rsidRPr="003D14DD">
              <w:rPr>
                <w:b/>
                <w:sz w:val="20"/>
                <w:szCs w:val="20"/>
              </w:rPr>
              <w:t>Промежуточная аттестация (экзамен)</w:t>
            </w:r>
          </w:p>
        </w:tc>
        <w:tc>
          <w:tcPr>
            <w:tcW w:w="3177" w:type="dxa"/>
            <w:vAlign w:val="center"/>
          </w:tcPr>
          <w:p w:rsidR="00F60BC5" w:rsidRPr="003D14DD" w:rsidRDefault="00F60BC5" w:rsidP="004D69F2">
            <w:pPr>
              <w:jc w:val="center"/>
              <w:rPr>
                <w:sz w:val="20"/>
                <w:szCs w:val="20"/>
              </w:rPr>
            </w:pPr>
            <w:r w:rsidRPr="003D14DD">
              <w:rPr>
                <w:sz w:val="20"/>
                <w:szCs w:val="20"/>
              </w:rPr>
              <w:t>2,2</w:t>
            </w:r>
          </w:p>
        </w:tc>
        <w:tc>
          <w:tcPr>
            <w:tcW w:w="2693" w:type="dxa"/>
            <w:vAlign w:val="center"/>
          </w:tcPr>
          <w:p w:rsidR="00F60BC5" w:rsidRPr="003D14DD" w:rsidRDefault="00F60BC5" w:rsidP="004D69F2">
            <w:pPr>
              <w:jc w:val="center"/>
              <w:rPr>
                <w:sz w:val="20"/>
                <w:szCs w:val="20"/>
              </w:rPr>
            </w:pPr>
            <w:r w:rsidRPr="003D14DD">
              <w:rPr>
                <w:sz w:val="20"/>
                <w:szCs w:val="20"/>
              </w:rPr>
              <w:t>-</w:t>
            </w:r>
          </w:p>
        </w:tc>
        <w:tc>
          <w:tcPr>
            <w:tcW w:w="2091" w:type="dxa"/>
            <w:vAlign w:val="center"/>
          </w:tcPr>
          <w:p w:rsidR="00F60BC5" w:rsidRPr="003D14DD" w:rsidRDefault="00F60BC5" w:rsidP="004D69F2">
            <w:pPr>
              <w:jc w:val="center"/>
              <w:rPr>
                <w:b/>
                <w:sz w:val="20"/>
                <w:szCs w:val="20"/>
              </w:rPr>
            </w:pPr>
            <w:r w:rsidRPr="003D14DD">
              <w:rPr>
                <w:b/>
                <w:sz w:val="20"/>
                <w:szCs w:val="20"/>
              </w:rPr>
              <w:t>2,2</w:t>
            </w:r>
          </w:p>
        </w:tc>
      </w:tr>
      <w:tr w:rsidR="00F60BC5" w:rsidRPr="003D14DD" w:rsidTr="004D69F2">
        <w:trPr>
          <w:trHeight w:val="160"/>
        </w:trPr>
        <w:tc>
          <w:tcPr>
            <w:tcW w:w="0" w:type="auto"/>
            <w:vAlign w:val="center"/>
          </w:tcPr>
          <w:p w:rsidR="00F60BC5" w:rsidRPr="003D14DD" w:rsidRDefault="00F60BC5" w:rsidP="004D69F2">
            <w:pPr>
              <w:jc w:val="center"/>
              <w:rPr>
                <w:sz w:val="20"/>
                <w:szCs w:val="20"/>
              </w:rPr>
            </w:pPr>
            <w:r w:rsidRPr="003D14DD">
              <w:rPr>
                <w:sz w:val="20"/>
                <w:szCs w:val="20"/>
              </w:rPr>
              <w:t xml:space="preserve">Итого </w:t>
            </w:r>
          </w:p>
        </w:tc>
        <w:tc>
          <w:tcPr>
            <w:tcW w:w="3177" w:type="dxa"/>
            <w:vAlign w:val="center"/>
          </w:tcPr>
          <w:p w:rsidR="00F60BC5" w:rsidRPr="003D14DD" w:rsidRDefault="00F60BC5" w:rsidP="004D69F2">
            <w:pPr>
              <w:jc w:val="center"/>
              <w:rPr>
                <w:sz w:val="20"/>
                <w:szCs w:val="20"/>
              </w:rPr>
            </w:pPr>
            <w:r w:rsidRPr="003D14DD">
              <w:rPr>
                <w:sz w:val="20"/>
                <w:szCs w:val="20"/>
              </w:rPr>
              <w:t>4,2</w:t>
            </w:r>
          </w:p>
        </w:tc>
        <w:tc>
          <w:tcPr>
            <w:tcW w:w="2693" w:type="dxa"/>
            <w:vAlign w:val="center"/>
          </w:tcPr>
          <w:p w:rsidR="00F60BC5" w:rsidRPr="003D14DD" w:rsidRDefault="00F60BC5" w:rsidP="004D69F2">
            <w:pPr>
              <w:jc w:val="center"/>
              <w:rPr>
                <w:sz w:val="20"/>
                <w:szCs w:val="20"/>
              </w:rPr>
            </w:pPr>
            <w:r w:rsidRPr="003D14DD">
              <w:rPr>
                <w:sz w:val="20"/>
                <w:szCs w:val="20"/>
              </w:rPr>
              <w:t>10</w:t>
            </w:r>
          </w:p>
        </w:tc>
        <w:tc>
          <w:tcPr>
            <w:tcW w:w="2091" w:type="dxa"/>
            <w:vAlign w:val="center"/>
          </w:tcPr>
          <w:p w:rsidR="00F60BC5" w:rsidRPr="003D14DD" w:rsidRDefault="00F60BC5" w:rsidP="004D69F2">
            <w:pPr>
              <w:jc w:val="center"/>
              <w:rPr>
                <w:b/>
                <w:sz w:val="20"/>
                <w:szCs w:val="20"/>
              </w:rPr>
            </w:pPr>
            <w:r w:rsidRPr="003D14DD">
              <w:rPr>
                <w:b/>
                <w:sz w:val="20"/>
                <w:szCs w:val="20"/>
              </w:rPr>
              <w:t>14,2</w:t>
            </w:r>
          </w:p>
        </w:tc>
      </w:tr>
    </w:tbl>
    <w:p w:rsidR="00F60BC5" w:rsidRPr="003D14DD" w:rsidRDefault="00F60BC5" w:rsidP="00F60BC5">
      <w:pPr>
        <w:suppressAutoHyphens/>
        <w:ind w:firstLine="709"/>
        <w:rPr>
          <w:b/>
          <w:bCs/>
          <w:sz w:val="20"/>
          <w:szCs w:val="20"/>
        </w:rPr>
      </w:pPr>
    </w:p>
    <w:p w:rsidR="00F60BC5" w:rsidRPr="003D14DD" w:rsidRDefault="00F60BC5" w:rsidP="00F60BC5">
      <w:pPr>
        <w:suppressAutoHyphens/>
        <w:ind w:firstLine="709"/>
        <w:jc w:val="both"/>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F60BC5" w:rsidRPr="003D14DD" w:rsidRDefault="00F60BC5" w:rsidP="00F60BC5">
      <w:pPr>
        <w:suppressAutoHyphens/>
        <w:ind w:firstLine="709"/>
        <w:jc w:val="both"/>
        <w:rPr>
          <w:i/>
          <w:sz w:val="20"/>
          <w:szCs w:val="20"/>
        </w:rPr>
      </w:pPr>
    </w:p>
    <w:p w:rsidR="00F60BC5" w:rsidRPr="003D14DD" w:rsidRDefault="00F60BC5" w:rsidP="00F60BC5">
      <w:pPr>
        <w:ind w:firstLine="680"/>
        <w:rPr>
          <w:rFonts w:eastAsia="Calibri"/>
          <w:b/>
          <w:color w:val="FF0000"/>
          <w:sz w:val="14"/>
          <w:szCs w:val="14"/>
        </w:rPr>
      </w:pPr>
    </w:p>
    <w:p w:rsidR="00F60BC5" w:rsidRPr="003D14DD" w:rsidRDefault="00F60BC5" w:rsidP="00F60BC5">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F60BC5" w:rsidRPr="003D14DD" w:rsidRDefault="00F60BC5" w:rsidP="00F60BC5">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F60BC5" w:rsidRPr="003D14DD" w:rsidRDefault="00F60BC5" w:rsidP="00F60BC5">
      <w:pPr>
        <w:tabs>
          <w:tab w:val="left" w:pos="900"/>
        </w:tabs>
        <w:suppressAutoHyphens/>
        <w:overflowPunct w:val="0"/>
        <w:autoSpaceDE w:val="0"/>
        <w:autoSpaceDN w:val="0"/>
        <w:adjustRightInd w:val="0"/>
        <w:ind w:firstLine="709"/>
        <w:rPr>
          <w:i/>
          <w:sz w:val="20"/>
          <w:szCs w:val="20"/>
        </w:rPr>
      </w:pPr>
      <w:r w:rsidRPr="003D14DD">
        <w:rPr>
          <w:i/>
          <w:sz w:val="20"/>
          <w:szCs w:val="20"/>
        </w:rPr>
        <w:lastRenderedPageBreak/>
        <w:t>Методические указания для преподавателя</w:t>
      </w:r>
    </w:p>
    <w:p w:rsidR="00F60BC5" w:rsidRPr="003D14DD" w:rsidRDefault="00F60BC5" w:rsidP="00F60BC5">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F60BC5" w:rsidRPr="003D14DD" w:rsidRDefault="00F60BC5" w:rsidP="00F60BC5">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60BC5" w:rsidRPr="003D14DD" w:rsidRDefault="00F60BC5" w:rsidP="00F60BC5">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60BC5" w:rsidRPr="003D14DD" w:rsidRDefault="00F60BC5" w:rsidP="00F60BC5">
      <w:pPr>
        <w:tabs>
          <w:tab w:val="left" w:pos="900"/>
        </w:tabs>
        <w:suppressAutoHyphens/>
        <w:overflowPunct w:val="0"/>
        <w:autoSpaceDE w:val="0"/>
        <w:autoSpaceDN w:val="0"/>
        <w:adjustRightInd w:val="0"/>
        <w:ind w:firstLine="709"/>
        <w:jc w:val="both"/>
        <w:rPr>
          <w:b/>
          <w:sz w:val="20"/>
          <w:szCs w:val="20"/>
        </w:rPr>
      </w:pPr>
    </w:p>
    <w:p w:rsidR="00F60BC5" w:rsidRPr="003D14DD" w:rsidRDefault="00F60BC5" w:rsidP="00F60BC5">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60BC5" w:rsidRPr="003D14DD" w:rsidRDefault="00F60BC5" w:rsidP="00F60BC5">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F60BC5" w:rsidRPr="003D14DD" w:rsidRDefault="00F60BC5" w:rsidP="00F60BC5">
      <w:pPr>
        <w:numPr>
          <w:ilvl w:val="0"/>
          <w:numId w:val="30"/>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F60BC5" w:rsidRPr="003D14DD" w:rsidRDefault="00F60BC5" w:rsidP="00F60BC5">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F60BC5" w:rsidRPr="003D14DD" w:rsidRDefault="00F60BC5" w:rsidP="00F60BC5">
      <w:pPr>
        <w:ind w:firstLine="709"/>
        <w:rPr>
          <w:b/>
          <w:sz w:val="20"/>
          <w:szCs w:val="20"/>
        </w:rPr>
      </w:pPr>
    </w:p>
    <w:p w:rsidR="00F60BC5" w:rsidRPr="003D14DD" w:rsidRDefault="00F60BC5" w:rsidP="00F60BC5">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CA1A9A" w:rsidRPr="00CA1A9A" w:rsidRDefault="00CA1A9A" w:rsidP="00CA1A9A">
      <w:pPr>
        <w:shd w:val="clear" w:color="auto" w:fill="FFFFFF"/>
        <w:ind w:firstLine="709"/>
        <w:jc w:val="both"/>
        <w:rPr>
          <w:rFonts w:eastAsia="Calibri"/>
          <w:sz w:val="20"/>
          <w:szCs w:val="20"/>
        </w:rPr>
      </w:pPr>
      <w:r w:rsidRPr="00CA1A9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A1A9A">
        <w:rPr>
          <w:rFonts w:eastAsia="Calibri"/>
          <w:sz w:val="20"/>
          <w:szCs w:val="20"/>
        </w:rPr>
        <w:t>тифлоинформационных</w:t>
      </w:r>
      <w:proofErr w:type="spellEnd"/>
      <w:r w:rsidRPr="00CA1A9A">
        <w:rPr>
          <w:rFonts w:eastAsia="Calibri"/>
          <w:sz w:val="20"/>
          <w:szCs w:val="20"/>
        </w:rPr>
        <w:t xml:space="preserve"> устройств.</w:t>
      </w:r>
    </w:p>
    <w:p w:rsidR="00CA1A9A" w:rsidRPr="00CA1A9A" w:rsidRDefault="00CA1A9A" w:rsidP="00CA1A9A">
      <w:pPr>
        <w:shd w:val="clear" w:color="auto" w:fill="FFFFFF"/>
        <w:tabs>
          <w:tab w:val="left" w:pos="993"/>
        </w:tabs>
        <w:ind w:firstLine="709"/>
        <w:jc w:val="both"/>
        <w:rPr>
          <w:rFonts w:eastAsia="Calibri"/>
          <w:sz w:val="20"/>
          <w:szCs w:val="20"/>
        </w:rPr>
      </w:pPr>
      <w:r w:rsidRPr="00CA1A9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A1A9A" w:rsidRPr="00CA1A9A" w:rsidRDefault="00CA1A9A" w:rsidP="00CA1A9A">
      <w:pPr>
        <w:ind w:firstLine="709"/>
        <w:jc w:val="both"/>
        <w:rPr>
          <w:rFonts w:eastAsia="Calibri"/>
          <w:sz w:val="20"/>
          <w:szCs w:val="20"/>
        </w:rPr>
      </w:pPr>
      <w:r w:rsidRPr="00CA1A9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A1A9A" w:rsidRPr="00CA1A9A" w:rsidRDefault="00CA1A9A" w:rsidP="00CA1A9A">
      <w:pPr>
        <w:ind w:firstLine="709"/>
        <w:jc w:val="both"/>
        <w:rPr>
          <w:rFonts w:eastAsia="Calibri"/>
          <w:sz w:val="20"/>
          <w:szCs w:val="20"/>
        </w:rPr>
      </w:pPr>
      <w:r w:rsidRPr="00CA1A9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A1A9A" w:rsidRPr="00CA1A9A" w:rsidRDefault="00CA1A9A" w:rsidP="00CA1A9A">
      <w:pPr>
        <w:ind w:firstLine="709"/>
        <w:jc w:val="both"/>
        <w:rPr>
          <w:rFonts w:eastAsia="Calibri"/>
          <w:sz w:val="20"/>
          <w:szCs w:val="20"/>
        </w:rPr>
      </w:pPr>
      <w:r w:rsidRPr="00CA1A9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CA1A9A" w:rsidRPr="00CA1A9A" w:rsidRDefault="00CA1A9A" w:rsidP="00CA1A9A">
      <w:pPr>
        <w:shd w:val="clear" w:color="auto" w:fill="FFFFFF"/>
        <w:tabs>
          <w:tab w:val="left" w:pos="888"/>
        </w:tabs>
        <w:ind w:firstLine="709"/>
        <w:jc w:val="both"/>
        <w:rPr>
          <w:rFonts w:eastAsia="Calibri"/>
          <w:sz w:val="20"/>
          <w:szCs w:val="20"/>
        </w:rPr>
      </w:pPr>
      <w:r w:rsidRPr="00CA1A9A">
        <w:rPr>
          <w:rFonts w:eastAsia="Calibri"/>
          <w:sz w:val="20"/>
          <w:szCs w:val="20"/>
        </w:rPr>
        <w:t>-</w:t>
      </w:r>
      <w:r w:rsidRPr="00CA1A9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A1A9A" w:rsidRPr="00CA1A9A" w:rsidRDefault="00CA1A9A" w:rsidP="00CA1A9A">
      <w:pPr>
        <w:ind w:firstLine="709"/>
        <w:jc w:val="both"/>
        <w:rPr>
          <w:rFonts w:eastAsia="Calibri"/>
          <w:sz w:val="20"/>
          <w:szCs w:val="20"/>
        </w:rPr>
      </w:pPr>
      <w:r w:rsidRPr="00CA1A9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A1A9A" w:rsidRPr="00CA1A9A" w:rsidRDefault="00CA1A9A" w:rsidP="00CA1A9A">
      <w:pPr>
        <w:ind w:firstLine="709"/>
        <w:jc w:val="both"/>
        <w:rPr>
          <w:rFonts w:eastAsia="Calibri"/>
          <w:sz w:val="20"/>
          <w:szCs w:val="20"/>
        </w:rPr>
      </w:pPr>
      <w:r w:rsidRPr="00CA1A9A">
        <w:rPr>
          <w:rFonts w:eastAsia="Calibri"/>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A1A9A" w:rsidRPr="00CA1A9A" w:rsidRDefault="00CA1A9A" w:rsidP="00CA1A9A">
      <w:pPr>
        <w:ind w:firstLine="709"/>
        <w:jc w:val="both"/>
        <w:rPr>
          <w:rFonts w:eastAsia="Calibri"/>
          <w:sz w:val="20"/>
          <w:szCs w:val="20"/>
        </w:rPr>
      </w:pPr>
      <w:r w:rsidRPr="00CA1A9A">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A1A9A" w:rsidRPr="00CA1A9A" w:rsidRDefault="00CA1A9A" w:rsidP="00CA1A9A">
      <w:pPr>
        <w:ind w:firstLine="709"/>
        <w:jc w:val="both"/>
        <w:rPr>
          <w:rFonts w:eastAsia="Calibri"/>
          <w:sz w:val="20"/>
          <w:szCs w:val="20"/>
        </w:rPr>
      </w:pPr>
      <w:r w:rsidRPr="00CA1A9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A1A9A" w:rsidRPr="00CA1A9A" w:rsidRDefault="00CA1A9A" w:rsidP="00CA1A9A">
      <w:pPr>
        <w:ind w:firstLine="709"/>
        <w:jc w:val="both"/>
        <w:rPr>
          <w:rFonts w:eastAsia="Calibri"/>
          <w:sz w:val="20"/>
          <w:szCs w:val="20"/>
        </w:rPr>
      </w:pPr>
      <w:r w:rsidRPr="00CA1A9A">
        <w:rPr>
          <w:rFonts w:eastAsia="Calibri"/>
          <w:sz w:val="20"/>
          <w:szCs w:val="20"/>
        </w:rPr>
        <w:t>- продолжительность сдачи экзамена, проводимого в письменной форме, - не более чем на 90 минут;</w:t>
      </w:r>
    </w:p>
    <w:p w:rsidR="00CA1A9A" w:rsidRPr="00CA1A9A" w:rsidRDefault="00CA1A9A" w:rsidP="00CA1A9A">
      <w:pPr>
        <w:ind w:firstLine="709"/>
        <w:jc w:val="both"/>
        <w:rPr>
          <w:rFonts w:eastAsia="Calibri"/>
          <w:sz w:val="20"/>
          <w:szCs w:val="20"/>
        </w:rPr>
      </w:pPr>
      <w:r w:rsidRPr="00CA1A9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CA1A9A" w:rsidRPr="00CA1A9A" w:rsidRDefault="00CA1A9A" w:rsidP="00CA1A9A">
      <w:pPr>
        <w:ind w:firstLine="709"/>
        <w:jc w:val="both"/>
        <w:rPr>
          <w:rFonts w:eastAsia="Calibri"/>
          <w:sz w:val="20"/>
          <w:szCs w:val="20"/>
        </w:rPr>
      </w:pPr>
      <w:r w:rsidRPr="00CA1A9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A1A9A" w:rsidRPr="00CA1A9A" w:rsidRDefault="00CA1A9A" w:rsidP="00CA1A9A">
      <w:pPr>
        <w:ind w:firstLine="709"/>
        <w:jc w:val="both"/>
        <w:rPr>
          <w:rFonts w:eastAsia="Calibri"/>
          <w:sz w:val="20"/>
          <w:szCs w:val="20"/>
        </w:rPr>
      </w:pPr>
      <w:r w:rsidRPr="00CA1A9A">
        <w:rPr>
          <w:rFonts w:eastAsia="Calibri"/>
          <w:sz w:val="20"/>
          <w:szCs w:val="20"/>
        </w:rPr>
        <w:t>а) для слепых:</w:t>
      </w:r>
    </w:p>
    <w:p w:rsidR="00CA1A9A" w:rsidRPr="00CA1A9A" w:rsidRDefault="00CA1A9A" w:rsidP="00CA1A9A">
      <w:pPr>
        <w:shd w:val="clear" w:color="auto" w:fill="FFFFFF"/>
        <w:tabs>
          <w:tab w:val="left" w:pos="955"/>
        </w:tabs>
        <w:ind w:firstLine="709"/>
        <w:jc w:val="both"/>
        <w:rPr>
          <w:rFonts w:eastAsia="Calibri"/>
          <w:sz w:val="20"/>
          <w:szCs w:val="20"/>
        </w:rPr>
      </w:pPr>
      <w:r w:rsidRPr="00CA1A9A">
        <w:rPr>
          <w:rFonts w:eastAsia="Calibri"/>
          <w:sz w:val="20"/>
          <w:szCs w:val="20"/>
        </w:rPr>
        <w:t>-</w:t>
      </w:r>
      <w:r w:rsidRPr="00CA1A9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CA1A9A">
        <w:rPr>
          <w:rFonts w:eastAsia="Calibri"/>
          <w:sz w:val="20"/>
          <w:szCs w:val="20"/>
        </w:rPr>
        <w:t>надиктовываются</w:t>
      </w:r>
      <w:proofErr w:type="spellEnd"/>
      <w:r w:rsidRPr="00CA1A9A">
        <w:rPr>
          <w:rFonts w:eastAsia="Calibri"/>
          <w:sz w:val="20"/>
          <w:szCs w:val="20"/>
        </w:rPr>
        <w:t xml:space="preserve"> ассистенту;</w:t>
      </w:r>
    </w:p>
    <w:p w:rsidR="00CA1A9A" w:rsidRPr="00CA1A9A" w:rsidRDefault="00CA1A9A" w:rsidP="00CA1A9A">
      <w:pPr>
        <w:ind w:firstLine="709"/>
        <w:jc w:val="both"/>
        <w:rPr>
          <w:rFonts w:eastAsia="Calibri"/>
          <w:sz w:val="20"/>
          <w:szCs w:val="20"/>
        </w:rPr>
      </w:pPr>
      <w:r w:rsidRPr="00CA1A9A">
        <w:rPr>
          <w:rFonts w:eastAsia="Calibri"/>
          <w:sz w:val="20"/>
          <w:szCs w:val="20"/>
        </w:rPr>
        <w:t>б) для слабовидящих:</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A1A9A">
        <w:rPr>
          <w:rFonts w:eastAsia="Calibri"/>
          <w:sz w:val="20"/>
          <w:szCs w:val="20"/>
        </w:rPr>
        <w:t>Jaws</w:t>
      </w:r>
      <w:proofErr w:type="spellEnd"/>
      <w:r w:rsidRPr="00CA1A9A">
        <w:rPr>
          <w:rFonts w:eastAsia="Calibri"/>
          <w:sz w:val="20"/>
          <w:szCs w:val="20"/>
        </w:rPr>
        <w:t>;</w:t>
      </w:r>
    </w:p>
    <w:p w:rsidR="00CA1A9A" w:rsidRPr="00CA1A9A" w:rsidRDefault="00CA1A9A" w:rsidP="00CA1A9A">
      <w:pPr>
        <w:ind w:firstLine="709"/>
        <w:jc w:val="both"/>
        <w:rPr>
          <w:rFonts w:eastAsia="Calibri"/>
          <w:sz w:val="20"/>
          <w:szCs w:val="20"/>
        </w:rPr>
      </w:pPr>
      <w:r w:rsidRPr="00CA1A9A">
        <w:rPr>
          <w:rFonts w:eastAsia="Calibri"/>
          <w:sz w:val="20"/>
          <w:szCs w:val="20"/>
        </w:rPr>
        <w:t>- обеспечивается индивидуальное равномерное освещение не менее 300 люкс;</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 при необходимости обучающимся предоставляется увеличивающее </w:t>
      </w:r>
      <w:proofErr w:type="spellStart"/>
      <w:r w:rsidRPr="00CA1A9A">
        <w:rPr>
          <w:rFonts w:eastAsia="Calibri"/>
          <w:sz w:val="20"/>
          <w:szCs w:val="20"/>
        </w:rPr>
        <w:t>устройство,допускается</w:t>
      </w:r>
      <w:proofErr w:type="spellEnd"/>
      <w:r w:rsidRPr="00CA1A9A">
        <w:rPr>
          <w:rFonts w:eastAsia="Calibri"/>
          <w:sz w:val="20"/>
          <w:szCs w:val="20"/>
        </w:rPr>
        <w:t xml:space="preserve"> использование увеличивающих устройств, имеющихся у обучающихся;</w:t>
      </w:r>
    </w:p>
    <w:p w:rsidR="00CA1A9A" w:rsidRPr="00CA1A9A" w:rsidRDefault="00CA1A9A" w:rsidP="00CA1A9A">
      <w:pPr>
        <w:ind w:firstLine="709"/>
        <w:jc w:val="both"/>
        <w:rPr>
          <w:rFonts w:eastAsia="Calibri"/>
          <w:sz w:val="20"/>
          <w:szCs w:val="20"/>
        </w:rPr>
      </w:pPr>
      <w:r w:rsidRPr="00CA1A9A">
        <w:rPr>
          <w:rFonts w:eastAsia="Calibri"/>
          <w:sz w:val="20"/>
          <w:szCs w:val="20"/>
        </w:rPr>
        <w:t>в) для глухих и слабослышащих, с тяжелыми нарушениями речи:</w:t>
      </w:r>
    </w:p>
    <w:p w:rsidR="00CA1A9A" w:rsidRPr="00CA1A9A" w:rsidRDefault="00CA1A9A" w:rsidP="00CA1A9A">
      <w:pPr>
        <w:ind w:firstLine="709"/>
        <w:jc w:val="both"/>
        <w:rPr>
          <w:rFonts w:eastAsia="Calibri"/>
          <w:sz w:val="20"/>
          <w:szCs w:val="20"/>
        </w:rPr>
      </w:pPr>
      <w:r w:rsidRPr="00CA1A9A">
        <w:rPr>
          <w:rFonts w:eastAsia="Calibri"/>
          <w:sz w:val="20"/>
          <w:szCs w:val="20"/>
        </w:rPr>
        <w:t>- имеется в наличии информационная система "Исток" для слабослышащих коллективного пользования;</w:t>
      </w:r>
    </w:p>
    <w:p w:rsidR="00CA1A9A" w:rsidRPr="00CA1A9A" w:rsidRDefault="00CA1A9A" w:rsidP="00CA1A9A">
      <w:pPr>
        <w:ind w:firstLine="709"/>
        <w:jc w:val="both"/>
        <w:rPr>
          <w:rFonts w:eastAsia="Calibri"/>
          <w:sz w:val="20"/>
          <w:szCs w:val="20"/>
        </w:rPr>
      </w:pPr>
      <w:r w:rsidRPr="00CA1A9A">
        <w:rPr>
          <w:rFonts w:eastAsia="Calibri"/>
          <w:sz w:val="20"/>
          <w:szCs w:val="20"/>
        </w:rPr>
        <w:t>- по их желанию испытания проводятся в электронной или письменной форме;</w:t>
      </w:r>
    </w:p>
    <w:p w:rsidR="00CA1A9A" w:rsidRPr="00CA1A9A" w:rsidRDefault="00CA1A9A" w:rsidP="00CA1A9A">
      <w:pPr>
        <w:ind w:firstLine="709"/>
        <w:jc w:val="both"/>
        <w:rPr>
          <w:rFonts w:eastAsia="Calibri"/>
          <w:sz w:val="20"/>
          <w:szCs w:val="20"/>
        </w:rPr>
      </w:pPr>
      <w:r w:rsidRPr="00CA1A9A">
        <w:rPr>
          <w:rFonts w:eastAsia="Calibri"/>
          <w:sz w:val="20"/>
          <w:szCs w:val="20"/>
        </w:rPr>
        <w:t>г) для лиц с нарушениями опорно-двигательного аппарата:</w:t>
      </w:r>
    </w:p>
    <w:p w:rsidR="00CA1A9A" w:rsidRPr="00CA1A9A" w:rsidRDefault="00CA1A9A" w:rsidP="00CA1A9A">
      <w:pPr>
        <w:ind w:firstLine="709"/>
        <w:jc w:val="both"/>
        <w:rPr>
          <w:rFonts w:eastAsia="Calibri"/>
          <w:sz w:val="20"/>
          <w:szCs w:val="20"/>
        </w:rPr>
      </w:pPr>
      <w:r w:rsidRPr="00CA1A9A">
        <w:rPr>
          <w:rFonts w:eastAsia="Calibri"/>
          <w:sz w:val="20"/>
          <w:szCs w:val="20"/>
        </w:rPr>
        <w:t xml:space="preserve">- тестовые и </w:t>
      </w:r>
      <w:proofErr w:type="spellStart"/>
      <w:r w:rsidRPr="00CA1A9A">
        <w:rPr>
          <w:rFonts w:eastAsia="Calibri"/>
          <w:sz w:val="20"/>
          <w:szCs w:val="20"/>
        </w:rPr>
        <w:t>тренинговые</w:t>
      </w:r>
      <w:proofErr w:type="spellEnd"/>
      <w:r w:rsidRPr="00CA1A9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A1A9A" w:rsidRPr="00CA1A9A" w:rsidRDefault="00CA1A9A" w:rsidP="00CA1A9A">
      <w:pPr>
        <w:ind w:firstLine="709"/>
        <w:jc w:val="both"/>
        <w:rPr>
          <w:rFonts w:eastAsia="Calibri"/>
          <w:sz w:val="20"/>
          <w:szCs w:val="20"/>
        </w:rPr>
      </w:pPr>
      <w:r w:rsidRPr="00CA1A9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A1A9A" w:rsidRPr="00CA1A9A" w:rsidRDefault="00CA1A9A" w:rsidP="00CA1A9A">
      <w:pPr>
        <w:ind w:firstLine="709"/>
        <w:jc w:val="both"/>
        <w:rPr>
          <w:rFonts w:eastAsia="Calibri"/>
          <w:sz w:val="20"/>
          <w:szCs w:val="20"/>
        </w:rPr>
      </w:pPr>
      <w:r w:rsidRPr="00CA1A9A">
        <w:rPr>
          <w:rFonts w:eastAsia="Calibri"/>
          <w:sz w:val="20"/>
          <w:szCs w:val="20"/>
        </w:rPr>
        <w:t>- по их желанию испытания проводятся в устной форме.</w:t>
      </w:r>
    </w:p>
    <w:p w:rsidR="00CA1A9A" w:rsidRPr="00CA1A9A" w:rsidRDefault="00CA1A9A" w:rsidP="00CA1A9A">
      <w:pPr>
        <w:ind w:firstLine="709"/>
        <w:jc w:val="both"/>
        <w:rPr>
          <w:rFonts w:eastAsia="Calibri"/>
          <w:sz w:val="20"/>
          <w:szCs w:val="20"/>
        </w:rPr>
      </w:pPr>
      <w:r w:rsidRPr="00CA1A9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A1A9A" w:rsidRDefault="00CA1A9A" w:rsidP="00F60BC5">
      <w:pPr>
        <w:ind w:firstLine="709"/>
        <w:rPr>
          <w:b/>
          <w:sz w:val="20"/>
          <w:szCs w:val="20"/>
        </w:rPr>
      </w:pPr>
    </w:p>
    <w:p w:rsidR="00F60BC5" w:rsidRPr="003D14DD" w:rsidRDefault="00F60BC5" w:rsidP="00F60BC5">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F60BC5" w:rsidRPr="003D14DD" w:rsidRDefault="00F60BC5" w:rsidP="00F60BC5">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60BC5" w:rsidRPr="003D14DD" w:rsidRDefault="00F60BC5" w:rsidP="00F60BC5">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F60BC5" w:rsidRPr="003D14DD" w:rsidRDefault="00F60BC5" w:rsidP="00F60BC5">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F60BC5" w:rsidRPr="003D14DD" w:rsidRDefault="00F60BC5" w:rsidP="00F60BC5">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F60BC5" w:rsidRPr="003D14DD" w:rsidRDefault="00F60BC5" w:rsidP="00F60BC5">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F60BC5" w:rsidRPr="003D14DD" w:rsidRDefault="00F60BC5" w:rsidP="00F60BC5">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60BC5" w:rsidRPr="003D14DD" w:rsidRDefault="00F60BC5" w:rsidP="00F60BC5">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F60BC5" w:rsidRPr="003D14DD" w:rsidRDefault="00F60BC5" w:rsidP="00F60BC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F60BC5" w:rsidRPr="003D14DD" w:rsidRDefault="00F60BC5" w:rsidP="00F60BC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60BC5" w:rsidRPr="003D14DD" w:rsidRDefault="00F60BC5" w:rsidP="00F60BC5">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F60BC5" w:rsidRPr="003D14DD" w:rsidRDefault="00F60BC5" w:rsidP="00F60BC5">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60BC5" w:rsidRPr="003D14DD" w:rsidRDefault="00F60BC5" w:rsidP="00F60BC5">
      <w:pPr>
        <w:shd w:val="clear" w:color="auto" w:fill="FFFFFF"/>
        <w:ind w:firstLine="709"/>
        <w:jc w:val="both"/>
        <w:rPr>
          <w:sz w:val="20"/>
          <w:szCs w:val="20"/>
        </w:rPr>
      </w:pPr>
      <w:r w:rsidRPr="003D14DD">
        <w:rPr>
          <w:sz w:val="20"/>
          <w:szCs w:val="20"/>
        </w:rPr>
        <w:t>Самостоятельная работа должна:</w:t>
      </w:r>
    </w:p>
    <w:p w:rsidR="00F60BC5" w:rsidRPr="003D14DD" w:rsidRDefault="00F60BC5" w:rsidP="00F60BC5">
      <w:pPr>
        <w:shd w:val="clear" w:color="auto" w:fill="FFFFFF"/>
        <w:tabs>
          <w:tab w:val="left" w:pos="907"/>
        </w:tabs>
        <w:ind w:firstLine="709"/>
        <w:jc w:val="both"/>
        <w:rPr>
          <w:sz w:val="20"/>
          <w:szCs w:val="20"/>
        </w:rPr>
      </w:pPr>
      <w:r w:rsidRPr="003D14DD">
        <w:rPr>
          <w:sz w:val="20"/>
          <w:szCs w:val="20"/>
        </w:rPr>
        <w:lastRenderedPageBreak/>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F60BC5" w:rsidRPr="003D14DD" w:rsidRDefault="00F60BC5" w:rsidP="00F60BC5">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F60BC5" w:rsidRPr="003D14DD" w:rsidRDefault="00F60BC5" w:rsidP="00F60BC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F60BC5" w:rsidRPr="003D14DD" w:rsidRDefault="00F60BC5" w:rsidP="00F60BC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F60BC5" w:rsidRPr="003D14DD" w:rsidRDefault="00F60BC5" w:rsidP="00F60BC5">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F60BC5" w:rsidRPr="003D14DD" w:rsidRDefault="00F60BC5" w:rsidP="00F60BC5">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F60BC5" w:rsidRPr="003D14DD" w:rsidRDefault="00F60BC5" w:rsidP="00F60BC5">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60BC5" w:rsidRPr="003D14DD" w:rsidRDefault="00F60BC5" w:rsidP="00F60BC5">
      <w:pPr>
        <w:ind w:firstLine="708"/>
        <w:jc w:val="both"/>
        <w:rPr>
          <w:b/>
          <w:bCs/>
          <w:sz w:val="20"/>
          <w:szCs w:val="20"/>
        </w:rPr>
      </w:pPr>
    </w:p>
    <w:p w:rsidR="00F60BC5" w:rsidRPr="003D14DD" w:rsidRDefault="00F60BC5" w:rsidP="00F60BC5">
      <w:pPr>
        <w:suppressAutoHyphens/>
        <w:ind w:firstLine="709"/>
        <w:jc w:val="both"/>
        <w:outlineLvl w:val="0"/>
        <w:rPr>
          <w:b/>
          <w:sz w:val="20"/>
          <w:szCs w:val="20"/>
        </w:rPr>
      </w:pPr>
      <w:r w:rsidRPr="003D14DD">
        <w:rPr>
          <w:b/>
          <w:sz w:val="20"/>
          <w:szCs w:val="20"/>
        </w:rPr>
        <w:t xml:space="preserve">6.4.1 Формы самостоятельной работы обучающихся по разделам дисциплины </w:t>
      </w:r>
    </w:p>
    <w:p w:rsidR="00F60BC5" w:rsidRPr="003D14DD" w:rsidRDefault="00F60BC5" w:rsidP="00F60BC5">
      <w:pPr>
        <w:tabs>
          <w:tab w:val="left" w:pos="709"/>
        </w:tabs>
        <w:suppressAutoHyphens/>
        <w:ind w:firstLine="709"/>
        <w:jc w:val="both"/>
        <w:rPr>
          <w:b/>
          <w:sz w:val="20"/>
          <w:szCs w:val="20"/>
        </w:rPr>
      </w:pPr>
      <w:r w:rsidRPr="003D14DD">
        <w:rPr>
          <w:b/>
          <w:sz w:val="20"/>
          <w:szCs w:val="20"/>
        </w:rPr>
        <w:t>Раздел 1 «Организация современной электронной информационной образовательной среды и ее оценка на соответствие требованиям ФГОС и нормативно-правовым актам РФ»</w:t>
      </w:r>
    </w:p>
    <w:p w:rsidR="00F60BC5" w:rsidRPr="003D14DD" w:rsidRDefault="00F60BC5" w:rsidP="00F60BC5">
      <w:pPr>
        <w:tabs>
          <w:tab w:val="left" w:pos="851"/>
          <w:tab w:val="left" w:pos="1080"/>
        </w:tabs>
        <w:ind w:firstLine="709"/>
        <w:jc w:val="both"/>
        <w:rPr>
          <w:b/>
          <w:sz w:val="20"/>
          <w:szCs w:val="20"/>
        </w:rPr>
      </w:pPr>
      <w:r w:rsidRPr="003D14DD">
        <w:rPr>
          <w:b/>
          <w:sz w:val="20"/>
          <w:szCs w:val="20"/>
        </w:rPr>
        <w:t>Темы устного доклада</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Развитие современной электронной информационно-образовательной среды.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Актуальные задачи экспертизы и управления качеством образования.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Подходы к разработке современной электронной информационно-образовательной среды.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 xml:space="preserve">Построение </w:t>
      </w:r>
      <w:proofErr w:type="spellStart"/>
      <w:r w:rsidRPr="003D14DD">
        <w:rPr>
          <w:sz w:val="20"/>
          <w:szCs w:val="20"/>
        </w:rPr>
        <w:t>компетентностной</w:t>
      </w:r>
      <w:proofErr w:type="spellEnd"/>
      <w:r w:rsidRPr="003D14DD">
        <w:rPr>
          <w:sz w:val="20"/>
          <w:szCs w:val="20"/>
        </w:rPr>
        <w:t xml:space="preserve"> модели современной электронной информационно-образовательной среды.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sz w:val="20"/>
          <w:szCs w:val="20"/>
        </w:rPr>
        <w:t>Оценка качества современной электронной информационно-образовательной среды на соответствие требованиям ФГОС и нормативно-правовым актам РФ.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1080"/>
        </w:tabs>
        <w:ind w:left="180" w:hanging="180"/>
        <w:jc w:val="both"/>
        <w:rPr>
          <w:bCs/>
          <w:iCs/>
          <w:sz w:val="20"/>
          <w:szCs w:val="20"/>
        </w:rPr>
      </w:pPr>
      <w:r w:rsidRPr="003D14DD">
        <w:rPr>
          <w:sz w:val="20"/>
          <w:szCs w:val="20"/>
        </w:rPr>
        <w:t>Требования ФГОС СПО к ЭИОС и ее составу.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1080"/>
        </w:tabs>
        <w:ind w:left="180" w:hanging="180"/>
        <w:jc w:val="both"/>
        <w:rPr>
          <w:bCs/>
          <w:iCs/>
          <w:sz w:val="20"/>
          <w:szCs w:val="20"/>
        </w:rPr>
      </w:pPr>
      <w:r w:rsidRPr="003D14DD">
        <w:rPr>
          <w:sz w:val="20"/>
          <w:szCs w:val="20"/>
        </w:rPr>
        <w:t xml:space="preserve">Требования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к ЭИОС и ее составу.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1080"/>
        </w:tabs>
        <w:ind w:left="180" w:hanging="180"/>
        <w:jc w:val="both"/>
        <w:rPr>
          <w:bCs/>
          <w:iCs/>
          <w:sz w:val="20"/>
          <w:szCs w:val="20"/>
        </w:rPr>
      </w:pPr>
      <w:r w:rsidRPr="003D14DD">
        <w:rPr>
          <w:sz w:val="20"/>
          <w:szCs w:val="20"/>
        </w:rPr>
        <w:t>Требования ФГОС СПО, к ЭИОС и ее составу.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color w:val="000000"/>
          <w:sz w:val="20"/>
          <w:szCs w:val="20"/>
          <w:shd w:val="clear" w:color="auto" w:fill="FCFCFC"/>
        </w:rPr>
        <w:t>Организация современной электронной информационной образовательной среды.</w:t>
      </w:r>
      <w:r w:rsidRPr="003D14DD">
        <w:rPr>
          <w:sz w:val="20"/>
          <w:szCs w:val="20"/>
        </w:rPr>
        <w:t xml:space="preserve">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numPr>
          <w:ilvl w:val="0"/>
          <w:numId w:val="31"/>
        </w:numPr>
        <w:tabs>
          <w:tab w:val="clear" w:pos="720"/>
          <w:tab w:val="left" w:pos="360"/>
          <w:tab w:val="left" w:pos="426"/>
          <w:tab w:val="left" w:pos="1080"/>
        </w:tabs>
        <w:suppressAutoHyphens/>
        <w:ind w:left="180" w:hanging="180"/>
        <w:jc w:val="both"/>
        <w:rPr>
          <w:sz w:val="20"/>
          <w:szCs w:val="20"/>
        </w:rPr>
      </w:pPr>
      <w:r w:rsidRPr="003D14DD">
        <w:rPr>
          <w:bCs/>
          <w:iCs/>
          <w:sz w:val="20"/>
          <w:szCs w:val="20"/>
        </w:rPr>
        <w:t xml:space="preserve">Электронная информационно-образовательная среда как средство обучения. </w:t>
      </w:r>
      <w:r w:rsidRPr="003D14DD">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F60BC5" w:rsidRPr="003D14DD" w:rsidRDefault="00F60BC5" w:rsidP="00F60BC5">
      <w:pPr>
        <w:tabs>
          <w:tab w:val="left" w:pos="360"/>
        </w:tabs>
        <w:ind w:left="180" w:hanging="180"/>
        <w:jc w:val="both"/>
        <w:rPr>
          <w:b/>
          <w:bCs/>
          <w:sz w:val="20"/>
          <w:szCs w:val="20"/>
        </w:rPr>
      </w:pPr>
    </w:p>
    <w:p w:rsidR="00F60BC5" w:rsidRPr="003D14DD" w:rsidRDefault="00DF0610" w:rsidP="00F60BC5">
      <w:pPr>
        <w:tabs>
          <w:tab w:val="left" w:pos="900"/>
        </w:tabs>
        <w:ind w:firstLine="709"/>
        <w:rPr>
          <w:b/>
          <w:sz w:val="20"/>
          <w:szCs w:val="20"/>
        </w:rPr>
      </w:pPr>
      <w:r>
        <w:rPr>
          <w:b/>
          <w:bCs/>
          <w:sz w:val="20"/>
          <w:szCs w:val="20"/>
        </w:rPr>
        <w:t>7</w:t>
      </w:r>
      <w:r w:rsidR="00F60BC5" w:rsidRPr="003D14DD">
        <w:rPr>
          <w:b/>
          <w:sz w:val="20"/>
          <w:szCs w:val="20"/>
        </w:rPr>
        <w:t>. Учебно-методическое и информационное обеспечение дисциплины</w:t>
      </w:r>
    </w:p>
    <w:p w:rsidR="00F60BC5" w:rsidRPr="003D14DD" w:rsidRDefault="00DF0610" w:rsidP="00F60BC5">
      <w:pPr>
        <w:ind w:firstLine="709"/>
        <w:rPr>
          <w:b/>
          <w:sz w:val="20"/>
          <w:szCs w:val="20"/>
        </w:rPr>
      </w:pPr>
      <w:r>
        <w:rPr>
          <w:b/>
          <w:sz w:val="20"/>
          <w:szCs w:val="20"/>
        </w:rPr>
        <w:t>7</w:t>
      </w:r>
      <w:r w:rsidR="00F60BC5" w:rsidRPr="003D14DD">
        <w:rPr>
          <w:b/>
          <w:sz w:val="20"/>
          <w:szCs w:val="20"/>
        </w:rPr>
        <w:t xml:space="preserve">.1 Рекомендуемая литература </w:t>
      </w:r>
    </w:p>
    <w:p w:rsidR="00F60BC5" w:rsidRPr="003D14DD" w:rsidRDefault="00F60BC5" w:rsidP="007B56D9">
      <w:pPr>
        <w:suppressAutoHyphens/>
        <w:ind w:firstLine="709"/>
        <w:jc w:val="both"/>
        <w:rPr>
          <w:b/>
          <w:sz w:val="20"/>
          <w:szCs w:val="20"/>
        </w:rPr>
      </w:pPr>
    </w:p>
    <w:p w:rsidR="00F60BC5" w:rsidRPr="003D14DD" w:rsidRDefault="00F60BC5" w:rsidP="007B56D9">
      <w:pPr>
        <w:suppressAutoHyphens/>
        <w:ind w:firstLine="709"/>
        <w:jc w:val="both"/>
        <w:rPr>
          <w:sz w:val="20"/>
          <w:szCs w:val="20"/>
        </w:rPr>
      </w:pPr>
      <w:r w:rsidRPr="003D14DD">
        <w:rPr>
          <w:b/>
          <w:sz w:val="20"/>
          <w:szCs w:val="20"/>
        </w:rPr>
        <w:t>Основная учебная и научная литература</w:t>
      </w:r>
    </w:p>
    <w:p w:rsidR="00485D57" w:rsidRPr="00485D57" w:rsidRDefault="00485D57" w:rsidP="007B56D9">
      <w:pPr>
        <w:pStyle w:val="afffc"/>
        <w:numPr>
          <w:ilvl w:val="0"/>
          <w:numId w:val="43"/>
        </w:numPr>
        <w:jc w:val="both"/>
        <w:rPr>
          <w:sz w:val="20"/>
          <w:szCs w:val="20"/>
        </w:rPr>
      </w:pPr>
      <w:r w:rsidRPr="00485D57">
        <w:rPr>
          <w:sz w:val="20"/>
          <w:szCs w:val="20"/>
        </w:rPr>
        <w:lastRenderedPageBreak/>
        <w:t>Электронное обучение и дистанционные образовательные</w:t>
      </w:r>
      <w:r>
        <w:rPr>
          <w:sz w:val="20"/>
          <w:szCs w:val="20"/>
        </w:rPr>
        <w:t xml:space="preserve"> </w:t>
      </w:r>
      <w:r w:rsidRPr="00485D57">
        <w:rPr>
          <w:sz w:val="20"/>
          <w:szCs w:val="20"/>
        </w:rPr>
        <w:t>технологии. Теория и практика. Научное издание. Часть 1 /</w:t>
      </w:r>
      <w:r>
        <w:rPr>
          <w:sz w:val="20"/>
          <w:szCs w:val="20"/>
        </w:rPr>
        <w:t xml:space="preserve"> </w:t>
      </w:r>
      <w:r w:rsidRPr="00485D57">
        <w:rPr>
          <w:sz w:val="20"/>
          <w:szCs w:val="20"/>
        </w:rPr>
        <w:t>Под науч. ред. Я.А. Ваграменко, М.П. Карпенко. М.: Изд-во СГУ,</w:t>
      </w:r>
      <w:r w:rsidRPr="00485D57">
        <w:rPr>
          <w:sz w:val="20"/>
          <w:szCs w:val="20"/>
        </w:rPr>
        <w:br/>
        <w:t xml:space="preserve">2017. 528 с. - http://library.roweb.online  </w:t>
      </w:r>
    </w:p>
    <w:p w:rsidR="00485D57" w:rsidRPr="00485D57" w:rsidRDefault="00485D57" w:rsidP="007B56D9">
      <w:pPr>
        <w:pStyle w:val="afffc"/>
        <w:numPr>
          <w:ilvl w:val="0"/>
          <w:numId w:val="43"/>
        </w:numPr>
        <w:jc w:val="both"/>
        <w:rPr>
          <w:sz w:val="20"/>
          <w:szCs w:val="20"/>
        </w:rPr>
      </w:pPr>
      <w:proofErr w:type="spellStart"/>
      <w:r w:rsidRPr="00485D57">
        <w:rPr>
          <w:sz w:val="20"/>
          <w:szCs w:val="20"/>
        </w:rPr>
        <w:t>Бурняшов</w:t>
      </w:r>
      <w:proofErr w:type="spellEnd"/>
      <w:r w:rsidRPr="00485D57">
        <w:rPr>
          <w:sz w:val="20"/>
          <w:szCs w:val="20"/>
        </w:rPr>
        <w:t xml:space="preserve">, Б. А. Электронная информационно-образовательная среда учреждения высшего образования : монография / Б. А. </w:t>
      </w:r>
      <w:proofErr w:type="spellStart"/>
      <w:r w:rsidRPr="00485D57">
        <w:rPr>
          <w:sz w:val="20"/>
          <w:szCs w:val="20"/>
        </w:rPr>
        <w:t>Бурняшов</w:t>
      </w:r>
      <w:proofErr w:type="spellEnd"/>
      <w:r w:rsidRPr="00485D57">
        <w:rPr>
          <w:sz w:val="20"/>
          <w:szCs w:val="20"/>
        </w:rPr>
        <w:t>. — Краснодар : Южный институт менеджмента, 2017. — 216 c. — ISBN 978-5-93926-289-7. — Текст : электронный // Электронно-библиотечная система IPR BOOKS : [сайт]. — URL: http://www.iprbookshop.ru/78383.html</w:t>
      </w:r>
    </w:p>
    <w:p w:rsidR="00485D57" w:rsidRPr="00485D57" w:rsidRDefault="00485D57" w:rsidP="007B56D9">
      <w:pPr>
        <w:pStyle w:val="afffc"/>
        <w:numPr>
          <w:ilvl w:val="0"/>
          <w:numId w:val="43"/>
        </w:numPr>
        <w:jc w:val="both"/>
        <w:rPr>
          <w:sz w:val="20"/>
          <w:szCs w:val="20"/>
        </w:rPr>
      </w:pPr>
      <w:proofErr w:type="spellStart"/>
      <w:r w:rsidRPr="00485D57">
        <w:rPr>
          <w:sz w:val="20"/>
          <w:szCs w:val="20"/>
        </w:rPr>
        <w:t>Бурняшов</w:t>
      </w:r>
      <w:proofErr w:type="spellEnd"/>
      <w:r w:rsidRPr="00485D57">
        <w:rPr>
          <w:sz w:val="20"/>
          <w:szCs w:val="20"/>
        </w:rPr>
        <w:t xml:space="preserve">, Б. А. Электронная информационно-образовательная среда учреждения высшего образования : монография / Б. А. </w:t>
      </w:r>
      <w:proofErr w:type="spellStart"/>
      <w:r w:rsidRPr="00485D57">
        <w:rPr>
          <w:sz w:val="20"/>
          <w:szCs w:val="20"/>
        </w:rPr>
        <w:t>Бурняшов</w:t>
      </w:r>
      <w:proofErr w:type="spellEnd"/>
      <w:r w:rsidRPr="00485D57">
        <w:rPr>
          <w:sz w:val="20"/>
          <w:szCs w:val="20"/>
        </w:rPr>
        <w:t>. — Краснодар : Южный институт менеджмента, 2017. — 216 c. — ISBN 978-5-93926-289-7. — Текст : электронный // Электронно-библиотечная система IPR BOOKS : [сайт]. — URL: http://www.iprbookshop.ru/78383.html</w:t>
      </w:r>
    </w:p>
    <w:p w:rsidR="00F60BC5" w:rsidRPr="003D14DD" w:rsidRDefault="00F60BC5" w:rsidP="007B56D9">
      <w:pPr>
        <w:suppressAutoHyphens/>
        <w:ind w:firstLine="709"/>
        <w:jc w:val="both"/>
        <w:rPr>
          <w:b/>
          <w:sz w:val="20"/>
          <w:szCs w:val="20"/>
        </w:rPr>
      </w:pPr>
    </w:p>
    <w:p w:rsidR="00F60BC5" w:rsidRPr="003D14DD" w:rsidRDefault="00F60BC5" w:rsidP="007B56D9">
      <w:pPr>
        <w:suppressAutoHyphens/>
        <w:ind w:firstLine="709"/>
        <w:jc w:val="both"/>
        <w:rPr>
          <w:b/>
          <w:sz w:val="20"/>
          <w:szCs w:val="20"/>
        </w:rPr>
      </w:pPr>
      <w:r w:rsidRPr="003D14DD">
        <w:rPr>
          <w:b/>
          <w:sz w:val="20"/>
          <w:szCs w:val="20"/>
        </w:rPr>
        <w:t>Дополнительная литература</w:t>
      </w:r>
    </w:p>
    <w:p w:rsidR="00485D57" w:rsidRPr="00485D57" w:rsidRDefault="00485D57" w:rsidP="007B56D9">
      <w:pPr>
        <w:pStyle w:val="afffc"/>
        <w:numPr>
          <w:ilvl w:val="0"/>
          <w:numId w:val="44"/>
        </w:numPr>
        <w:jc w:val="both"/>
        <w:rPr>
          <w:sz w:val="20"/>
          <w:szCs w:val="20"/>
        </w:rPr>
      </w:pPr>
      <w:proofErr w:type="spellStart"/>
      <w:r w:rsidRPr="00485D57">
        <w:rPr>
          <w:sz w:val="20"/>
          <w:szCs w:val="20"/>
        </w:rPr>
        <w:t>Телеобучение</w:t>
      </w:r>
      <w:proofErr w:type="spellEnd"/>
      <w:r w:rsidRPr="00485D57">
        <w:rPr>
          <w:sz w:val="20"/>
          <w:szCs w:val="20"/>
        </w:rPr>
        <w:t xml:space="preserve">. Часть 1. </w:t>
      </w:r>
      <w:proofErr w:type="spellStart"/>
      <w:r w:rsidRPr="00485D57">
        <w:rPr>
          <w:sz w:val="20"/>
          <w:szCs w:val="20"/>
        </w:rPr>
        <w:t>Дидакто</w:t>
      </w:r>
      <w:proofErr w:type="spellEnd"/>
      <w:r w:rsidRPr="00485D57">
        <w:rPr>
          <w:sz w:val="20"/>
          <w:szCs w:val="20"/>
        </w:rPr>
        <w:t>-технологическая среда: Монография / Под</w:t>
      </w:r>
      <w:r w:rsidRPr="00485D57">
        <w:rPr>
          <w:sz w:val="20"/>
          <w:szCs w:val="20"/>
        </w:rPr>
        <w:br/>
        <w:t xml:space="preserve">ред. М.П. Карпенко. М.: Изд-во СГУ, 2017. 287 с. - http://library.roweb.online  </w:t>
      </w:r>
    </w:p>
    <w:p w:rsidR="00485D57" w:rsidRPr="00485D57" w:rsidRDefault="00485D57" w:rsidP="007B56D9">
      <w:pPr>
        <w:pStyle w:val="afffc"/>
        <w:numPr>
          <w:ilvl w:val="0"/>
          <w:numId w:val="44"/>
        </w:numPr>
        <w:jc w:val="both"/>
        <w:rPr>
          <w:sz w:val="20"/>
          <w:szCs w:val="20"/>
        </w:rPr>
      </w:pPr>
      <w:r w:rsidRPr="00485D57">
        <w:rPr>
          <w:sz w:val="20"/>
          <w:szCs w:val="20"/>
        </w:rPr>
        <w:t xml:space="preserve">Технологии электронного обучения [Электронный ресурс] : учебное пособие / А.В. </w:t>
      </w:r>
      <w:proofErr w:type="spellStart"/>
      <w:r w:rsidRPr="00485D57">
        <w:rPr>
          <w:sz w:val="20"/>
          <w:szCs w:val="20"/>
        </w:rPr>
        <w:t>Гураков</w:t>
      </w:r>
      <w:proofErr w:type="spellEnd"/>
      <w:r w:rsidRPr="00485D57">
        <w:rPr>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485D57" w:rsidRPr="00485D57" w:rsidRDefault="00485D57" w:rsidP="007B56D9">
      <w:pPr>
        <w:pStyle w:val="afffc"/>
        <w:numPr>
          <w:ilvl w:val="0"/>
          <w:numId w:val="44"/>
        </w:numPr>
        <w:jc w:val="both"/>
        <w:rPr>
          <w:sz w:val="20"/>
          <w:szCs w:val="20"/>
        </w:rPr>
      </w:pPr>
      <w:proofErr w:type="spellStart"/>
      <w:r w:rsidRPr="00485D57">
        <w:rPr>
          <w:sz w:val="20"/>
          <w:szCs w:val="20"/>
        </w:rPr>
        <w:t>Бурлакова</w:t>
      </w:r>
      <w:proofErr w:type="spellEnd"/>
      <w:r w:rsidRPr="00485D57">
        <w:rPr>
          <w:sz w:val="20"/>
          <w:szCs w:val="20"/>
        </w:rPr>
        <w:t xml:space="preserve"> И.И. Качество образования и его оценка в системе высшего образования. Теория и методология [Электронный ресурс] : монография / И.И. </w:t>
      </w:r>
      <w:proofErr w:type="spellStart"/>
      <w:r w:rsidRPr="00485D57">
        <w:rPr>
          <w:sz w:val="20"/>
          <w:szCs w:val="20"/>
        </w:rPr>
        <w:t>Бурлакова</w:t>
      </w:r>
      <w:proofErr w:type="spellEnd"/>
      <w:r w:rsidRPr="00485D57">
        <w:rPr>
          <w:sz w:val="20"/>
          <w:szCs w:val="20"/>
        </w:rPr>
        <w:t>. — Электрон. текстовые данные. — М. : Российский новый университет, 2013. — 112 c. — 978-5-89789-084-2. — Режим доступа: http://www.iprbookshop.ru/21282</w:t>
      </w:r>
    </w:p>
    <w:p w:rsidR="00485D57" w:rsidRPr="00485D57" w:rsidRDefault="00485D57" w:rsidP="007B56D9">
      <w:pPr>
        <w:pStyle w:val="afffc"/>
        <w:numPr>
          <w:ilvl w:val="0"/>
          <w:numId w:val="44"/>
        </w:numPr>
        <w:jc w:val="both"/>
        <w:rPr>
          <w:sz w:val="20"/>
          <w:szCs w:val="20"/>
        </w:rPr>
      </w:pPr>
      <w:r w:rsidRPr="00485D57">
        <w:rPr>
          <w:sz w:val="20"/>
          <w:szCs w:val="20"/>
        </w:rPr>
        <w:t xml:space="preserve">Управление качеством образования [Электронный ресурс] : учебное пособие / Е.А. </w:t>
      </w:r>
      <w:proofErr w:type="spellStart"/>
      <w:r w:rsidRPr="00485D57">
        <w:rPr>
          <w:sz w:val="20"/>
          <w:szCs w:val="20"/>
        </w:rPr>
        <w:t>Опфер</w:t>
      </w:r>
      <w:proofErr w:type="spellEnd"/>
      <w:r w:rsidRPr="00485D57">
        <w:rPr>
          <w:sz w:val="20"/>
          <w:szCs w:val="20"/>
        </w:rPr>
        <w:t xml:space="preserve">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w:t>
      </w:r>
    </w:p>
    <w:p w:rsidR="00F60BC5" w:rsidRPr="003D14DD" w:rsidRDefault="00F60BC5" w:rsidP="00F60BC5">
      <w:pPr>
        <w:ind w:firstLine="709"/>
        <w:jc w:val="both"/>
        <w:rPr>
          <w:b/>
          <w:sz w:val="20"/>
          <w:szCs w:val="20"/>
        </w:rPr>
      </w:pPr>
    </w:p>
    <w:p w:rsidR="00F60BC5" w:rsidRPr="003D14DD" w:rsidRDefault="00DF0610" w:rsidP="00F60BC5">
      <w:pPr>
        <w:ind w:firstLine="709"/>
        <w:jc w:val="both"/>
        <w:rPr>
          <w:b/>
          <w:sz w:val="20"/>
          <w:szCs w:val="20"/>
        </w:rPr>
      </w:pPr>
      <w:r>
        <w:rPr>
          <w:b/>
          <w:sz w:val="20"/>
          <w:szCs w:val="20"/>
        </w:rPr>
        <w:t>7</w:t>
      </w:r>
      <w:r w:rsidR="00F60BC5" w:rsidRPr="003D14DD">
        <w:rPr>
          <w:b/>
          <w:sz w:val="20"/>
          <w:szCs w:val="20"/>
        </w:rPr>
        <w:t>.2 Ресурсы информационно-телекоммуникационной сети «Интернет»</w:t>
      </w:r>
    </w:p>
    <w:p w:rsidR="00F60BC5" w:rsidRPr="003D14DD" w:rsidRDefault="00F60BC5" w:rsidP="00F60BC5">
      <w:pPr>
        <w:numPr>
          <w:ilvl w:val="0"/>
          <w:numId w:val="34"/>
        </w:numPr>
        <w:tabs>
          <w:tab w:val="left" w:pos="1068"/>
        </w:tabs>
        <w:suppressAutoHyphens/>
        <w:ind w:left="0" w:firstLine="709"/>
        <w:jc w:val="both"/>
        <w:rPr>
          <w:sz w:val="20"/>
          <w:szCs w:val="20"/>
          <w:shd w:val="clear" w:color="auto" w:fill="FCFCFC"/>
        </w:rPr>
      </w:pPr>
      <w:r w:rsidRPr="003D14DD">
        <w:rPr>
          <w:sz w:val="20"/>
          <w:szCs w:val="20"/>
          <w:shd w:val="clear" w:color="auto" w:fill="FCFCFC"/>
        </w:rPr>
        <w:t>Единое окно доступа к образовательным ресурсам [Электронный ресурс]. – URL: http://window.edu.ru</w:t>
      </w:r>
    </w:p>
    <w:p w:rsidR="00F60BC5" w:rsidRPr="003D14DD" w:rsidRDefault="00F60BC5" w:rsidP="00F60BC5">
      <w:pPr>
        <w:numPr>
          <w:ilvl w:val="0"/>
          <w:numId w:val="34"/>
        </w:numPr>
        <w:tabs>
          <w:tab w:val="left" w:pos="1068"/>
        </w:tabs>
        <w:suppressAutoHyphens/>
        <w:ind w:left="0" w:firstLine="709"/>
        <w:jc w:val="both"/>
        <w:rPr>
          <w:sz w:val="20"/>
          <w:szCs w:val="20"/>
          <w:shd w:val="clear" w:color="auto" w:fill="FCFCFC"/>
        </w:rPr>
      </w:pPr>
      <w:r w:rsidRPr="003D14DD">
        <w:rPr>
          <w:sz w:val="20"/>
          <w:szCs w:val="20"/>
          <w:shd w:val="clear" w:color="auto" w:fill="FCFCFC"/>
        </w:rPr>
        <w:t>eLIBRARY.RU [Электронный ресурс]: научная электронная библиотека. – URL: http://www.elibrary.ru</w:t>
      </w:r>
    </w:p>
    <w:p w:rsidR="00F60BC5" w:rsidRPr="003D14DD" w:rsidRDefault="00F60BC5" w:rsidP="00F60BC5">
      <w:pPr>
        <w:suppressAutoHyphens/>
        <w:ind w:firstLine="709"/>
        <w:jc w:val="both"/>
        <w:rPr>
          <w:b/>
          <w:sz w:val="20"/>
          <w:szCs w:val="20"/>
        </w:rPr>
      </w:pPr>
    </w:p>
    <w:p w:rsidR="002A21F6" w:rsidRDefault="00DF0610" w:rsidP="002A21F6">
      <w:pPr>
        <w:ind w:firstLine="567"/>
        <w:jc w:val="both"/>
        <w:rPr>
          <w:b/>
          <w:sz w:val="20"/>
          <w:szCs w:val="20"/>
        </w:rPr>
      </w:pPr>
      <w:r>
        <w:rPr>
          <w:b/>
          <w:sz w:val="20"/>
          <w:szCs w:val="20"/>
        </w:rPr>
        <w:t>8</w:t>
      </w:r>
      <w:r w:rsidR="002A21F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A21F6" w:rsidRDefault="002A21F6" w:rsidP="002A21F6">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2A21F6" w:rsidRDefault="002A21F6" w:rsidP="002A21F6">
      <w:pPr>
        <w:ind w:firstLine="567"/>
        <w:jc w:val="both"/>
        <w:rPr>
          <w:sz w:val="20"/>
          <w:szCs w:val="20"/>
        </w:rPr>
      </w:pPr>
      <w:r>
        <w:rPr>
          <w:sz w:val="20"/>
          <w:szCs w:val="20"/>
        </w:rPr>
        <w:t xml:space="preserve">- </w:t>
      </w:r>
      <w:r w:rsidR="00D362D1" w:rsidRPr="00D362D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A21F6" w:rsidRDefault="002A21F6" w:rsidP="002A21F6">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A21F6" w:rsidRDefault="002A21F6" w:rsidP="002A21F6">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F60BC5" w:rsidRPr="003D14DD" w:rsidRDefault="00F60BC5" w:rsidP="00F60BC5">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F60BC5" w:rsidRPr="003D14DD" w:rsidRDefault="00F60BC5" w:rsidP="00F60BC5">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F60BC5" w:rsidRPr="003D14DD" w:rsidRDefault="00F60BC5" w:rsidP="00F60BC5">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F60BC5" w:rsidRPr="003D14DD" w:rsidRDefault="00F60BC5" w:rsidP="00F60BC5">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F60BC5" w:rsidRPr="003D14DD" w:rsidRDefault="00F60BC5" w:rsidP="00F60BC5">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F60BC5" w:rsidRPr="003D14DD" w:rsidRDefault="00F60BC5" w:rsidP="00F60BC5">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F60BC5" w:rsidRPr="003D14DD" w:rsidRDefault="00F60BC5" w:rsidP="00F60BC5">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60BC5" w:rsidRPr="003D14DD" w:rsidRDefault="00F60BC5" w:rsidP="00F60BC5">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60BC5" w:rsidRPr="003D14DD" w:rsidRDefault="00F60BC5" w:rsidP="00F60BC5">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F60BC5" w:rsidRPr="003D14DD" w:rsidRDefault="00F60BC5" w:rsidP="00F60BC5">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F60BC5" w:rsidRPr="003D14DD" w:rsidRDefault="00F60BC5" w:rsidP="00F60BC5">
      <w:pPr>
        <w:ind w:firstLine="709"/>
        <w:jc w:val="both"/>
        <w:rPr>
          <w:sz w:val="20"/>
          <w:szCs w:val="20"/>
        </w:rPr>
      </w:pPr>
      <w:r w:rsidRPr="003D14DD">
        <w:rPr>
          <w:sz w:val="20"/>
          <w:szCs w:val="20"/>
        </w:rPr>
        <w:t>Мой Офис Веб-редакторы https://edit.myoffice.ru (отечественное ПО)</w:t>
      </w:r>
    </w:p>
    <w:p w:rsidR="00F60BC5" w:rsidRPr="003D14DD" w:rsidRDefault="00F60BC5" w:rsidP="00F60BC5">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F60BC5" w:rsidRPr="003D14DD" w:rsidRDefault="00787312" w:rsidP="00F60BC5">
      <w:pPr>
        <w:ind w:firstLine="709"/>
        <w:jc w:val="both"/>
        <w:rPr>
          <w:sz w:val="20"/>
          <w:szCs w:val="20"/>
          <w:lang w:val="en-US"/>
        </w:rPr>
      </w:pPr>
      <w:r>
        <w:fldChar w:fldCharType="begin"/>
      </w:r>
      <w:r w:rsidRPr="00787312">
        <w:rPr>
          <w:lang w:val="en-US"/>
        </w:rPr>
        <w:instrText xml:space="preserve"> HYPERLINK "http://qsp.su/tools/onlinehelp/about_license_gpl_ru</w:instrText>
      </w:r>
      <w:r w:rsidRPr="00787312">
        <w:rPr>
          <w:lang w:val="en-US"/>
        </w:rPr>
        <w:instrText xml:space="preserve">ssian.html" </w:instrText>
      </w:r>
      <w:r>
        <w:fldChar w:fldCharType="separate"/>
      </w:r>
      <w:r w:rsidR="00F60BC5" w:rsidRPr="003D14DD">
        <w:rPr>
          <w:sz w:val="20"/>
          <w:szCs w:val="20"/>
          <w:lang w:val="en-US"/>
        </w:rPr>
        <w:t>http://qsp.su/tools/onlinehelp/about_license_gpl_russian.html</w:t>
      </w:r>
      <w:r>
        <w:rPr>
          <w:sz w:val="20"/>
          <w:szCs w:val="20"/>
          <w:lang w:val="en-US"/>
        </w:rPr>
        <w:fldChar w:fldCharType="end"/>
      </w:r>
      <w:r w:rsidR="00F60BC5" w:rsidRPr="003D14DD">
        <w:rPr>
          <w:sz w:val="20"/>
          <w:szCs w:val="20"/>
          <w:lang w:val="en-US"/>
        </w:rPr>
        <w:t xml:space="preserve"> </w:t>
      </w:r>
    </w:p>
    <w:p w:rsidR="00F60BC5" w:rsidRPr="003D14DD" w:rsidRDefault="00F60BC5" w:rsidP="00F60BC5">
      <w:pPr>
        <w:ind w:firstLine="709"/>
        <w:jc w:val="both"/>
        <w:rPr>
          <w:sz w:val="20"/>
          <w:szCs w:val="20"/>
        </w:rPr>
      </w:pPr>
      <w:r w:rsidRPr="003D14DD">
        <w:rPr>
          <w:sz w:val="20"/>
          <w:szCs w:val="20"/>
        </w:rPr>
        <w:lastRenderedPageBreak/>
        <w:t xml:space="preserve">ПО </w:t>
      </w:r>
      <w:proofErr w:type="spellStart"/>
      <w:r w:rsidRPr="003D14DD">
        <w:rPr>
          <w:sz w:val="20"/>
          <w:szCs w:val="20"/>
        </w:rPr>
        <w:t>OpenOffice.Org.Base</w:t>
      </w:r>
      <w:proofErr w:type="spellEnd"/>
    </w:p>
    <w:p w:rsidR="00F60BC5" w:rsidRPr="003D14DD" w:rsidRDefault="00787312" w:rsidP="00F60BC5">
      <w:pPr>
        <w:ind w:firstLine="709"/>
        <w:jc w:val="both"/>
        <w:rPr>
          <w:sz w:val="20"/>
          <w:szCs w:val="20"/>
        </w:rPr>
      </w:pPr>
      <w:hyperlink r:id="rId6" w:history="1">
        <w:r w:rsidR="00F60BC5" w:rsidRPr="003D14DD">
          <w:rPr>
            <w:sz w:val="20"/>
            <w:szCs w:val="20"/>
          </w:rPr>
          <w:t>http://qsp.su/tools/onlinehelp/about_license_gpl_russian.html</w:t>
        </w:r>
      </w:hyperlink>
    </w:p>
    <w:p w:rsidR="00F60BC5" w:rsidRPr="003D14DD" w:rsidRDefault="00F60BC5" w:rsidP="00F60BC5">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F60BC5" w:rsidRPr="003D14DD" w:rsidRDefault="00787312" w:rsidP="00F60BC5">
      <w:pPr>
        <w:ind w:firstLine="709"/>
        <w:jc w:val="both"/>
        <w:rPr>
          <w:sz w:val="20"/>
          <w:szCs w:val="20"/>
          <w:lang w:val="en-US"/>
        </w:rPr>
      </w:pPr>
      <w:r>
        <w:fldChar w:fldCharType="begin"/>
      </w:r>
      <w:r w:rsidRPr="00787312">
        <w:rPr>
          <w:lang w:val="en-US"/>
        </w:rPr>
        <w:instrText xml:space="preserve"> HYPERLINK "http://qsp.su/tools/onlinehelp/about_license_gpl_russian.html" </w:instrText>
      </w:r>
      <w:r>
        <w:fldChar w:fldCharType="separate"/>
      </w:r>
      <w:r w:rsidR="00F60BC5" w:rsidRPr="003D14DD">
        <w:rPr>
          <w:sz w:val="20"/>
          <w:szCs w:val="20"/>
          <w:lang w:val="en-US"/>
        </w:rPr>
        <w:t>http://qsp.su/tools/onlinehelp/about_license_gpl_russian.html</w:t>
      </w:r>
      <w:r>
        <w:rPr>
          <w:sz w:val="20"/>
          <w:szCs w:val="20"/>
          <w:lang w:val="en-US"/>
        </w:rPr>
        <w:fldChar w:fldCharType="end"/>
      </w:r>
      <w:r w:rsidR="00F60BC5" w:rsidRPr="003D14DD">
        <w:rPr>
          <w:sz w:val="20"/>
          <w:szCs w:val="20"/>
          <w:lang w:val="en-US"/>
        </w:rPr>
        <w:t xml:space="preserve"> </w:t>
      </w:r>
    </w:p>
    <w:p w:rsidR="00F60BC5" w:rsidRPr="003D14DD" w:rsidRDefault="00F60BC5" w:rsidP="00F60BC5">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F60BC5" w:rsidRPr="003D14DD" w:rsidRDefault="00787312" w:rsidP="00F60BC5">
      <w:pPr>
        <w:ind w:firstLine="709"/>
        <w:jc w:val="both"/>
        <w:rPr>
          <w:sz w:val="20"/>
          <w:szCs w:val="20"/>
          <w:lang w:val="en-US"/>
        </w:rPr>
      </w:pPr>
      <w:r>
        <w:fldChar w:fldCharType="begin"/>
      </w:r>
      <w:r w:rsidRPr="00787312">
        <w:rPr>
          <w:lang w:val="en-US"/>
        </w:rPr>
        <w:instrText xml:space="preserve"> HYPERLINK "http://qsp.su/tools/onlinehelp/about_license_gpl_russian.html" </w:instrText>
      </w:r>
      <w:r>
        <w:fldChar w:fldCharType="separate"/>
      </w:r>
      <w:r w:rsidR="00F60BC5" w:rsidRPr="003D14DD">
        <w:rPr>
          <w:sz w:val="20"/>
          <w:szCs w:val="20"/>
          <w:lang w:val="en-US"/>
        </w:rPr>
        <w:t>http://qsp.su/tools/onlinehelp/about_license_gpl_russian.html</w:t>
      </w:r>
      <w:r>
        <w:rPr>
          <w:sz w:val="20"/>
          <w:szCs w:val="20"/>
          <w:lang w:val="en-US"/>
        </w:rPr>
        <w:fldChar w:fldCharType="end"/>
      </w:r>
    </w:p>
    <w:p w:rsidR="00F60BC5" w:rsidRPr="003D14DD" w:rsidRDefault="00F60BC5" w:rsidP="00F60BC5">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F60BC5" w:rsidRPr="003D14DD" w:rsidRDefault="00787312" w:rsidP="00F60BC5">
      <w:pPr>
        <w:ind w:firstLine="709"/>
        <w:jc w:val="both"/>
        <w:rPr>
          <w:sz w:val="20"/>
          <w:szCs w:val="20"/>
          <w:lang w:val="en-US"/>
        </w:rPr>
      </w:pPr>
      <w:r>
        <w:fldChar w:fldCharType="begin"/>
      </w:r>
      <w:r w:rsidRPr="00787312">
        <w:rPr>
          <w:lang w:val="en-US"/>
        </w:rPr>
        <w:instrText xml:space="preserve"> HYPERLINK "http://www.infolex.narod.ru/gpl_gnu/gplrus.html" </w:instrText>
      </w:r>
      <w:r>
        <w:fldChar w:fldCharType="separate"/>
      </w:r>
      <w:r w:rsidR="00F60BC5" w:rsidRPr="003D14DD">
        <w:rPr>
          <w:sz w:val="20"/>
          <w:szCs w:val="20"/>
          <w:lang w:val="en-US"/>
        </w:rPr>
        <w:t>http://qsp.su/tools/onlinehelp/about_license_gpl_russian.html</w:t>
      </w:r>
      <w:r>
        <w:rPr>
          <w:sz w:val="20"/>
          <w:szCs w:val="20"/>
          <w:lang w:val="en-US"/>
        </w:rPr>
        <w:fldChar w:fldCharType="end"/>
      </w:r>
    </w:p>
    <w:p w:rsidR="00F60BC5" w:rsidRPr="003D14DD" w:rsidRDefault="00F60BC5" w:rsidP="00F60BC5">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F60BC5" w:rsidRPr="003D14DD" w:rsidRDefault="00F60BC5" w:rsidP="00F60BC5">
      <w:pPr>
        <w:ind w:firstLine="709"/>
        <w:jc w:val="both"/>
        <w:rPr>
          <w:sz w:val="20"/>
          <w:szCs w:val="20"/>
        </w:rPr>
      </w:pPr>
      <w:r w:rsidRPr="003D14DD">
        <w:rPr>
          <w:sz w:val="20"/>
          <w:szCs w:val="20"/>
        </w:rPr>
        <w:t xml:space="preserve">предназначенное для работы с текстами;  </w:t>
      </w:r>
    </w:p>
    <w:p w:rsidR="00F60BC5" w:rsidRPr="003D14DD" w:rsidRDefault="00F60BC5" w:rsidP="00F60BC5">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F60BC5" w:rsidRPr="003D14DD" w:rsidRDefault="00F60BC5" w:rsidP="00F60BC5">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F60BC5" w:rsidRPr="003D14DD" w:rsidRDefault="00F60BC5" w:rsidP="00F60BC5">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F60BC5" w:rsidRPr="003D14DD" w:rsidRDefault="00F60BC5" w:rsidP="00F60BC5">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F60BC5" w:rsidRPr="003D14DD" w:rsidRDefault="00F60BC5" w:rsidP="00F60BC5">
      <w:pPr>
        <w:ind w:firstLine="709"/>
        <w:jc w:val="both"/>
        <w:rPr>
          <w:sz w:val="20"/>
          <w:szCs w:val="20"/>
        </w:rPr>
      </w:pPr>
      <w:r w:rsidRPr="003D14DD">
        <w:rPr>
          <w:sz w:val="20"/>
          <w:szCs w:val="20"/>
        </w:rPr>
        <w:t>Научная электронная библиотека http://elibrary.ru</w:t>
      </w:r>
    </w:p>
    <w:p w:rsidR="00F60BC5" w:rsidRPr="003D14DD" w:rsidRDefault="00F60BC5" w:rsidP="00F60BC5">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F60BC5" w:rsidRPr="003D14DD" w:rsidRDefault="00F60BC5" w:rsidP="00F60BC5">
      <w:pPr>
        <w:ind w:firstLine="709"/>
        <w:jc w:val="both"/>
        <w:rPr>
          <w:sz w:val="20"/>
          <w:szCs w:val="20"/>
        </w:rPr>
      </w:pPr>
      <w:r w:rsidRPr="003D14DD">
        <w:rPr>
          <w:sz w:val="20"/>
          <w:szCs w:val="20"/>
        </w:rPr>
        <w:t>электронная библиотека по всем отраслям знаний</w:t>
      </w:r>
    </w:p>
    <w:p w:rsidR="00F60BC5" w:rsidRPr="003D14DD" w:rsidRDefault="00F60BC5" w:rsidP="00F60BC5">
      <w:pPr>
        <w:ind w:firstLine="709"/>
        <w:jc w:val="both"/>
        <w:rPr>
          <w:sz w:val="20"/>
          <w:szCs w:val="20"/>
        </w:rPr>
      </w:pPr>
      <w:r w:rsidRPr="003D14DD">
        <w:rPr>
          <w:sz w:val="20"/>
          <w:szCs w:val="20"/>
        </w:rPr>
        <w:t>http://www.iprbookshop.ru</w:t>
      </w:r>
    </w:p>
    <w:p w:rsidR="00F60BC5" w:rsidRPr="003D14DD" w:rsidRDefault="00F60BC5" w:rsidP="00F60BC5">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BA79F9" w:rsidRPr="00BA79F9" w:rsidRDefault="00BA79F9" w:rsidP="007B56D9">
      <w:pPr>
        <w:ind w:firstLine="709"/>
        <w:jc w:val="both"/>
        <w:rPr>
          <w:sz w:val="20"/>
          <w:szCs w:val="20"/>
        </w:rPr>
      </w:pPr>
      <w:r w:rsidRPr="00BA79F9">
        <w:rPr>
          <w:sz w:val="20"/>
          <w:szCs w:val="20"/>
        </w:rPr>
        <w:t xml:space="preserve">Справочно-правовая система «Гарант»; </w:t>
      </w:r>
    </w:p>
    <w:p w:rsidR="00335312" w:rsidRPr="007B56D9" w:rsidRDefault="00BA79F9" w:rsidP="007B56D9">
      <w:pPr>
        <w:ind w:firstLine="709"/>
        <w:jc w:val="both"/>
        <w:rPr>
          <w:sz w:val="20"/>
          <w:szCs w:val="20"/>
        </w:rPr>
      </w:pPr>
      <w:r w:rsidRPr="00BA79F9">
        <w:rPr>
          <w:sz w:val="20"/>
          <w:szCs w:val="20"/>
        </w:rPr>
        <w:t>Справочно-правовая система «Консультант Плюс».</w:t>
      </w:r>
    </w:p>
    <w:sectPr w:rsidR="00335312" w:rsidRPr="007B56D9" w:rsidSect="00A63A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789FD8"/>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0DC3059"/>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5D60779"/>
    <w:multiLevelType w:val="multilevel"/>
    <w:tmpl w:val="05D60779"/>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850195D"/>
    <w:multiLevelType w:val="hybridMultilevel"/>
    <w:tmpl w:val="5950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12F26EA5"/>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41A6436"/>
    <w:multiLevelType w:val="multilevel"/>
    <w:tmpl w:val="141A6436"/>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953DAE"/>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7" w15:restartNumberingAfterBreak="0">
    <w:nsid w:val="19910769"/>
    <w:multiLevelType w:val="multilevel"/>
    <w:tmpl w:val="19910769"/>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7A0CBC"/>
    <w:multiLevelType w:val="multilevel"/>
    <w:tmpl w:val="1D7A0CBC"/>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298626D"/>
    <w:multiLevelType w:val="multilevel"/>
    <w:tmpl w:val="2298626D"/>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1"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3" w15:restartNumberingAfterBreak="0">
    <w:nsid w:val="363008E8"/>
    <w:multiLevelType w:val="multilevel"/>
    <w:tmpl w:val="363008E8"/>
    <w:lvl w:ilvl="0">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E436100"/>
    <w:multiLevelType w:val="multilevel"/>
    <w:tmpl w:val="3E436100"/>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3F137F11"/>
    <w:multiLevelType w:val="multilevel"/>
    <w:tmpl w:val="3F137F11"/>
    <w:lvl w:ilvl="0">
      <w:start w:val="1"/>
      <w:numFmt w:val="decimal"/>
      <w:lvlText w:val="%1."/>
      <w:lvlJc w:val="left"/>
      <w:pPr>
        <w:ind w:left="1429" w:hanging="360"/>
      </w:pPr>
      <w:rPr>
        <w:rFonts w:hint="default"/>
      </w:r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29"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63A58C0"/>
    <w:multiLevelType w:val="hybridMultilevel"/>
    <w:tmpl w:val="5950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4" w15:restartNumberingAfterBreak="0">
    <w:nsid w:val="57A229B2"/>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C591299"/>
    <w:multiLevelType w:val="multilevel"/>
    <w:tmpl w:val="5C591299"/>
    <w:lvl w:ilvl="0">
      <w:start w:val="1"/>
      <w:numFmt w:val="decimal"/>
      <w:lvlText w:val="%1."/>
      <w:lvlJc w:val="left"/>
      <w:pPr>
        <w:ind w:left="1429" w:hanging="360"/>
      </w:pPr>
      <w:rPr>
        <w:rFonts w:hint="default"/>
        <w:b w:val="0"/>
      </w:r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36"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7" w15:restartNumberingAfterBreak="0">
    <w:nsid w:val="5F370D71"/>
    <w:multiLevelType w:val="multilevel"/>
    <w:tmpl w:val="5F370D71"/>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8" w15:restartNumberingAfterBreak="0">
    <w:nsid w:val="6B63774B"/>
    <w:multiLevelType w:val="multilevel"/>
    <w:tmpl w:val="6B63774B"/>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70AF3B79"/>
    <w:multiLevelType w:val="multilevel"/>
    <w:tmpl w:val="70AF3B7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0C6C74"/>
    <w:multiLevelType w:val="multilevel"/>
    <w:tmpl w:val="730C6C74"/>
    <w:lvl w:ilvl="0">
      <w:start w:val="1"/>
      <w:numFmt w:val="decimal"/>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2A2C9C"/>
    <w:multiLevelType w:val="multilevel"/>
    <w:tmpl w:val="782A2C9C"/>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
    <w:lvlOverride w:ilvl="0">
      <w:startOverride w:val="1"/>
    </w:lvlOverride>
  </w:num>
  <w:num w:numId="4">
    <w:abstractNumId w:val="42"/>
  </w:num>
  <w:num w:numId="5">
    <w:abstractNumId w:val="3"/>
  </w:num>
  <w:num w:numId="6">
    <w:abstractNumId w:val="25"/>
  </w:num>
  <w:num w:numId="7">
    <w:abstractNumId w:val="7"/>
  </w:num>
  <w:num w:numId="8">
    <w:abstractNumId w:val="29"/>
  </w:num>
  <w:num w:numId="9">
    <w:abstractNumId w:val="21"/>
  </w:num>
  <w:num w:numId="10">
    <w:abstractNumId w:val="2"/>
  </w:num>
  <w:num w:numId="11">
    <w:abstractNumId w:val="14"/>
  </w:num>
  <w:num w:numId="12">
    <w:abstractNumId w:val="33"/>
  </w:num>
  <w:num w:numId="13">
    <w:abstractNumId w:val="15"/>
  </w:num>
  <w:num w:numId="14">
    <w:abstractNumId w:val="22"/>
  </w:num>
  <w:num w:numId="15">
    <w:abstractNumId w:val="9"/>
  </w:num>
  <w:num w:numId="16">
    <w:abstractNumId w:val="11"/>
  </w:num>
  <w:num w:numId="17">
    <w:abstractNumId w:val="26"/>
  </w:num>
  <w:num w:numId="18">
    <w:abstractNumId w:val="16"/>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9"/>
  </w:num>
  <w:num w:numId="21">
    <w:abstractNumId w:val="23"/>
  </w:num>
  <w:num w:numId="22">
    <w:abstractNumId w:val="18"/>
  </w:num>
  <w:num w:numId="23">
    <w:abstractNumId w:val="12"/>
  </w:num>
  <w:num w:numId="24">
    <w:abstractNumId w:val="43"/>
  </w:num>
  <w:num w:numId="25">
    <w:abstractNumId w:val="38"/>
  </w:num>
  <w:num w:numId="26">
    <w:abstractNumId w:val="17"/>
  </w:num>
  <w:num w:numId="27">
    <w:abstractNumId w:val="28"/>
  </w:num>
  <w:num w:numId="28">
    <w:abstractNumId w:val="41"/>
  </w:num>
  <w:num w:numId="29">
    <w:abstractNumId w:val="35"/>
  </w:num>
  <w:num w:numId="30">
    <w:abstractNumId w:val="27"/>
  </w:num>
  <w:num w:numId="31">
    <w:abstractNumId w:val="40"/>
  </w:num>
  <w:num w:numId="32">
    <w:abstractNumId w:val="6"/>
  </w:num>
  <w:num w:numId="33">
    <w:abstractNumId w:val="37"/>
  </w:num>
  <w:num w:numId="34">
    <w:abstractNumId w:val="20"/>
  </w:num>
  <w:num w:numId="35">
    <w:abstractNumId w:val="36"/>
  </w:num>
  <w:num w:numId="36">
    <w:abstractNumId w:val="13"/>
  </w:num>
  <w:num w:numId="37">
    <w:abstractNumId w:val="5"/>
  </w:num>
  <w:num w:numId="38">
    <w:abstractNumId w:val="10"/>
  </w:num>
  <w:num w:numId="39">
    <w:abstractNumId w:val="34"/>
  </w:num>
  <w:num w:numId="40">
    <w:abstractNumId w:val="19"/>
  </w:num>
  <w:num w:numId="41">
    <w:abstractNumId w:val="30"/>
  </w:num>
  <w:num w:numId="42">
    <w:abstractNumId w:val="24"/>
  </w:num>
  <w:num w:numId="43">
    <w:abstractNumId w:val="8"/>
  </w:num>
  <w:num w:numId="44">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B364D"/>
    <w:rsid w:val="000B364D"/>
    <w:rsid w:val="002A21F6"/>
    <w:rsid w:val="003276C0"/>
    <w:rsid w:val="003F68DB"/>
    <w:rsid w:val="00485D57"/>
    <w:rsid w:val="005D4D0B"/>
    <w:rsid w:val="006533D4"/>
    <w:rsid w:val="00787312"/>
    <w:rsid w:val="007B56D9"/>
    <w:rsid w:val="007F7C79"/>
    <w:rsid w:val="008D6A10"/>
    <w:rsid w:val="008D6A82"/>
    <w:rsid w:val="009C5EA6"/>
    <w:rsid w:val="00A46911"/>
    <w:rsid w:val="00A63AC2"/>
    <w:rsid w:val="00A708F9"/>
    <w:rsid w:val="00AA21FE"/>
    <w:rsid w:val="00BA79F9"/>
    <w:rsid w:val="00C226CF"/>
    <w:rsid w:val="00C36E10"/>
    <w:rsid w:val="00CA1A9A"/>
    <w:rsid w:val="00D362D1"/>
    <w:rsid w:val="00DF0610"/>
    <w:rsid w:val="00F60BC5"/>
    <w:rsid w:val="00F95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773CCD-E7ED-4778-ACFC-0D7D6DF60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60BC5"/>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F60BC5"/>
    <w:pPr>
      <w:ind w:firstLine="454"/>
      <w:outlineLvl w:val="0"/>
    </w:pPr>
    <w:rPr>
      <w:b/>
      <w:caps/>
    </w:rPr>
  </w:style>
  <w:style w:type="paragraph" w:styleId="21">
    <w:name w:val="heading 2"/>
    <w:basedOn w:val="a3"/>
    <w:next w:val="a3"/>
    <w:link w:val="23"/>
    <w:qFormat/>
    <w:rsid w:val="00F60BC5"/>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F60BC5"/>
    <w:pPr>
      <w:spacing w:before="100" w:beforeAutospacing="1" w:after="100" w:afterAutospacing="1"/>
      <w:outlineLvl w:val="2"/>
    </w:pPr>
    <w:rPr>
      <w:b/>
      <w:bCs/>
      <w:sz w:val="27"/>
      <w:szCs w:val="27"/>
    </w:rPr>
  </w:style>
  <w:style w:type="paragraph" w:styleId="41">
    <w:name w:val="heading 4"/>
    <w:basedOn w:val="a3"/>
    <w:next w:val="a3"/>
    <w:link w:val="42"/>
    <w:qFormat/>
    <w:rsid w:val="00F60BC5"/>
    <w:pPr>
      <w:keepNext/>
      <w:spacing w:before="240" w:after="60"/>
      <w:outlineLvl w:val="3"/>
    </w:pPr>
    <w:rPr>
      <w:b/>
      <w:bCs/>
      <w:sz w:val="28"/>
      <w:szCs w:val="28"/>
    </w:rPr>
  </w:style>
  <w:style w:type="paragraph" w:styleId="50">
    <w:name w:val="heading 5"/>
    <w:basedOn w:val="a3"/>
    <w:next w:val="a3"/>
    <w:link w:val="51"/>
    <w:qFormat/>
    <w:rsid w:val="00F60BC5"/>
    <w:pPr>
      <w:spacing w:before="240" w:after="60"/>
      <w:outlineLvl w:val="4"/>
    </w:pPr>
    <w:rPr>
      <w:b/>
      <w:bCs/>
      <w:i/>
      <w:iCs/>
      <w:sz w:val="26"/>
      <w:szCs w:val="26"/>
    </w:rPr>
  </w:style>
  <w:style w:type="paragraph" w:styleId="6">
    <w:name w:val="heading 6"/>
    <w:basedOn w:val="a3"/>
    <w:next w:val="a3"/>
    <w:link w:val="60"/>
    <w:qFormat/>
    <w:rsid w:val="00F60BC5"/>
    <w:pPr>
      <w:spacing w:before="240" w:after="60"/>
      <w:outlineLvl w:val="5"/>
    </w:pPr>
    <w:rPr>
      <w:rFonts w:ascii="Calibri" w:hAnsi="Calibri"/>
      <w:b/>
      <w:bCs/>
      <w:sz w:val="22"/>
      <w:szCs w:val="22"/>
    </w:rPr>
  </w:style>
  <w:style w:type="paragraph" w:styleId="7">
    <w:name w:val="heading 7"/>
    <w:basedOn w:val="a3"/>
    <w:next w:val="a3"/>
    <w:link w:val="70"/>
    <w:qFormat/>
    <w:rsid w:val="00F60BC5"/>
    <w:pPr>
      <w:spacing w:before="240" w:after="60"/>
      <w:outlineLvl w:val="6"/>
    </w:pPr>
    <w:rPr>
      <w:rFonts w:ascii="Calibri" w:hAnsi="Calibri"/>
    </w:rPr>
  </w:style>
  <w:style w:type="paragraph" w:styleId="80">
    <w:name w:val="heading 8"/>
    <w:basedOn w:val="a3"/>
    <w:next w:val="a3"/>
    <w:link w:val="81"/>
    <w:qFormat/>
    <w:rsid w:val="00F60BC5"/>
    <w:pPr>
      <w:spacing w:before="240" w:after="60"/>
      <w:outlineLvl w:val="7"/>
    </w:pPr>
    <w:rPr>
      <w:rFonts w:ascii="Calibri" w:hAnsi="Calibri"/>
      <w:i/>
      <w:iCs/>
      <w:lang w:eastAsia="en-US"/>
    </w:rPr>
  </w:style>
  <w:style w:type="paragraph" w:styleId="9">
    <w:name w:val="heading 9"/>
    <w:basedOn w:val="a3"/>
    <w:next w:val="a3"/>
    <w:link w:val="90"/>
    <w:qFormat/>
    <w:rsid w:val="00F60BC5"/>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F60BC5"/>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F60BC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F60BC5"/>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F60BC5"/>
    <w:rPr>
      <w:rFonts w:ascii="Times New Roman" w:eastAsia="Times New Roman" w:hAnsi="Times New Roman" w:cs="Times New Roman"/>
      <w:b/>
      <w:bCs/>
      <w:sz w:val="28"/>
      <w:szCs w:val="28"/>
    </w:rPr>
  </w:style>
  <w:style w:type="character" w:customStyle="1" w:styleId="51">
    <w:name w:val="Заголовок 5 Знак"/>
    <w:basedOn w:val="a4"/>
    <w:link w:val="50"/>
    <w:rsid w:val="00F60BC5"/>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F60BC5"/>
    <w:rPr>
      <w:rFonts w:ascii="Calibri" w:eastAsia="Times New Roman" w:hAnsi="Calibri" w:cs="Times New Roman"/>
      <w:b/>
      <w:bCs/>
    </w:rPr>
  </w:style>
  <w:style w:type="character" w:customStyle="1" w:styleId="70">
    <w:name w:val="Заголовок 7 Знак"/>
    <w:basedOn w:val="a4"/>
    <w:link w:val="7"/>
    <w:rsid w:val="00F60BC5"/>
    <w:rPr>
      <w:rFonts w:ascii="Calibri" w:eastAsia="Times New Roman" w:hAnsi="Calibri" w:cs="Times New Roman"/>
      <w:sz w:val="24"/>
      <w:szCs w:val="24"/>
    </w:rPr>
  </w:style>
  <w:style w:type="character" w:customStyle="1" w:styleId="81">
    <w:name w:val="Заголовок 8 Знак"/>
    <w:basedOn w:val="a4"/>
    <w:link w:val="80"/>
    <w:rsid w:val="00F60BC5"/>
    <w:rPr>
      <w:rFonts w:ascii="Calibri" w:eastAsia="Times New Roman" w:hAnsi="Calibri" w:cs="Times New Roman"/>
      <w:i/>
      <w:iCs/>
      <w:sz w:val="24"/>
      <w:szCs w:val="24"/>
    </w:rPr>
  </w:style>
  <w:style w:type="character" w:customStyle="1" w:styleId="90">
    <w:name w:val="Заголовок 9 Знак"/>
    <w:basedOn w:val="a4"/>
    <w:link w:val="9"/>
    <w:rsid w:val="00F60BC5"/>
    <w:rPr>
      <w:rFonts w:ascii="Cambria" w:eastAsia="Times New Roman" w:hAnsi="Cambria" w:cs="Times New Roman"/>
    </w:rPr>
  </w:style>
  <w:style w:type="character" w:customStyle="1" w:styleId="14">
    <w:name w:val="Заголовок 1 Знак4"/>
    <w:link w:val="11"/>
    <w:locked/>
    <w:rsid w:val="00F60BC5"/>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F60BC5"/>
    <w:rPr>
      <w:rFonts w:ascii="Arial" w:eastAsia="Times New Roman" w:hAnsi="Arial" w:cs="Arial"/>
      <w:b/>
      <w:bCs/>
      <w:i/>
      <w:iCs/>
      <w:sz w:val="28"/>
      <w:szCs w:val="28"/>
    </w:rPr>
  </w:style>
  <w:style w:type="character" w:customStyle="1" w:styleId="320">
    <w:name w:val="Заголовок 3 Знак2"/>
    <w:link w:val="32"/>
    <w:locked/>
    <w:rsid w:val="00F60BC5"/>
    <w:rPr>
      <w:rFonts w:ascii="Times New Roman" w:eastAsia="Times New Roman" w:hAnsi="Times New Roman" w:cs="Times New Roman"/>
      <w:b/>
      <w:bCs/>
      <w:sz w:val="27"/>
      <w:szCs w:val="27"/>
      <w:lang w:eastAsia="ru-RU"/>
    </w:rPr>
  </w:style>
  <w:style w:type="character" w:styleId="HTML">
    <w:name w:val="HTML Sample"/>
    <w:rsid w:val="00F60BC5"/>
    <w:rPr>
      <w:rFonts w:ascii="Courier New" w:eastAsia="Times New Roman" w:hAnsi="Courier New" w:cs="Courier New"/>
    </w:rPr>
  </w:style>
  <w:style w:type="character" w:styleId="a7">
    <w:name w:val="FollowedHyperlink"/>
    <w:rsid w:val="00F60BC5"/>
    <w:rPr>
      <w:color w:val="800080"/>
      <w:u w:val="single"/>
    </w:rPr>
  </w:style>
  <w:style w:type="character" w:styleId="a8">
    <w:name w:val="footnote reference"/>
    <w:unhideWhenUsed/>
    <w:rsid w:val="00F60BC5"/>
    <w:rPr>
      <w:vertAlign w:val="superscript"/>
    </w:rPr>
  </w:style>
  <w:style w:type="character" w:styleId="a9">
    <w:name w:val="annotation reference"/>
    <w:rsid w:val="00F60BC5"/>
    <w:rPr>
      <w:sz w:val="16"/>
      <w:szCs w:val="16"/>
    </w:rPr>
  </w:style>
  <w:style w:type="character" w:styleId="aa">
    <w:name w:val="endnote reference"/>
    <w:unhideWhenUsed/>
    <w:rsid w:val="00F60BC5"/>
    <w:rPr>
      <w:vertAlign w:val="superscript"/>
    </w:rPr>
  </w:style>
  <w:style w:type="character" w:styleId="HTML0">
    <w:name w:val="HTML Acronym"/>
    <w:rsid w:val="00F60BC5"/>
  </w:style>
  <w:style w:type="character" w:styleId="ab">
    <w:name w:val="Emphasis"/>
    <w:qFormat/>
    <w:rsid w:val="00F60BC5"/>
    <w:rPr>
      <w:i/>
      <w:iCs/>
    </w:rPr>
  </w:style>
  <w:style w:type="character" w:styleId="ac">
    <w:name w:val="Hyperlink"/>
    <w:uiPriority w:val="99"/>
    <w:rsid w:val="00F60BC5"/>
    <w:rPr>
      <w:color w:val="000000"/>
      <w:u w:val="single"/>
    </w:rPr>
  </w:style>
  <w:style w:type="character" w:styleId="HTML1">
    <w:name w:val="HTML Code"/>
    <w:rsid w:val="00F60BC5"/>
    <w:rPr>
      <w:rFonts w:ascii="Courier New" w:eastAsia="Times New Roman" w:hAnsi="Courier New" w:cs="Courier New"/>
      <w:sz w:val="20"/>
      <w:szCs w:val="20"/>
    </w:rPr>
  </w:style>
  <w:style w:type="character" w:styleId="ad">
    <w:name w:val="page number"/>
    <w:rsid w:val="00F60BC5"/>
  </w:style>
  <w:style w:type="character" w:styleId="ae">
    <w:name w:val="line number"/>
    <w:unhideWhenUsed/>
    <w:rsid w:val="00F60BC5"/>
  </w:style>
  <w:style w:type="character" w:styleId="HTML2">
    <w:name w:val="HTML Definition"/>
    <w:rsid w:val="00F60BC5"/>
    <w:rPr>
      <w:i/>
      <w:iCs/>
    </w:rPr>
  </w:style>
  <w:style w:type="character" w:styleId="HTML3">
    <w:name w:val="HTML Variable"/>
    <w:rsid w:val="00F60BC5"/>
    <w:rPr>
      <w:i/>
      <w:iCs/>
    </w:rPr>
  </w:style>
  <w:style w:type="character" w:styleId="HTML4">
    <w:name w:val="HTML Typewriter"/>
    <w:rsid w:val="00F60BC5"/>
    <w:rPr>
      <w:rFonts w:ascii="Courier New" w:eastAsia="Times New Roman" w:hAnsi="Courier New" w:cs="Courier New"/>
      <w:sz w:val="20"/>
      <w:szCs w:val="20"/>
    </w:rPr>
  </w:style>
  <w:style w:type="character" w:styleId="af">
    <w:name w:val="Strong"/>
    <w:uiPriority w:val="22"/>
    <w:qFormat/>
    <w:rsid w:val="00F60BC5"/>
    <w:rPr>
      <w:b/>
      <w:bCs/>
    </w:rPr>
  </w:style>
  <w:style w:type="character" w:styleId="HTML5">
    <w:name w:val="HTML Cite"/>
    <w:unhideWhenUsed/>
    <w:rsid w:val="00F60BC5"/>
    <w:rPr>
      <w:i/>
      <w:iCs/>
    </w:rPr>
  </w:style>
  <w:style w:type="paragraph" w:styleId="af0">
    <w:name w:val="Balloon Text"/>
    <w:basedOn w:val="a3"/>
    <w:link w:val="af1"/>
    <w:rsid w:val="00F60BC5"/>
    <w:rPr>
      <w:rFonts w:ascii="Tahoma" w:hAnsi="Tahoma"/>
      <w:sz w:val="16"/>
      <w:szCs w:val="16"/>
    </w:rPr>
  </w:style>
  <w:style w:type="character" w:customStyle="1" w:styleId="af1">
    <w:name w:val="Текст выноски Знак"/>
    <w:basedOn w:val="a4"/>
    <w:link w:val="af0"/>
    <w:rsid w:val="00F60BC5"/>
    <w:rPr>
      <w:rFonts w:ascii="Tahoma" w:eastAsia="Times New Roman" w:hAnsi="Tahoma" w:cs="Times New Roman"/>
      <w:sz w:val="16"/>
      <w:szCs w:val="16"/>
    </w:rPr>
  </w:style>
  <w:style w:type="paragraph" w:styleId="24">
    <w:name w:val="Body Text 2"/>
    <w:basedOn w:val="a3"/>
    <w:link w:val="25"/>
    <w:rsid w:val="00F60BC5"/>
    <w:pPr>
      <w:jc w:val="both"/>
    </w:pPr>
    <w:rPr>
      <w:color w:val="000000"/>
      <w:sz w:val="28"/>
    </w:rPr>
  </w:style>
  <w:style w:type="character" w:customStyle="1" w:styleId="25">
    <w:name w:val="Основной текст 2 Знак"/>
    <w:basedOn w:val="a4"/>
    <w:link w:val="24"/>
    <w:rsid w:val="00F60BC5"/>
    <w:rPr>
      <w:rFonts w:ascii="Times New Roman" w:eastAsia="Times New Roman" w:hAnsi="Times New Roman" w:cs="Times New Roman"/>
      <w:color w:val="000000"/>
      <w:sz w:val="28"/>
      <w:szCs w:val="24"/>
      <w:lang w:eastAsia="ru-RU"/>
    </w:rPr>
  </w:style>
  <w:style w:type="paragraph" w:styleId="5">
    <w:name w:val="List Number 5"/>
    <w:basedOn w:val="a3"/>
    <w:rsid w:val="00F60BC5"/>
    <w:pPr>
      <w:numPr>
        <w:numId w:val="1"/>
      </w:numPr>
      <w:tabs>
        <w:tab w:val="left" w:pos="1492"/>
      </w:tabs>
    </w:pPr>
  </w:style>
  <w:style w:type="paragraph" w:styleId="af2">
    <w:name w:val="Normal Indent"/>
    <w:basedOn w:val="a3"/>
    <w:rsid w:val="00F60BC5"/>
    <w:pPr>
      <w:ind w:firstLine="720"/>
      <w:jc w:val="both"/>
    </w:pPr>
    <w:rPr>
      <w:sz w:val="28"/>
      <w:szCs w:val="20"/>
    </w:rPr>
  </w:style>
  <w:style w:type="paragraph" w:styleId="af3">
    <w:name w:val="Plain Text"/>
    <w:basedOn w:val="a3"/>
    <w:link w:val="af4"/>
    <w:rsid w:val="00F60BC5"/>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F60BC5"/>
    <w:rPr>
      <w:rFonts w:ascii="Courier New" w:eastAsia="Times New Roman" w:hAnsi="Courier New" w:cs="Courier New"/>
      <w:sz w:val="20"/>
      <w:szCs w:val="20"/>
      <w:lang w:eastAsia="ru-RU"/>
    </w:rPr>
  </w:style>
  <w:style w:type="paragraph" w:styleId="34">
    <w:name w:val="Body Text Indent 3"/>
    <w:basedOn w:val="a3"/>
    <w:link w:val="330"/>
    <w:rsid w:val="00F60BC5"/>
    <w:pPr>
      <w:spacing w:after="120"/>
      <w:ind w:left="283"/>
    </w:pPr>
    <w:rPr>
      <w:sz w:val="16"/>
      <w:szCs w:val="16"/>
    </w:rPr>
  </w:style>
  <w:style w:type="character" w:customStyle="1" w:styleId="35">
    <w:name w:val="Основной текст с отступом 3 Знак"/>
    <w:basedOn w:val="a4"/>
    <w:rsid w:val="00F60BC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F60BC5"/>
    <w:rPr>
      <w:rFonts w:ascii="Times New Roman" w:eastAsia="Times New Roman" w:hAnsi="Times New Roman" w:cs="Times New Roman"/>
      <w:sz w:val="16"/>
      <w:szCs w:val="16"/>
      <w:lang w:eastAsia="ru-RU"/>
    </w:rPr>
  </w:style>
  <w:style w:type="paragraph" w:styleId="af5">
    <w:name w:val="endnote text"/>
    <w:basedOn w:val="a3"/>
    <w:link w:val="af6"/>
    <w:unhideWhenUsed/>
    <w:rsid w:val="00F60BC5"/>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F60BC5"/>
    <w:rPr>
      <w:rFonts w:ascii="Times New Roman" w:eastAsia="Times New Roman" w:hAnsi="Times New Roman" w:cs="Times New Roman"/>
      <w:color w:val="000000"/>
      <w:sz w:val="28"/>
      <w:szCs w:val="24"/>
    </w:rPr>
  </w:style>
  <w:style w:type="paragraph" w:styleId="af7">
    <w:name w:val="caption"/>
    <w:basedOn w:val="a3"/>
    <w:next w:val="a3"/>
    <w:qFormat/>
    <w:rsid w:val="00F60BC5"/>
    <w:rPr>
      <w:b/>
      <w:bCs/>
      <w:sz w:val="20"/>
      <w:szCs w:val="20"/>
    </w:rPr>
  </w:style>
  <w:style w:type="paragraph" w:styleId="af8">
    <w:name w:val="annotation text"/>
    <w:basedOn w:val="a3"/>
    <w:link w:val="af9"/>
    <w:rsid w:val="00F60BC5"/>
    <w:rPr>
      <w:sz w:val="20"/>
      <w:szCs w:val="20"/>
    </w:rPr>
  </w:style>
  <w:style w:type="character" w:customStyle="1" w:styleId="af9">
    <w:name w:val="Текст примечания Знак"/>
    <w:basedOn w:val="a4"/>
    <w:link w:val="af8"/>
    <w:rsid w:val="00F60BC5"/>
    <w:rPr>
      <w:rFonts w:ascii="Times New Roman" w:eastAsia="Times New Roman" w:hAnsi="Times New Roman" w:cs="Times New Roman"/>
      <w:sz w:val="20"/>
      <w:szCs w:val="20"/>
      <w:lang w:eastAsia="ru-RU"/>
    </w:rPr>
  </w:style>
  <w:style w:type="paragraph" w:styleId="13">
    <w:name w:val="index 1"/>
    <w:basedOn w:val="a3"/>
    <w:next w:val="a3"/>
    <w:rsid w:val="00F60BC5"/>
    <w:pPr>
      <w:suppressAutoHyphens/>
      <w:ind w:left="240" w:hanging="240"/>
    </w:pPr>
    <w:rPr>
      <w:lang w:eastAsia="ar-SA"/>
    </w:rPr>
  </w:style>
  <w:style w:type="paragraph" w:styleId="afa">
    <w:name w:val="annotation subject"/>
    <w:basedOn w:val="af8"/>
    <w:next w:val="af8"/>
    <w:link w:val="afb"/>
    <w:rsid w:val="00F60BC5"/>
    <w:rPr>
      <w:b/>
      <w:bCs/>
    </w:rPr>
  </w:style>
  <w:style w:type="character" w:customStyle="1" w:styleId="afb">
    <w:name w:val="Тема примечания Знак"/>
    <w:basedOn w:val="af9"/>
    <w:link w:val="afa"/>
    <w:rsid w:val="00F60BC5"/>
    <w:rPr>
      <w:rFonts w:ascii="Times New Roman" w:eastAsia="Times New Roman" w:hAnsi="Times New Roman" w:cs="Times New Roman"/>
      <w:b/>
      <w:bCs/>
      <w:sz w:val="20"/>
      <w:szCs w:val="20"/>
      <w:lang w:eastAsia="ru-RU"/>
    </w:rPr>
  </w:style>
  <w:style w:type="paragraph" w:styleId="afc">
    <w:name w:val="Document Map"/>
    <w:basedOn w:val="a3"/>
    <w:link w:val="afd"/>
    <w:rsid w:val="00F60BC5"/>
    <w:pPr>
      <w:shd w:val="clear" w:color="auto" w:fill="000080"/>
    </w:pPr>
    <w:rPr>
      <w:rFonts w:ascii="Tahoma" w:hAnsi="Tahoma"/>
      <w:sz w:val="20"/>
      <w:szCs w:val="20"/>
    </w:rPr>
  </w:style>
  <w:style w:type="character" w:customStyle="1" w:styleId="afd">
    <w:name w:val="Схема документа Знак"/>
    <w:basedOn w:val="a4"/>
    <w:link w:val="afc"/>
    <w:rsid w:val="00F60BC5"/>
    <w:rPr>
      <w:rFonts w:ascii="Tahoma" w:eastAsia="Times New Roman" w:hAnsi="Tahoma" w:cs="Times New Roman"/>
      <w:sz w:val="20"/>
      <w:szCs w:val="20"/>
      <w:shd w:val="clear" w:color="auto" w:fill="000080"/>
    </w:rPr>
  </w:style>
  <w:style w:type="paragraph" w:styleId="afe">
    <w:name w:val="footnote text"/>
    <w:basedOn w:val="a3"/>
    <w:link w:val="aff"/>
    <w:rsid w:val="00F60BC5"/>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F60BC5"/>
    <w:rPr>
      <w:rFonts w:ascii="Courier New" w:eastAsia="Courier New" w:hAnsi="Courier New" w:cs="Courier New"/>
      <w:color w:val="000000"/>
      <w:sz w:val="28"/>
      <w:szCs w:val="24"/>
      <w:lang w:eastAsia="ru-RU"/>
    </w:rPr>
  </w:style>
  <w:style w:type="paragraph" w:styleId="8">
    <w:name w:val="toc 8"/>
    <w:basedOn w:val="a3"/>
    <w:next w:val="a3"/>
    <w:rsid w:val="00F60BC5"/>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F60BC5"/>
    <w:pPr>
      <w:numPr>
        <w:numId w:val="3"/>
      </w:numPr>
      <w:tabs>
        <w:tab w:val="left" w:pos="926"/>
      </w:tabs>
    </w:pPr>
  </w:style>
  <w:style w:type="paragraph" w:styleId="HTML6">
    <w:name w:val="HTML Address"/>
    <w:basedOn w:val="a3"/>
    <w:link w:val="HTML7"/>
    <w:unhideWhenUsed/>
    <w:rsid w:val="00F60BC5"/>
    <w:rPr>
      <w:sz w:val="16"/>
      <w:szCs w:val="16"/>
    </w:rPr>
  </w:style>
  <w:style w:type="character" w:customStyle="1" w:styleId="HTML7">
    <w:name w:val="Адрес HTML Знак"/>
    <w:basedOn w:val="a4"/>
    <w:link w:val="HTML6"/>
    <w:rsid w:val="00F60BC5"/>
    <w:rPr>
      <w:rFonts w:ascii="Times New Roman" w:eastAsia="Times New Roman" w:hAnsi="Times New Roman" w:cs="Times New Roman"/>
      <w:sz w:val="16"/>
      <w:szCs w:val="16"/>
      <w:lang w:val="ru-RU" w:eastAsia="ru-RU"/>
    </w:rPr>
  </w:style>
  <w:style w:type="paragraph" w:styleId="aff0">
    <w:name w:val="header"/>
    <w:basedOn w:val="a3"/>
    <w:link w:val="aff1"/>
    <w:rsid w:val="00F60BC5"/>
    <w:pPr>
      <w:tabs>
        <w:tab w:val="center" w:pos="4677"/>
        <w:tab w:val="right" w:pos="9355"/>
      </w:tabs>
    </w:pPr>
    <w:rPr>
      <w:b/>
      <w:caps/>
    </w:rPr>
  </w:style>
  <w:style w:type="character" w:customStyle="1" w:styleId="aff1">
    <w:name w:val="Верхний колонтитул Знак"/>
    <w:basedOn w:val="a4"/>
    <w:link w:val="aff0"/>
    <w:rsid w:val="00F60BC5"/>
    <w:rPr>
      <w:rFonts w:ascii="Times New Roman" w:eastAsia="Times New Roman" w:hAnsi="Times New Roman" w:cs="Times New Roman"/>
      <w:b/>
      <w:caps/>
      <w:sz w:val="24"/>
      <w:szCs w:val="24"/>
      <w:lang w:eastAsia="ru-RU"/>
    </w:rPr>
  </w:style>
  <w:style w:type="paragraph" w:styleId="91">
    <w:name w:val="toc 9"/>
    <w:basedOn w:val="a3"/>
    <w:next w:val="a3"/>
    <w:rsid w:val="00F60BC5"/>
    <w:pPr>
      <w:spacing w:after="100" w:line="276" w:lineRule="auto"/>
      <w:ind w:left="1760"/>
    </w:pPr>
    <w:rPr>
      <w:rFonts w:ascii="Calibri" w:hAnsi="Calibri"/>
      <w:sz w:val="22"/>
      <w:szCs w:val="22"/>
    </w:rPr>
  </w:style>
  <w:style w:type="paragraph" w:styleId="71">
    <w:name w:val="toc 7"/>
    <w:basedOn w:val="a3"/>
    <w:next w:val="a3"/>
    <w:rsid w:val="00F60BC5"/>
    <w:pPr>
      <w:spacing w:after="100" w:line="276" w:lineRule="auto"/>
      <w:ind w:left="1320"/>
    </w:pPr>
    <w:rPr>
      <w:rFonts w:ascii="Calibri" w:hAnsi="Calibri"/>
      <w:sz w:val="22"/>
      <w:szCs w:val="22"/>
    </w:rPr>
  </w:style>
  <w:style w:type="paragraph" w:styleId="aff2">
    <w:name w:val="Body Text"/>
    <w:basedOn w:val="a3"/>
    <w:link w:val="43"/>
    <w:rsid w:val="00F60BC5"/>
    <w:pPr>
      <w:spacing w:after="120"/>
    </w:pPr>
  </w:style>
  <w:style w:type="character" w:customStyle="1" w:styleId="aff3">
    <w:name w:val="Основной текст Знак"/>
    <w:basedOn w:val="a4"/>
    <w:rsid w:val="00F60BC5"/>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F60BC5"/>
    <w:rPr>
      <w:rFonts w:ascii="Times New Roman" w:eastAsia="Times New Roman" w:hAnsi="Times New Roman" w:cs="Times New Roman"/>
      <w:sz w:val="24"/>
      <w:szCs w:val="24"/>
      <w:lang w:eastAsia="ru-RU"/>
    </w:rPr>
  </w:style>
  <w:style w:type="paragraph" w:styleId="aff4">
    <w:name w:val="index heading"/>
    <w:basedOn w:val="a3"/>
    <w:rsid w:val="00F60BC5"/>
    <w:pPr>
      <w:suppressLineNumbers/>
      <w:suppressAutoHyphens/>
    </w:pPr>
    <w:rPr>
      <w:rFonts w:cs="Tahoma"/>
      <w:lang w:eastAsia="ar-SA"/>
    </w:rPr>
  </w:style>
  <w:style w:type="paragraph" w:styleId="15">
    <w:name w:val="toc 1"/>
    <w:basedOn w:val="a3"/>
    <w:next w:val="a3"/>
    <w:link w:val="16"/>
    <w:rsid w:val="00F60BC5"/>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F60BC5"/>
    <w:rPr>
      <w:rFonts w:ascii="Times New Roman" w:eastAsia="Times New Roman" w:hAnsi="Times New Roman" w:cs="Times New Roman"/>
      <w:color w:val="000000"/>
      <w:sz w:val="24"/>
      <w:szCs w:val="24"/>
      <w:lang w:eastAsia="ru-RU"/>
    </w:rPr>
  </w:style>
  <w:style w:type="paragraph" w:styleId="aff5">
    <w:name w:val="macro"/>
    <w:link w:val="aff6"/>
    <w:rsid w:val="00F60B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F60BC5"/>
    <w:rPr>
      <w:rFonts w:ascii="Courier New" w:eastAsia="Times New Roman" w:hAnsi="Courier New" w:cs="Times New Roman"/>
      <w:sz w:val="20"/>
      <w:szCs w:val="20"/>
      <w:lang w:val="en-US" w:eastAsia="ru-RU"/>
    </w:rPr>
  </w:style>
  <w:style w:type="paragraph" w:styleId="61">
    <w:name w:val="toc 6"/>
    <w:basedOn w:val="a3"/>
    <w:next w:val="a3"/>
    <w:rsid w:val="00F60BC5"/>
    <w:pPr>
      <w:spacing w:after="100" w:line="276" w:lineRule="auto"/>
      <w:ind w:left="1100"/>
    </w:pPr>
    <w:rPr>
      <w:rFonts w:ascii="Calibri" w:hAnsi="Calibri"/>
      <w:sz w:val="22"/>
      <w:szCs w:val="22"/>
    </w:rPr>
  </w:style>
  <w:style w:type="paragraph" w:styleId="36">
    <w:name w:val="toc 3"/>
    <w:basedOn w:val="a3"/>
    <w:next w:val="a3"/>
    <w:rsid w:val="00F60BC5"/>
    <w:pPr>
      <w:widowControl w:val="0"/>
      <w:tabs>
        <w:tab w:val="left" w:pos="360"/>
      </w:tabs>
      <w:autoSpaceDE w:val="0"/>
      <w:autoSpaceDN w:val="0"/>
      <w:adjustRightInd w:val="0"/>
      <w:ind w:left="400"/>
    </w:pPr>
    <w:rPr>
      <w:szCs w:val="20"/>
    </w:rPr>
  </w:style>
  <w:style w:type="paragraph" w:styleId="26">
    <w:name w:val="toc 2"/>
    <w:basedOn w:val="a3"/>
    <w:next w:val="a3"/>
    <w:rsid w:val="00F60BC5"/>
    <w:pPr>
      <w:widowControl w:val="0"/>
      <w:tabs>
        <w:tab w:val="left" w:pos="360"/>
      </w:tabs>
      <w:autoSpaceDE w:val="0"/>
      <w:autoSpaceDN w:val="0"/>
      <w:adjustRightInd w:val="0"/>
      <w:ind w:left="200"/>
    </w:pPr>
    <w:rPr>
      <w:szCs w:val="20"/>
    </w:rPr>
  </w:style>
  <w:style w:type="paragraph" w:styleId="40">
    <w:name w:val="toc 4"/>
    <w:basedOn w:val="a3"/>
    <w:next w:val="a3"/>
    <w:rsid w:val="00F60BC5"/>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F60BC5"/>
    <w:pPr>
      <w:spacing w:after="100" w:line="276" w:lineRule="auto"/>
      <w:ind w:left="880"/>
    </w:pPr>
    <w:rPr>
      <w:rFonts w:ascii="Calibri" w:hAnsi="Calibri"/>
      <w:sz w:val="22"/>
      <w:szCs w:val="22"/>
    </w:rPr>
  </w:style>
  <w:style w:type="paragraph" w:styleId="53">
    <w:name w:val="List Bullet 5"/>
    <w:basedOn w:val="a3"/>
    <w:rsid w:val="00F60BC5"/>
    <w:pPr>
      <w:ind w:left="1132" w:hanging="283"/>
    </w:pPr>
    <w:rPr>
      <w:color w:val="00000A"/>
    </w:rPr>
  </w:style>
  <w:style w:type="paragraph" w:styleId="aff7">
    <w:name w:val="Body Text First Indent"/>
    <w:basedOn w:val="aff2"/>
    <w:link w:val="aff8"/>
    <w:rsid w:val="00F60BC5"/>
    <w:pPr>
      <w:ind w:firstLine="210"/>
    </w:pPr>
    <w:rPr>
      <w:b/>
      <w:bCs/>
      <w:sz w:val="27"/>
      <w:szCs w:val="27"/>
    </w:rPr>
  </w:style>
  <w:style w:type="character" w:customStyle="1" w:styleId="aff8">
    <w:name w:val="Красная строка Знак"/>
    <w:basedOn w:val="aff3"/>
    <w:link w:val="aff7"/>
    <w:rsid w:val="00F60BC5"/>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F60BC5"/>
    <w:pPr>
      <w:spacing w:after="120"/>
      <w:ind w:left="283"/>
    </w:pPr>
  </w:style>
  <w:style w:type="character" w:customStyle="1" w:styleId="affa">
    <w:name w:val="Основной текст с отступом Знак"/>
    <w:basedOn w:val="a4"/>
    <w:link w:val="aff9"/>
    <w:semiHidden/>
    <w:rsid w:val="00F60BC5"/>
    <w:rPr>
      <w:rFonts w:ascii="Times New Roman" w:eastAsia="Times New Roman" w:hAnsi="Times New Roman" w:cs="Times New Roman"/>
      <w:sz w:val="24"/>
      <w:szCs w:val="24"/>
      <w:lang w:eastAsia="ru-RU"/>
    </w:rPr>
  </w:style>
  <w:style w:type="paragraph" w:styleId="27">
    <w:name w:val="Body Text First Indent 2"/>
    <w:basedOn w:val="aff9"/>
    <w:link w:val="28"/>
    <w:rsid w:val="00F60BC5"/>
    <w:pPr>
      <w:ind w:firstLine="210"/>
    </w:pPr>
  </w:style>
  <w:style w:type="character" w:customStyle="1" w:styleId="28">
    <w:name w:val="Красная строка 2 Знак"/>
    <w:basedOn w:val="affa"/>
    <w:link w:val="27"/>
    <w:rsid w:val="00F60BC5"/>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F60BC5"/>
    <w:rPr>
      <w:sz w:val="24"/>
      <w:szCs w:val="24"/>
      <w:lang w:val="ru-RU" w:eastAsia="ru-RU" w:bidi="ar-SA"/>
    </w:rPr>
  </w:style>
  <w:style w:type="paragraph" w:styleId="44">
    <w:name w:val="List Bullet 4"/>
    <w:basedOn w:val="a3"/>
    <w:rsid w:val="00F60BC5"/>
    <w:pPr>
      <w:ind w:left="849" w:hanging="283"/>
    </w:pPr>
    <w:rPr>
      <w:color w:val="00000A"/>
    </w:rPr>
  </w:style>
  <w:style w:type="paragraph" w:styleId="affb">
    <w:name w:val="List Bullet"/>
    <w:basedOn w:val="a3"/>
    <w:rsid w:val="00F60BC5"/>
    <w:pPr>
      <w:tabs>
        <w:tab w:val="left" w:pos="643"/>
      </w:tabs>
      <w:ind w:left="643" w:hanging="360"/>
      <w:contextualSpacing/>
    </w:pPr>
  </w:style>
  <w:style w:type="paragraph" w:styleId="2">
    <w:name w:val="List Bullet 2"/>
    <w:basedOn w:val="a3"/>
    <w:rsid w:val="00F60BC5"/>
    <w:pPr>
      <w:numPr>
        <w:numId w:val="5"/>
      </w:numPr>
      <w:tabs>
        <w:tab w:val="left" w:pos="643"/>
      </w:tabs>
    </w:pPr>
  </w:style>
  <w:style w:type="paragraph" w:styleId="37">
    <w:name w:val="List Bullet 3"/>
    <w:basedOn w:val="a3"/>
    <w:rsid w:val="00F60BC5"/>
    <w:pPr>
      <w:tabs>
        <w:tab w:val="left" w:pos="926"/>
      </w:tabs>
      <w:ind w:left="926" w:hanging="360"/>
    </w:pPr>
  </w:style>
  <w:style w:type="paragraph" w:customStyle="1" w:styleId="affc">
    <w:basedOn w:val="a3"/>
    <w:next w:val="affd"/>
    <w:qFormat/>
    <w:rsid w:val="00F60BC5"/>
    <w:pPr>
      <w:suppressAutoHyphens/>
      <w:jc w:val="center"/>
    </w:pPr>
    <w:rPr>
      <w:sz w:val="28"/>
      <w:lang w:val="en-US" w:eastAsia="ar-SA"/>
    </w:rPr>
  </w:style>
  <w:style w:type="character" w:customStyle="1" w:styleId="54">
    <w:name w:val="Заголовок Знак5"/>
    <w:link w:val="affe"/>
    <w:rsid w:val="00F60BC5"/>
    <w:rPr>
      <w:sz w:val="28"/>
      <w:szCs w:val="24"/>
      <w:lang w:val="en-US" w:eastAsia="ar-SA" w:bidi="ar-SA"/>
    </w:rPr>
  </w:style>
  <w:style w:type="paragraph" w:styleId="affd">
    <w:name w:val="Subtitle"/>
    <w:basedOn w:val="a3"/>
    <w:link w:val="afff"/>
    <w:qFormat/>
    <w:rsid w:val="00F60BC5"/>
    <w:pPr>
      <w:jc w:val="center"/>
    </w:pPr>
    <w:rPr>
      <w:b/>
    </w:rPr>
  </w:style>
  <w:style w:type="character" w:customStyle="1" w:styleId="afff">
    <w:name w:val="Подзаголовок Знак"/>
    <w:basedOn w:val="a4"/>
    <w:link w:val="affd"/>
    <w:rsid w:val="00F60BC5"/>
    <w:rPr>
      <w:rFonts w:ascii="Times New Roman" w:eastAsia="Times New Roman" w:hAnsi="Times New Roman" w:cs="Times New Roman"/>
      <w:b/>
      <w:sz w:val="24"/>
      <w:szCs w:val="24"/>
    </w:rPr>
  </w:style>
  <w:style w:type="paragraph" w:styleId="afff0">
    <w:name w:val="footer"/>
    <w:basedOn w:val="a3"/>
    <w:link w:val="afff1"/>
    <w:rsid w:val="00F60BC5"/>
    <w:pPr>
      <w:tabs>
        <w:tab w:val="center" w:pos="4677"/>
        <w:tab w:val="right" w:pos="9355"/>
      </w:tabs>
    </w:pPr>
  </w:style>
  <w:style w:type="character" w:customStyle="1" w:styleId="afff1">
    <w:name w:val="Нижний колонтитул Знак"/>
    <w:basedOn w:val="a4"/>
    <w:link w:val="afff0"/>
    <w:rsid w:val="00F60BC5"/>
    <w:rPr>
      <w:rFonts w:ascii="Times New Roman" w:eastAsia="Times New Roman" w:hAnsi="Times New Roman" w:cs="Times New Roman"/>
      <w:sz w:val="24"/>
      <w:szCs w:val="24"/>
      <w:lang w:eastAsia="ru-RU"/>
    </w:rPr>
  </w:style>
  <w:style w:type="paragraph" w:styleId="a2">
    <w:name w:val="List Number"/>
    <w:basedOn w:val="a3"/>
    <w:rsid w:val="00F60BC5"/>
    <w:pPr>
      <w:numPr>
        <w:numId w:val="6"/>
      </w:numPr>
      <w:tabs>
        <w:tab w:val="left" w:pos="1354"/>
      </w:tabs>
      <w:contextualSpacing/>
    </w:pPr>
    <w:rPr>
      <w:sz w:val="20"/>
      <w:szCs w:val="20"/>
      <w:lang w:eastAsia="en-US"/>
    </w:rPr>
  </w:style>
  <w:style w:type="paragraph" w:styleId="2a">
    <w:name w:val="List Number 2"/>
    <w:basedOn w:val="a3"/>
    <w:rsid w:val="00F60BC5"/>
    <w:pPr>
      <w:widowControl w:val="0"/>
      <w:tabs>
        <w:tab w:val="left" w:pos="641"/>
      </w:tabs>
      <w:ind w:left="641" w:hanging="358"/>
    </w:pPr>
    <w:rPr>
      <w:rFonts w:ascii="Courier New" w:hAnsi="Courier New"/>
      <w:szCs w:val="20"/>
    </w:rPr>
  </w:style>
  <w:style w:type="paragraph" w:styleId="afff2">
    <w:name w:val="List"/>
    <w:basedOn w:val="a3"/>
    <w:rsid w:val="00F60BC5"/>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F60BC5"/>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F60BC5"/>
    <w:rPr>
      <w:rFonts w:ascii="Times New Roman" w:eastAsia="Times New Roman" w:hAnsi="Times New Roman" w:cs="Times New Roman"/>
      <w:sz w:val="24"/>
      <w:szCs w:val="24"/>
      <w:lang w:eastAsia="ru-RU" w:bidi="hi-IN"/>
    </w:rPr>
  </w:style>
  <w:style w:type="paragraph" w:styleId="30">
    <w:name w:val="Body Text 3"/>
    <w:basedOn w:val="a3"/>
    <w:link w:val="321"/>
    <w:rsid w:val="00F60BC5"/>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F60BC5"/>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F60BC5"/>
    <w:rPr>
      <w:rFonts w:ascii="Times New Roman" w:eastAsia="Times New Roman" w:hAnsi="Times New Roman" w:cs="Times New Roman"/>
      <w:sz w:val="16"/>
      <w:szCs w:val="16"/>
    </w:rPr>
  </w:style>
  <w:style w:type="paragraph" w:styleId="2b">
    <w:name w:val="Body Text Indent 2"/>
    <w:basedOn w:val="a3"/>
    <w:link w:val="220"/>
    <w:rsid w:val="00F60BC5"/>
    <w:pPr>
      <w:spacing w:after="120" w:line="480" w:lineRule="auto"/>
      <w:ind w:left="283"/>
    </w:pPr>
  </w:style>
  <w:style w:type="character" w:customStyle="1" w:styleId="2c">
    <w:name w:val="Основной текст с отступом 2 Знак"/>
    <w:basedOn w:val="a4"/>
    <w:rsid w:val="00F60BC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F60BC5"/>
    <w:rPr>
      <w:rFonts w:ascii="Times New Roman" w:eastAsia="Times New Roman" w:hAnsi="Times New Roman" w:cs="Times New Roman"/>
      <w:sz w:val="24"/>
      <w:szCs w:val="24"/>
      <w:lang w:eastAsia="ru-RU"/>
    </w:rPr>
  </w:style>
  <w:style w:type="paragraph" w:styleId="2d">
    <w:name w:val="List Continue 2"/>
    <w:basedOn w:val="a3"/>
    <w:rsid w:val="00F60BC5"/>
    <w:pPr>
      <w:spacing w:after="120"/>
      <w:ind w:left="566"/>
      <w:jc w:val="both"/>
    </w:pPr>
    <w:rPr>
      <w:sz w:val="20"/>
      <w:szCs w:val="20"/>
    </w:rPr>
  </w:style>
  <w:style w:type="paragraph" w:styleId="2e">
    <w:name w:val="List 2"/>
    <w:basedOn w:val="a3"/>
    <w:rsid w:val="00F60BC5"/>
    <w:pPr>
      <w:ind w:left="566" w:hanging="283"/>
      <w:contextualSpacing/>
    </w:pPr>
  </w:style>
  <w:style w:type="paragraph" w:styleId="39">
    <w:name w:val="List 3"/>
    <w:basedOn w:val="a3"/>
    <w:rsid w:val="00F60BC5"/>
    <w:pPr>
      <w:ind w:left="849" w:hanging="283"/>
    </w:pPr>
  </w:style>
  <w:style w:type="paragraph" w:styleId="45">
    <w:name w:val="List 4"/>
    <w:basedOn w:val="a3"/>
    <w:rsid w:val="00F60BC5"/>
    <w:pPr>
      <w:ind w:left="1132" w:hanging="283"/>
      <w:contextualSpacing/>
    </w:pPr>
  </w:style>
  <w:style w:type="paragraph" w:styleId="HTML8">
    <w:name w:val="HTML Preformatted"/>
    <w:basedOn w:val="a3"/>
    <w:link w:val="HTML30"/>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F60BC5"/>
    <w:rPr>
      <w:rFonts w:ascii="Consolas" w:eastAsia="Times New Roman" w:hAnsi="Consolas" w:cs="Times New Roman"/>
      <w:sz w:val="20"/>
      <w:szCs w:val="20"/>
      <w:lang w:eastAsia="ru-RU"/>
    </w:rPr>
  </w:style>
  <w:style w:type="character" w:customStyle="1" w:styleId="HTML30">
    <w:name w:val="Стандартный HTML Знак3"/>
    <w:link w:val="HTML8"/>
    <w:rsid w:val="00F60BC5"/>
    <w:rPr>
      <w:rFonts w:ascii="Courier New" w:eastAsia="Times New Roman" w:hAnsi="Courier New" w:cs="Times New Roman"/>
      <w:sz w:val="20"/>
      <w:szCs w:val="20"/>
    </w:rPr>
  </w:style>
  <w:style w:type="paragraph" w:styleId="afff4">
    <w:name w:val="Block Text"/>
    <w:basedOn w:val="a3"/>
    <w:rsid w:val="00F60BC5"/>
    <w:pPr>
      <w:ind w:left="709" w:right="-908"/>
    </w:pPr>
    <w:rPr>
      <w:szCs w:val="20"/>
    </w:rPr>
  </w:style>
  <w:style w:type="table" w:styleId="18">
    <w:name w:val="Table Simple 1"/>
    <w:basedOn w:val="a5"/>
    <w:rsid w:val="00F60BC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F60BC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F60B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F60B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F60BC5"/>
    <w:rPr>
      <w:rFonts w:ascii="Times New Roman" w:hAnsi="Times New Roman" w:cs="Times New Roman"/>
      <w:b/>
      <w:bCs/>
      <w:sz w:val="26"/>
      <w:szCs w:val="26"/>
    </w:rPr>
  </w:style>
  <w:style w:type="paragraph" w:customStyle="1" w:styleId="afff7">
    <w:name w:val="Для таблиц"/>
    <w:basedOn w:val="a3"/>
    <w:uiPriority w:val="99"/>
    <w:rsid w:val="00F60BC5"/>
  </w:style>
  <w:style w:type="paragraph" w:customStyle="1" w:styleId="afff8">
    <w:name w:val="список с точками"/>
    <w:basedOn w:val="a3"/>
    <w:rsid w:val="00F60BC5"/>
    <w:pPr>
      <w:tabs>
        <w:tab w:val="left" w:pos="3330"/>
      </w:tabs>
      <w:spacing w:line="312" w:lineRule="auto"/>
      <w:ind w:left="3330" w:hanging="720"/>
      <w:jc w:val="both"/>
    </w:pPr>
  </w:style>
  <w:style w:type="paragraph" w:customStyle="1" w:styleId="Default">
    <w:name w:val="Default"/>
    <w:rsid w:val="00F60BC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F60BC5"/>
    <w:rPr>
      <w:rFonts w:ascii="Times New Roman" w:hAnsi="Times New Roman" w:cs="Times New Roman"/>
      <w:b/>
      <w:bCs/>
      <w:sz w:val="24"/>
      <w:szCs w:val="24"/>
    </w:rPr>
  </w:style>
  <w:style w:type="character" w:customStyle="1" w:styleId="FontStyle12">
    <w:name w:val="Font Style12"/>
    <w:rsid w:val="00F60BC5"/>
    <w:rPr>
      <w:rFonts w:ascii="Times New Roman" w:hAnsi="Times New Roman" w:cs="Times New Roman"/>
      <w:sz w:val="24"/>
      <w:szCs w:val="24"/>
    </w:rPr>
  </w:style>
  <w:style w:type="paragraph" w:customStyle="1" w:styleId="Style2">
    <w:name w:val="Style2"/>
    <w:basedOn w:val="a3"/>
    <w:rsid w:val="00F60BC5"/>
    <w:pPr>
      <w:widowControl w:val="0"/>
      <w:autoSpaceDE w:val="0"/>
      <w:autoSpaceDN w:val="0"/>
      <w:adjustRightInd w:val="0"/>
    </w:pPr>
  </w:style>
  <w:style w:type="paragraph" w:customStyle="1" w:styleId="Style1">
    <w:name w:val="Style1"/>
    <w:basedOn w:val="a3"/>
    <w:rsid w:val="00F60BC5"/>
    <w:pPr>
      <w:widowControl w:val="0"/>
      <w:autoSpaceDE w:val="0"/>
      <w:autoSpaceDN w:val="0"/>
      <w:adjustRightInd w:val="0"/>
      <w:spacing w:line="309" w:lineRule="exact"/>
      <w:ind w:firstLine="686"/>
      <w:jc w:val="both"/>
    </w:pPr>
  </w:style>
  <w:style w:type="paragraph" w:customStyle="1" w:styleId="Style16">
    <w:name w:val="Style16"/>
    <w:basedOn w:val="a3"/>
    <w:rsid w:val="00F60BC5"/>
    <w:pPr>
      <w:widowControl w:val="0"/>
      <w:autoSpaceDE w:val="0"/>
      <w:autoSpaceDN w:val="0"/>
      <w:adjustRightInd w:val="0"/>
      <w:spacing w:line="480" w:lineRule="exact"/>
      <w:ind w:firstLine="715"/>
      <w:jc w:val="both"/>
    </w:pPr>
  </w:style>
  <w:style w:type="character" w:customStyle="1" w:styleId="FontStyle36">
    <w:name w:val="Font Style36"/>
    <w:rsid w:val="00F60BC5"/>
    <w:rPr>
      <w:rFonts w:ascii="Times New Roman" w:hAnsi="Times New Roman" w:cs="Times New Roman" w:hint="default"/>
      <w:sz w:val="26"/>
      <w:szCs w:val="26"/>
    </w:rPr>
  </w:style>
  <w:style w:type="character" w:customStyle="1" w:styleId="FontStyle51">
    <w:name w:val="Font Style51"/>
    <w:rsid w:val="00F60BC5"/>
    <w:rPr>
      <w:rFonts w:ascii="Times New Roman" w:hAnsi="Times New Roman" w:cs="Times New Roman"/>
      <w:sz w:val="24"/>
      <w:szCs w:val="24"/>
    </w:rPr>
  </w:style>
  <w:style w:type="character" w:customStyle="1" w:styleId="afffa">
    <w:name w:val="Тело ИАК Знак"/>
    <w:link w:val="afffb"/>
    <w:rsid w:val="00F60BC5"/>
    <w:rPr>
      <w:sz w:val="28"/>
      <w:szCs w:val="28"/>
    </w:rPr>
  </w:style>
  <w:style w:type="paragraph" w:customStyle="1" w:styleId="afffb">
    <w:name w:val="Тело ИАК"/>
    <w:basedOn w:val="a3"/>
    <w:link w:val="afffa"/>
    <w:rsid w:val="00F60BC5"/>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F60B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F60BC5"/>
  </w:style>
  <w:style w:type="character" w:customStyle="1" w:styleId="150">
    <w:name w:val="Знак Знак15"/>
    <w:locked/>
    <w:rsid w:val="00F60BC5"/>
    <w:rPr>
      <w:b/>
      <w:caps/>
      <w:sz w:val="24"/>
      <w:szCs w:val="24"/>
      <w:lang w:val="ru-RU" w:eastAsia="ru-RU" w:bidi="ar-SA"/>
    </w:rPr>
  </w:style>
  <w:style w:type="character" w:customStyle="1" w:styleId="110">
    <w:name w:val="Знак Знак11"/>
    <w:locked/>
    <w:rsid w:val="00F60BC5"/>
    <w:rPr>
      <w:sz w:val="16"/>
      <w:szCs w:val="16"/>
      <w:lang w:val="ru-RU" w:eastAsia="ru-RU" w:bidi="ar-SA"/>
    </w:rPr>
  </w:style>
  <w:style w:type="character" w:customStyle="1" w:styleId="100">
    <w:name w:val="Знак Знак10"/>
    <w:rsid w:val="00F60BC5"/>
    <w:rPr>
      <w:sz w:val="16"/>
      <w:szCs w:val="16"/>
      <w:lang w:val="ru-RU" w:eastAsia="ru-RU" w:bidi="ar-SA"/>
    </w:rPr>
  </w:style>
  <w:style w:type="character" w:customStyle="1" w:styleId="140">
    <w:name w:val="Знак Знак14"/>
    <w:rsid w:val="00F60BC5"/>
    <w:rPr>
      <w:rFonts w:ascii="Arial" w:hAnsi="Arial" w:cs="Arial"/>
      <w:b/>
      <w:bCs/>
      <w:i/>
      <w:iCs/>
      <w:sz w:val="28"/>
      <w:szCs w:val="28"/>
      <w:lang w:val="ru-RU" w:eastAsia="en-US" w:bidi="ar-SA"/>
    </w:rPr>
  </w:style>
  <w:style w:type="character" w:customStyle="1" w:styleId="120">
    <w:name w:val="Знак Знак12"/>
    <w:rsid w:val="00F60BC5"/>
    <w:rPr>
      <w:rFonts w:ascii="Calibri" w:hAnsi="Calibri"/>
      <w:i/>
      <w:iCs/>
      <w:sz w:val="24"/>
      <w:szCs w:val="24"/>
      <w:lang w:val="ru-RU" w:eastAsia="en-US" w:bidi="ar-SA"/>
    </w:rPr>
  </w:style>
  <w:style w:type="character" w:customStyle="1" w:styleId="62">
    <w:name w:val="Знак Знак6"/>
    <w:rsid w:val="00F60BC5"/>
    <w:rPr>
      <w:sz w:val="24"/>
      <w:szCs w:val="24"/>
    </w:rPr>
  </w:style>
  <w:style w:type="paragraph" w:customStyle="1" w:styleId="Style5">
    <w:name w:val="Style5"/>
    <w:basedOn w:val="a3"/>
    <w:rsid w:val="00F60BC5"/>
    <w:pPr>
      <w:widowControl w:val="0"/>
      <w:autoSpaceDE w:val="0"/>
      <w:autoSpaceDN w:val="0"/>
      <w:adjustRightInd w:val="0"/>
      <w:spacing w:line="490" w:lineRule="exact"/>
      <w:jc w:val="center"/>
    </w:pPr>
  </w:style>
  <w:style w:type="paragraph" w:customStyle="1" w:styleId="FR3">
    <w:name w:val="FR3"/>
    <w:rsid w:val="00F60BC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F60BC5"/>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F60BC5"/>
    <w:rPr>
      <w:rFonts w:ascii="Times New Roman" w:hAnsi="Times New Roman" w:cs="Times New Roman" w:hint="default"/>
      <w:i/>
      <w:iCs/>
      <w:sz w:val="16"/>
      <w:szCs w:val="16"/>
    </w:rPr>
  </w:style>
  <w:style w:type="paragraph" w:customStyle="1" w:styleId="2f">
    <w:name w:val="Стиль2"/>
    <w:basedOn w:val="a3"/>
    <w:next w:val="a2"/>
    <w:rsid w:val="00F60BC5"/>
    <w:rPr>
      <w:b/>
      <w:sz w:val="20"/>
    </w:rPr>
  </w:style>
  <w:style w:type="paragraph" w:customStyle="1" w:styleId="FR4">
    <w:name w:val="FR4"/>
    <w:rsid w:val="00F60BC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F60BC5"/>
    <w:pPr>
      <w:spacing w:line="360" w:lineRule="auto"/>
      <w:jc w:val="both"/>
    </w:pPr>
    <w:rPr>
      <w:szCs w:val="20"/>
    </w:rPr>
  </w:style>
  <w:style w:type="paragraph" w:customStyle="1" w:styleId="1b">
    <w:name w:val="Текст1"/>
    <w:basedOn w:val="a3"/>
    <w:rsid w:val="00F60BC5"/>
    <w:rPr>
      <w:rFonts w:ascii="Courier New" w:hAnsi="Courier New"/>
      <w:sz w:val="20"/>
      <w:szCs w:val="20"/>
    </w:rPr>
  </w:style>
  <w:style w:type="paragraph" w:customStyle="1" w:styleId="1c">
    <w:name w:val="Абзац списка1"/>
    <w:basedOn w:val="a3"/>
    <w:link w:val="ListParagraphChar"/>
    <w:rsid w:val="00F60BC5"/>
    <w:pPr>
      <w:ind w:left="708"/>
    </w:pPr>
  </w:style>
  <w:style w:type="character" w:customStyle="1" w:styleId="ListParagraphChar">
    <w:name w:val="List Paragraph Char"/>
    <w:link w:val="1c"/>
    <w:locked/>
    <w:rsid w:val="00F60BC5"/>
    <w:rPr>
      <w:rFonts w:ascii="Times New Roman" w:eastAsia="Times New Roman" w:hAnsi="Times New Roman" w:cs="Times New Roman"/>
      <w:sz w:val="24"/>
      <w:szCs w:val="24"/>
      <w:lang w:eastAsia="ru-RU"/>
    </w:rPr>
  </w:style>
  <w:style w:type="character" w:customStyle="1" w:styleId="FontStyle600">
    <w:name w:val="Font Style600"/>
    <w:rsid w:val="00F60BC5"/>
    <w:rPr>
      <w:rFonts w:ascii="Times New Roman" w:hAnsi="Times New Roman" w:cs="Times New Roman"/>
      <w:sz w:val="22"/>
      <w:szCs w:val="22"/>
    </w:rPr>
  </w:style>
  <w:style w:type="character" w:customStyle="1" w:styleId="FontStyle184">
    <w:name w:val="Font Style184"/>
    <w:rsid w:val="00F60BC5"/>
    <w:rPr>
      <w:rFonts w:ascii="Times New Roman" w:hAnsi="Times New Roman" w:cs="Times New Roman"/>
      <w:sz w:val="20"/>
      <w:szCs w:val="20"/>
    </w:rPr>
  </w:style>
  <w:style w:type="character" w:customStyle="1" w:styleId="FontStyle624">
    <w:name w:val="Font Style624"/>
    <w:rsid w:val="00F60BC5"/>
    <w:rPr>
      <w:rFonts w:ascii="Times New Roman" w:hAnsi="Times New Roman" w:cs="Times New Roman"/>
      <w:b/>
      <w:bCs/>
      <w:i/>
      <w:iCs/>
      <w:sz w:val="22"/>
      <w:szCs w:val="22"/>
    </w:rPr>
  </w:style>
  <w:style w:type="character" w:customStyle="1" w:styleId="FontStyle187">
    <w:name w:val="Font Style187"/>
    <w:rsid w:val="00F60BC5"/>
    <w:rPr>
      <w:rFonts w:ascii="Times New Roman" w:hAnsi="Times New Roman" w:cs="Times New Roman"/>
      <w:i/>
      <w:iCs/>
      <w:sz w:val="20"/>
      <w:szCs w:val="20"/>
    </w:rPr>
  </w:style>
  <w:style w:type="character" w:customStyle="1" w:styleId="FontStyle572">
    <w:name w:val="Font Style572"/>
    <w:rsid w:val="00F60BC5"/>
    <w:rPr>
      <w:rFonts w:ascii="Times New Roman" w:hAnsi="Times New Roman" w:cs="Times New Roman"/>
      <w:sz w:val="16"/>
      <w:szCs w:val="16"/>
    </w:rPr>
  </w:style>
  <w:style w:type="character" w:customStyle="1" w:styleId="FontStyle568">
    <w:name w:val="Font Style568"/>
    <w:rsid w:val="00F60BC5"/>
    <w:rPr>
      <w:rFonts w:ascii="Times New Roman" w:hAnsi="Times New Roman" w:cs="Times New Roman"/>
      <w:i/>
      <w:iCs/>
      <w:sz w:val="16"/>
      <w:szCs w:val="16"/>
    </w:rPr>
  </w:style>
  <w:style w:type="paragraph" w:customStyle="1" w:styleId="Style241">
    <w:name w:val="Style241"/>
    <w:basedOn w:val="a3"/>
    <w:rsid w:val="00F60BC5"/>
    <w:pPr>
      <w:widowControl w:val="0"/>
      <w:autoSpaceDE w:val="0"/>
      <w:autoSpaceDN w:val="0"/>
      <w:adjustRightInd w:val="0"/>
      <w:spacing w:line="194" w:lineRule="exact"/>
      <w:ind w:hanging="2021"/>
    </w:pPr>
  </w:style>
  <w:style w:type="character" w:customStyle="1" w:styleId="FontStyle152">
    <w:name w:val="Font Style152"/>
    <w:rsid w:val="00F60BC5"/>
    <w:rPr>
      <w:rFonts w:ascii="Times New Roman" w:hAnsi="Times New Roman" w:cs="Times New Roman"/>
      <w:b/>
      <w:bCs/>
      <w:sz w:val="20"/>
      <w:szCs w:val="20"/>
    </w:rPr>
  </w:style>
  <w:style w:type="paragraph" w:customStyle="1" w:styleId="Style174">
    <w:name w:val="Style174"/>
    <w:basedOn w:val="a3"/>
    <w:rsid w:val="00F60BC5"/>
    <w:pPr>
      <w:widowControl w:val="0"/>
      <w:autoSpaceDE w:val="0"/>
      <w:autoSpaceDN w:val="0"/>
      <w:adjustRightInd w:val="0"/>
      <w:spacing w:line="254" w:lineRule="exact"/>
      <w:jc w:val="center"/>
    </w:pPr>
  </w:style>
  <w:style w:type="paragraph" w:customStyle="1" w:styleId="Style222">
    <w:name w:val="Style222"/>
    <w:basedOn w:val="a3"/>
    <w:rsid w:val="00F60BC5"/>
    <w:pPr>
      <w:widowControl w:val="0"/>
      <w:autoSpaceDE w:val="0"/>
      <w:autoSpaceDN w:val="0"/>
      <w:adjustRightInd w:val="0"/>
      <w:spacing w:line="174" w:lineRule="exact"/>
      <w:ind w:firstLine="374"/>
      <w:jc w:val="both"/>
    </w:pPr>
  </w:style>
  <w:style w:type="paragraph" w:customStyle="1" w:styleId="Style285">
    <w:name w:val="Style285"/>
    <w:basedOn w:val="a3"/>
    <w:rsid w:val="00F60BC5"/>
    <w:pPr>
      <w:widowControl w:val="0"/>
      <w:autoSpaceDE w:val="0"/>
      <w:autoSpaceDN w:val="0"/>
      <w:adjustRightInd w:val="0"/>
      <w:spacing w:line="379" w:lineRule="exact"/>
      <w:ind w:hanging="787"/>
    </w:pPr>
  </w:style>
  <w:style w:type="paragraph" w:customStyle="1" w:styleId="Style204">
    <w:name w:val="Style204"/>
    <w:basedOn w:val="a3"/>
    <w:rsid w:val="00F60BC5"/>
    <w:pPr>
      <w:widowControl w:val="0"/>
      <w:autoSpaceDE w:val="0"/>
      <w:autoSpaceDN w:val="0"/>
      <w:adjustRightInd w:val="0"/>
      <w:spacing w:line="229" w:lineRule="exact"/>
      <w:jc w:val="both"/>
    </w:pPr>
  </w:style>
  <w:style w:type="paragraph" w:customStyle="1" w:styleId="Style210">
    <w:name w:val="Style210"/>
    <w:basedOn w:val="a3"/>
    <w:rsid w:val="00F60BC5"/>
    <w:pPr>
      <w:widowControl w:val="0"/>
      <w:autoSpaceDE w:val="0"/>
      <w:autoSpaceDN w:val="0"/>
      <w:adjustRightInd w:val="0"/>
      <w:spacing w:line="221" w:lineRule="exact"/>
    </w:pPr>
  </w:style>
  <w:style w:type="character" w:customStyle="1" w:styleId="FontStyle575">
    <w:name w:val="Font Style575"/>
    <w:rsid w:val="00F60BC5"/>
    <w:rPr>
      <w:rFonts w:ascii="Courier New" w:hAnsi="Courier New" w:cs="Courier New"/>
      <w:b/>
      <w:bCs/>
      <w:sz w:val="24"/>
      <w:szCs w:val="24"/>
    </w:rPr>
  </w:style>
  <w:style w:type="character" w:customStyle="1" w:styleId="FontStyle668">
    <w:name w:val="Font Style668"/>
    <w:rsid w:val="00F60BC5"/>
    <w:rPr>
      <w:rFonts w:ascii="Times New Roman" w:hAnsi="Times New Roman" w:cs="Times New Roman"/>
      <w:b/>
      <w:bCs/>
      <w:i/>
      <w:iCs/>
      <w:spacing w:val="30"/>
      <w:sz w:val="20"/>
      <w:szCs w:val="20"/>
    </w:rPr>
  </w:style>
  <w:style w:type="character" w:customStyle="1" w:styleId="toctext">
    <w:name w:val="toctext"/>
    <w:rsid w:val="00F60BC5"/>
  </w:style>
  <w:style w:type="paragraph" w:customStyle="1" w:styleId="Style59">
    <w:name w:val="Style59"/>
    <w:basedOn w:val="a3"/>
    <w:rsid w:val="00F60BC5"/>
    <w:pPr>
      <w:widowControl w:val="0"/>
      <w:autoSpaceDE w:val="0"/>
      <w:autoSpaceDN w:val="0"/>
      <w:adjustRightInd w:val="0"/>
      <w:spacing w:line="221" w:lineRule="exact"/>
      <w:ind w:firstLine="950"/>
      <w:jc w:val="both"/>
    </w:pPr>
  </w:style>
  <w:style w:type="paragraph" w:customStyle="1" w:styleId="Style269">
    <w:name w:val="Style269"/>
    <w:basedOn w:val="a3"/>
    <w:rsid w:val="00F60BC5"/>
    <w:pPr>
      <w:widowControl w:val="0"/>
      <w:autoSpaceDE w:val="0"/>
      <w:autoSpaceDN w:val="0"/>
      <w:adjustRightInd w:val="0"/>
      <w:spacing w:line="331" w:lineRule="exact"/>
      <w:ind w:firstLine="2621"/>
    </w:pPr>
  </w:style>
  <w:style w:type="paragraph" w:customStyle="1" w:styleId="Style19">
    <w:name w:val="Style19"/>
    <w:basedOn w:val="a3"/>
    <w:rsid w:val="00F60BC5"/>
    <w:pPr>
      <w:widowControl w:val="0"/>
      <w:autoSpaceDE w:val="0"/>
      <w:autoSpaceDN w:val="0"/>
      <w:adjustRightInd w:val="0"/>
      <w:spacing w:line="456" w:lineRule="exact"/>
      <w:ind w:firstLine="667"/>
      <w:jc w:val="both"/>
    </w:pPr>
  </w:style>
  <w:style w:type="character" w:customStyle="1" w:styleId="FontStyle580">
    <w:name w:val="Font Style580"/>
    <w:rsid w:val="00F60BC5"/>
    <w:rPr>
      <w:rFonts w:ascii="Times New Roman" w:hAnsi="Times New Roman" w:cs="Times New Roman"/>
      <w:i/>
      <w:iCs/>
      <w:sz w:val="22"/>
      <w:szCs w:val="22"/>
    </w:rPr>
  </w:style>
  <w:style w:type="character" w:customStyle="1" w:styleId="FontStyle582">
    <w:name w:val="Font Style582"/>
    <w:rsid w:val="00F60BC5"/>
    <w:rPr>
      <w:rFonts w:ascii="Times New Roman" w:hAnsi="Times New Roman" w:cs="Times New Roman"/>
      <w:b/>
      <w:bCs/>
      <w:i/>
      <w:iCs/>
      <w:sz w:val="22"/>
      <w:szCs w:val="22"/>
    </w:rPr>
  </w:style>
  <w:style w:type="paragraph" w:customStyle="1" w:styleId="Style192">
    <w:name w:val="Style192"/>
    <w:basedOn w:val="a3"/>
    <w:rsid w:val="00F60BC5"/>
    <w:pPr>
      <w:widowControl w:val="0"/>
      <w:autoSpaceDE w:val="0"/>
      <w:autoSpaceDN w:val="0"/>
      <w:adjustRightInd w:val="0"/>
      <w:spacing w:line="226" w:lineRule="exact"/>
      <w:ind w:firstLine="346"/>
      <w:jc w:val="both"/>
    </w:pPr>
  </w:style>
  <w:style w:type="character" w:customStyle="1" w:styleId="FontStyle592">
    <w:name w:val="Font Style592"/>
    <w:rsid w:val="00F60BC5"/>
    <w:rPr>
      <w:rFonts w:ascii="Times New Roman" w:hAnsi="Times New Roman" w:cs="Times New Roman"/>
      <w:b/>
      <w:bCs/>
      <w:sz w:val="20"/>
      <w:szCs w:val="20"/>
    </w:rPr>
  </w:style>
  <w:style w:type="character" w:customStyle="1" w:styleId="FontStyle577">
    <w:name w:val="Font Style577"/>
    <w:rsid w:val="00F60BC5"/>
    <w:rPr>
      <w:rFonts w:ascii="Times New Roman" w:hAnsi="Times New Roman" w:cs="Times New Roman"/>
      <w:sz w:val="20"/>
      <w:szCs w:val="20"/>
    </w:rPr>
  </w:style>
  <w:style w:type="character" w:customStyle="1" w:styleId="FontStyle594">
    <w:name w:val="Font Style594"/>
    <w:rsid w:val="00F60BC5"/>
    <w:rPr>
      <w:rFonts w:ascii="Times New Roman" w:hAnsi="Times New Roman" w:cs="Times New Roman"/>
      <w:i/>
      <w:iCs/>
      <w:sz w:val="20"/>
      <w:szCs w:val="20"/>
    </w:rPr>
  </w:style>
  <w:style w:type="character" w:customStyle="1" w:styleId="FontStyle148">
    <w:name w:val="Font Style148"/>
    <w:rsid w:val="00F60BC5"/>
    <w:rPr>
      <w:rFonts w:ascii="Times New Roman" w:hAnsi="Times New Roman" w:cs="Times New Roman"/>
      <w:i/>
      <w:iCs/>
      <w:sz w:val="20"/>
      <w:szCs w:val="20"/>
    </w:rPr>
  </w:style>
  <w:style w:type="paragraph" w:customStyle="1" w:styleId="Style139">
    <w:name w:val="Style139"/>
    <w:basedOn w:val="a3"/>
    <w:rsid w:val="00F60BC5"/>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F60BC5"/>
    <w:rPr>
      <w:rFonts w:ascii="Times New Roman" w:hAnsi="Times New Roman" w:cs="Times New Roman"/>
      <w:b/>
      <w:bCs/>
      <w:i/>
      <w:iCs/>
      <w:spacing w:val="30"/>
      <w:sz w:val="22"/>
      <w:szCs w:val="22"/>
    </w:rPr>
  </w:style>
  <w:style w:type="paragraph" w:customStyle="1" w:styleId="Style161">
    <w:name w:val="Style161"/>
    <w:basedOn w:val="a3"/>
    <w:rsid w:val="00F60BC5"/>
    <w:pPr>
      <w:widowControl w:val="0"/>
      <w:autoSpaceDE w:val="0"/>
      <w:autoSpaceDN w:val="0"/>
      <w:adjustRightInd w:val="0"/>
      <w:spacing w:line="221" w:lineRule="exact"/>
      <w:ind w:firstLine="379"/>
      <w:jc w:val="both"/>
    </w:pPr>
  </w:style>
  <w:style w:type="character" w:customStyle="1" w:styleId="FontStyle562">
    <w:name w:val="Font Style562"/>
    <w:rsid w:val="00F60BC5"/>
    <w:rPr>
      <w:rFonts w:ascii="Times New Roman" w:hAnsi="Times New Roman" w:cs="Times New Roman"/>
      <w:b/>
      <w:bCs/>
      <w:spacing w:val="-10"/>
      <w:sz w:val="28"/>
      <w:szCs w:val="28"/>
    </w:rPr>
  </w:style>
  <w:style w:type="paragraph" w:customStyle="1" w:styleId="Style135">
    <w:name w:val="Style135"/>
    <w:basedOn w:val="a3"/>
    <w:rsid w:val="00F60BC5"/>
    <w:pPr>
      <w:widowControl w:val="0"/>
      <w:autoSpaceDE w:val="0"/>
      <w:autoSpaceDN w:val="0"/>
      <w:adjustRightInd w:val="0"/>
      <w:spacing w:line="302" w:lineRule="exact"/>
      <w:ind w:firstLine="355"/>
    </w:pPr>
  </w:style>
  <w:style w:type="character" w:customStyle="1" w:styleId="FontStyle188">
    <w:name w:val="Font Style188"/>
    <w:rsid w:val="00F60BC5"/>
    <w:rPr>
      <w:rFonts w:ascii="Times New Roman" w:hAnsi="Times New Roman" w:cs="Times New Roman"/>
      <w:b/>
      <w:bCs/>
      <w:sz w:val="20"/>
      <w:szCs w:val="20"/>
    </w:rPr>
  </w:style>
  <w:style w:type="character" w:customStyle="1" w:styleId="FontStyle581">
    <w:name w:val="Font Style581"/>
    <w:rsid w:val="00F60BC5"/>
    <w:rPr>
      <w:rFonts w:ascii="Courier New" w:hAnsi="Courier New" w:cs="Courier New"/>
      <w:b/>
      <w:bCs/>
      <w:sz w:val="26"/>
      <w:szCs w:val="26"/>
    </w:rPr>
  </w:style>
  <w:style w:type="character" w:customStyle="1" w:styleId="FontStyle653">
    <w:name w:val="Font Style653"/>
    <w:rsid w:val="00F60BC5"/>
    <w:rPr>
      <w:rFonts w:ascii="Book Antiqua" w:hAnsi="Book Antiqua" w:cs="Book Antiqua"/>
      <w:b/>
      <w:bCs/>
      <w:sz w:val="18"/>
      <w:szCs w:val="18"/>
    </w:rPr>
  </w:style>
  <w:style w:type="character" w:customStyle="1" w:styleId="FontStyle631">
    <w:name w:val="Font Style631"/>
    <w:rsid w:val="00F60BC5"/>
    <w:rPr>
      <w:rFonts w:ascii="Times New Roman" w:hAnsi="Times New Roman" w:cs="Times New Roman"/>
      <w:b/>
      <w:bCs/>
      <w:spacing w:val="20"/>
      <w:sz w:val="22"/>
      <w:szCs w:val="22"/>
    </w:rPr>
  </w:style>
  <w:style w:type="character" w:customStyle="1" w:styleId="FontStyle712">
    <w:name w:val="Font Style712"/>
    <w:rsid w:val="00F60BC5"/>
    <w:rPr>
      <w:rFonts w:ascii="Times New Roman" w:hAnsi="Times New Roman" w:cs="Times New Roman"/>
      <w:b/>
      <w:bCs/>
      <w:sz w:val="20"/>
      <w:szCs w:val="20"/>
    </w:rPr>
  </w:style>
  <w:style w:type="character" w:customStyle="1" w:styleId="FontStyle820">
    <w:name w:val="Font Style820"/>
    <w:rsid w:val="00F60BC5"/>
    <w:rPr>
      <w:rFonts w:ascii="Times New Roman" w:hAnsi="Times New Roman" w:cs="Times New Roman"/>
      <w:sz w:val="22"/>
      <w:szCs w:val="22"/>
    </w:rPr>
  </w:style>
  <w:style w:type="character" w:customStyle="1" w:styleId="FontStyle821">
    <w:name w:val="Font Style821"/>
    <w:rsid w:val="00F60BC5"/>
    <w:rPr>
      <w:rFonts w:ascii="Times New Roman" w:hAnsi="Times New Roman" w:cs="Times New Roman"/>
      <w:i/>
      <w:iCs/>
      <w:sz w:val="22"/>
      <w:szCs w:val="22"/>
    </w:rPr>
  </w:style>
  <w:style w:type="paragraph" w:customStyle="1" w:styleId="Style450">
    <w:name w:val="Style450"/>
    <w:basedOn w:val="a3"/>
    <w:rsid w:val="00F60BC5"/>
    <w:pPr>
      <w:widowControl w:val="0"/>
      <w:autoSpaceDE w:val="0"/>
      <w:autoSpaceDN w:val="0"/>
      <w:adjustRightInd w:val="0"/>
      <w:spacing w:line="336" w:lineRule="exact"/>
      <w:ind w:firstLine="331"/>
      <w:jc w:val="both"/>
    </w:pPr>
  </w:style>
  <w:style w:type="character" w:customStyle="1" w:styleId="z-">
    <w:name w:val="z-Начало формы Знак"/>
    <w:link w:val="z-0"/>
    <w:rsid w:val="00F60BC5"/>
    <w:rPr>
      <w:rFonts w:ascii="Arial" w:hAnsi="Arial"/>
      <w:b/>
      <w:bCs/>
      <w:kern w:val="32"/>
      <w:sz w:val="32"/>
      <w:szCs w:val="32"/>
    </w:rPr>
  </w:style>
  <w:style w:type="paragraph" w:styleId="z-0">
    <w:name w:val="HTML Top of Form"/>
    <w:basedOn w:val="a3"/>
    <w:next w:val="a3"/>
    <w:link w:val="z-"/>
    <w:unhideWhenUsed/>
    <w:rsid w:val="00F60BC5"/>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F60BC5"/>
    <w:rPr>
      <w:rFonts w:ascii="Arial" w:eastAsia="Times New Roman" w:hAnsi="Arial" w:cs="Arial"/>
      <w:vanish/>
      <w:sz w:val="16"/>
      <w:szCs w:val="16"/>
      <w:lang w:eastAsia="ru-RU"/>
    </w:rPr>
  </w:style>
  <w:style w:type="character" w:customStyle="1" w:styleId="Heading2Char">
    <w:name w:val="Heading 2 Char"/>
    <w:aliases w:val="Знак3 Знак Char"/>
    <w:locked/>
    <w:rsid w:val="00F60BC5"/>
    <w:rPr>
      <w:rFonts w:ascii="Arial" w:hAnsi="Arial" w:cs="Arial"/>
      <w:b/>
      <w:bCs/>
      <w:i/>
      <w:iCs/>
      <w:sz w:val="28"/>
      <w:szCs w:val="28"/>
    </w:rPr>
  </w:style>
  <w:style w:type="paragraph" w:customStyle="1" w:styleId="1d">
    <w:name w:val="Без интервала1"/>
    <w:basedOn w:val="a3"/>
    <w:link w:val="NoSpacingChar"/>
    <w:rsid w:val="00F60BC5"/>
  </w:style>
  <w:style w:type="character" w:customStyle="1" w:styleId="NoSpacingChar">
    <w:name w:val="No Spacing Char"/>
    <w:link w:val="1d"/>
    <w:locked/>
    <w:rsid w:val="00F60BC5"/>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F60BC5"/>
    <w:pPr>
      <w:ind w:left="708"/>
    </w:pPr>
  </w:style>
  <w:style w:type="character" w:customStyle="1" w:styleId="ListParagraphChar4">
    <w:name w:val="List Paragraph Char4"/>
    <w:link w:val="2f0"/>
    <w:locked/>
    <w:rsid w:val="00F60BC5"/>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F60BC5"/>
    <w:rPr>
      <w:i/>
      <w:iCs/>
      <w:color w:val="000000"/>
    </w:rPr>
  </w:style>
  <w:style w:type="character" w:customStyle="1" w:styleId="QuoteChar">
    <w:name w:val="Quote Char"/>
    <w:link w:val="210"/>
    <w:locked/>
    <w:rsid w:val="00F60BC5"/>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F60BC5"/>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F60BC5"/>
    <w:rPr>
      <w:rFonts w:ascii="Times New Roman" w:eastAsia="Times New Roman" w:hAnsi="Times New Roman" w:cs="Times New Roman"/>
      <w:b/>
      <w:bCs/>
      <w:i/>
      <w:iCs/>
      <w:color w:val="4F81BD"/>
      <w:sz w:val="24"/>
      <w:szCs w:val="24"/>
    </w:rPr>
  </w:style>
  <w:style w:type="character" w:customStyle="1" w:styleId="1f">
    <w:name w:val="Слабое выделение1"/>
    <w:rsid w:val="00F60BC5"/>
    <w:rPr>
      <w:rFonts w:cs="Times New Roman"/>
      <w:i/>
      <w:color w:val="808080"/>
    </w:rPr>
  </w:style>
  <w:style w:type="character" w:customStyle="1" w:styleId="1f0">
    <w:name w:val="Сильное выделение1"/>
    <w:rsid w:val="00F60BC5"/>
    <w:rPr>
      <w:rFonts w:cs="Times New Roman"/>
      <w:b/>
      <w:i/>
      <w:color w:val="4F81BD"/>
    </w:rPr>
  </w:style>
  <w:style w:type="character" w:customStyle="1" w:styleId="1f1">
    <w:name w:val="Слабая ссылка1"/>
    <w:rsid w:val="00F60BC5"/>
    <w:rPr>
      <w:rFonts w:cs="Times New Roman"/>
      <w:smallCaps/>
      <w:color w:val="C0504D"/>
      <w:u w:val="single"/>
    </w:rPr>
  </w:style>
  <w:style w:type="character" w:customStyle="1" w:styleId="1f2">
    <w:name w:val="Сильная ссылка1"/>
    <w:rsid w:val="00F60BC5"/>
    <w:rPr>
      <w:rFonts w:cs="Times New Roman"/>
      <w:b/>
      <w:smallCaps/>
      <w:color w:val="C0504D"/>
      <w:spacing w:val="5"/>
      <w:u w:val="single"/>
    </w:rPr>
  </w:style>
  <w:style w:type="character" w:customStyle="1" w:styleId="1f3">
    <w:name w:val="Название книги1"/>
    <w:rsid w:val="00F60BC5"/>
    <w:rPr>
      <w:rFonts w:cs="Times New Roman"/>
      <w:b/>
      <w:smallCaps/>
      <w:spacing w:val="5"/>
    </w:rPr>
  </w:style>
  <w:style w:type="paragraph" w:customStyle="1" w:styleId="1f4">
    <w:name w:val="Заголовок оглавления1"/>
    <w:basedOn w:val="11"/>
    <w:next w:val="a3"/>
    <w:rsid w:val="00F60BC5"/>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F60BC5"/>
    <w:pPr>
      <w:widowControl w:val="0"/>
      <w:spacing w:before="200" w:after="60" w:line="204" w:lineRule="auto"/>
      <w:jc w:val="center"/>
    </w:pPr>
    <w:rPr>
      <w:rFonts w:ascii="SchoolDL" w:hAnsi="SchoolDL"/>
      <w:b/>
      <w:caps/>
      <w:sz w:val="20"/>
      <w:szCs w:val="20"/>
    </w:rPr>
  </w:style>
  <w:style w:type="paragraph" w:customStyle="1" w:styleId="p">
    <w:name w:val="p"/>
    <w:basedOn w:val="a3"/>
    <w:rsid w:val="00F60BC5"/>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F60BC5"/>
    <w:rPr>
      <w:rFonts w:cs="Times New Roman"/>
    </w:rPr>
  </w:style>
  <w:style w:type="paragraph" w:customStyle="1" w:styleId="1f6">
    <w:name w:val="ЗАГОЛОВОК 1"/>
    <w:link w:val="1f7"/>
    <w:rsid w:val="00F60BC5"/>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F60BC5"/>
    <w:rPr>
      <w:rFonts w:ascii="Times New Roman" w:eastAsia="Times New Roman" w:hAnsi="Times New Roman" w:cs="Times New Roman"/>
      <w:b/>
      <w:caps/>
      <w:sz w:val="24"/>
      <w:szCs w:val="24"/>
      <w:lang w:eastAsia="ru-RU"/>
    </w:rPr>
  </w:style>
  <w:style w:type="paragraph" w:customStyle="1" w:styleId="1f8">
    <w:name w:val="Стиль1"/>
    <w:basedOn w:val="11"/>
    <w:link w:val="1f9"/>
    <w:rsid w:val="00F60BC5"/>
    <w:pPr>
      <w:keepNext/>
      <w:spacing w:line="312" w:lineRule="auto"/>
      <w:ind w:firstLine="0"/>
      <w:jc w:val="center"/>
    </w:pPr>
    <w:rPr>
      <w:bCs/>
      <w:kern w:val="32"/>
    </w:rPr>
  </w:style>
  <w:style w:type="character" w:customStyle="1" w:styleId="1f9">
    <w:name w:val="Стиль1 Знак"/>
    <w:link w:val="1f8"/>
    <w:locked/>
    <w:rsid w:val="00F60BC5"/>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F60BC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F60BC5"/>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F60BC5"/>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F60BC5"/>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F60BC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F60BC5"/>
    <w:pPr>
      <w:keepNext/>
      <w:numPr>
        <w:numId w:val="8"/>
      </w:numPr>
      <w:tabs>
        <w:tab w:val="left" w:pos="0"/>
      </w:tabs>
      <w:spacing w:before="240" w:after="60"/>
      <w:outlineLvl w:val="3"/>
    </w:pPr>
    <w:rPr>
      <w:bCs/>
      <w:i/>
      <w:sz w:val="28"/>
      <w:szCs w:val="28"/>
    </w:rPr>
  </w:style>
  <w:style w:type="paragraph" w:customStyle="1" w:styleId="1ff">
    <w:name w:val="Обычный1"/>
    <w:rsid w:val="00F60BC5"/>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F60BC5"/>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F60BC5"/>
    <w:rPr>
      <w:rFonts w:ascii="Cambria" w:hAnsi="Cambria" w:cs="Times New Roman"/>
      <w:b/>
      <w:bCs/>
      <w:color w:val="365F91"/>
      <w:sz w:val="28"/>
      <w:szCs w:val="28"/>
    </w:rPr>
  </w:style>
  <w:style w:type="character" w:customStyle="1" w:styleId="apple-converted-space">
    <w:name w:val="apple-converted-space"/>
    <w:rsid w:val="00F60BC5"/>
  </w:style>
  <w:style w:type="paragraph" w:styleId="afffc">
    <w:name w:val="List Paragraph"/>
    <w:basedOn w:val="a3"/>
    <w:link w:val="afffd"/>
    <w:uiPriority w:val="99"/>
    <w:qFormat/>
    <w:rsid w:val="00F60BC5"/>
    <w:pPr>
      <w:ind w:left="708"/>
    </w:pPr>
  </w:style>
  <w:style w:type="character" w:customStyle="1" w:styleId="afffd">
    <w:name w:val="Абзац списка Знак"/>
    <w:link w:val="afffc"/>
    <w:uiPriority w:val="99"/>
    <w:rsid w:val="00F60BC5"/>
    <w:rPr>
      <w:rFonts w:ascii="Times New Roman" w:eastAsia="Times New Roman" w:hAnsi="Times New Roman" w:cs="Times New Roman"/>
      <w:sz w:val="24"/>
      <w:szCs w:val="24"/>
    </w:rPr>
  </w:style>
  <w:style w:type="character" w:customStyle="1" w:styleId="211">
    <w:name w:val="Заголовок 2 Знак1"/>
    <w:uiPriority w:val="99"/>
    <w:rsid w:val="00F60BC5"/>
    <w:rPr>
      <w:rFonts w:ascii="Arial" w:hAnsi="Arial" w:cs="Arial"/>
      <w:b/>
      <w:bCs/>
      <w:i/>
      <w:iCs/>
      <w:sz w:val="28"/>
      <w:szCs w:val="28"/>
      <w:lang w:val="ru-RU" w:eastAsia="en-US" w:bidi="ar-SA"/>
    </w:rPr>
  </w:style>
  <w:style w:type="character" w:customStyle="1" w:styleId="apple-style-span">
    <w:name w:val="apple-style-span"/>
    <w:uiPriority w:val="99"/>
    <w:rsid w:val="00F60BC5"/>
  </w:style>
  <w:style w:type="paragraph" w:customStyle="1" w:styleId="1ff0">
    <w:name w:val="абзац1"/>
    <w:basedOn w:val="a3"/>
    <w:rsid w:val="00F60BC5"/>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F60BC5"/>
    <w:pPr>
      <w:jc w:val="both"/>
    </w:pPr>
    <w:rPr>
      <w:sz w:val="28"/>
      <w:szCs w:val="20"/>
    </w:rPr>
  </w:style>
  <w:style w:type="paragraph" w:customStyle="1" w:styleId="text">
    <w:name w:val="text"/>
    <w:basedOn w:val="a3"/>
    <w:rsid w:val="00F60BC5"/>
    <w:pPr>
      <w:spacing w:before="100" w:beforeAutospacing="1" w:after="100" w:afterAutospacing="1"/>
    </w:pPr>
  </w:style>
  <w:style w:type="character" w:customStyle="1" w:styleId="112">
    <w:name w:val="1 Заголовок 1 Знак"/>
    <w:link w:val="113"/>
    <w:locked/>
    <w:rsid w:val="00F60BC5"/>
    <w:rPr>
      <w:rFonts w:ascii="Arial" w:hAnsi="Arial"/>
      <w:b/>
      <w:sz w:val="32"/>
      <w:szCs w:val="32"/>
    </w:rPr>
  </w:style>
  <w:style w:type="paragraph" w:customStyle="1" w:styleId="113">
    <w:name w:val="1 Заголовок 1"/>
    <w:basedOn w:val="a3"/>
    <w:link w:val="112"/>
    <w:rsid w:val="00F60BC5"/>
    <w:pPr>
      <w:spacing w:before="240" w:after="60"/>
    </w:pPr>
    <w:rPr>
      <w:rFonts w:ascii="Arial" w:eastAsiaTheme="minorHAnsi" w:hAnsi="Arial" w:cstheme="minorBidi"/>
      <w:b/>
      <w:sz w:val="32"/>
      <w:szCs w:val="32"/>
      <w:lang w:eastAsia="en-US"/>
    </w:rPr>
  </w:style>
  <w:style w:type="paragraph" w:customStyle="1" w:styleId="Style14">
    <w:name w:val="Style14"/>
    <w:basedOn w:val="a3"/>
    <w:rsid w:val="00F60BC5"/>
    <w:pPr>
      <w:widowControl w:val="0"/>
      <w:autoSpaceDE w:val="0"/>
      <w:autoSpaceDN w:val="0"/>
      <w:adjustRightInd w:val="0"/>
    </w:pPr>
  </w:style>
  <w:style w:type="paragraph" w:customStyle="1" w:styleId="Style11">
    <w:name w:val="Style11"/>
    <w:basedOn w:val="a3"/>
    <w:rsid w:val="00F60BC5"/>
    <w:pPr>
      <w:widowControl w:val="0"/>
      <w:autoSpaceDE w:val="0"/>
      <w:autoSpaceDN w:val="0"/>
      <w:adjustRightInd w:val="0"/>
    </w:pPr>
  </w:style>
  <w:style w:type="paragraph" w:customStyle="1" w:styleId="FR1">
    <w:name w:val="FR1"/>
    <w:rsid w:val="00F60BC5"/>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F60BC5"/>
  </w:style>
  <w:style w:type="paragraph" w:customStyle="1" w:styleId="afffe">
    <w:name w:val="Обычный текст"/>
    <w:basedOn w:val="a3"/>
    <w:link w:val="affff"/>
    <w:rsid w:val="00F60BC5"/>
    <w:pPr>
      <w:ind w:firstLine="454"/>
      <w:jc w:val="both"/>
    </w:pPr>
    <w:rPr>
      <w:szCs w:val="20"/>
    </w:rPr>
  </w:style>
  <w:style w:type="character" w:customStyle="1" w:styleId="affff">
    <w:name w:val="Обычный текст Знак"/>
    <w:link w:val="afffe"/>
    <w:rsid w:val="00F60BC5"/>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F60BC5"/>
    <w:rPr>
      <w:bCs/>
      <w:kern w:val="32"/>
      <w:sz w:val="32"/>
      <w:lang w:val="ru-RU" w:eastAsia="en-US" w:bidi="ar-SA"/>
    </w:rPr>
  </w:style>
  <w:style w:type="character" w:customStyle="1" w:styleId="Heading3Char">
    <w:name w:val="Heading 3 Char"/>
    <w:aliases w:val="Знак2 Char"/>
    <w:locked/>
    <w:rsid w:val="00F60BC5"/>
    <w:rPr>
      <w:rFonts w:ascii="Arial" w:hAnsi="Arial" w:cs="Arial"/>
      <w:b/>
      <w:bCs/>
      <w:sz w:val="26"/>
      <w:szCs w:val="26"/>
      <w:lang w:val="ru-RU" w:eastAsia="en-US" w:bidi="ar-SA"/>
    </w:rPr>
  </w:style>
  <w:style w:type="character" w:customStyle="1" w:styleId="TitleChar">
    <w:name w:val="Title Char"/>
    <w:locked/>
    <w:rsid w:val="00F60BC5"/>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F60BC5"/>
    <w:rPr>
      <w:sz w:val="24"/>
      <w:lang w:val="en-US" w:eastAsia="en-US" w:bidi="ar-SA"/>
    </w:rPr>
  </w:style>
  <w:style w:type="paragraph" w:customStyle="1" w:styleId="l1">
    <w:name w:val="l1"/>
    <w:basedOn w:val="a3"/>
    <w:rsid w:val="00F60BC5"/>
    <w:pPr>
      <w:spacing w:before="100" w:beforeAutospacing="1" w:after="100" w:afterAutospacing="1"/>
    </w:pPr>
  </w:style>
  <w:style w:type="paragraph" w:customStyle="1" w:styleId="l2">
    <w:name w:val="l2"/>
    <w:basedOn w:val="a3"/>
    <w:rsid w:val="00F60BC5"/>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F60BC5"/>
    <w:rPr>
      <w:sz w:val="24"/>
      <w:szCs w:val="24"/>
      <w:lang w:val="ru-RU" w:eastAsia="ru-RU" w:bidi="ar-SA"/>
    </w:rPr>
  </w:style>
  <w:style w:type="character" w:customStyle="1" w:styleId="gapspan">
    <w:name w:val="gapspan"/>
    <w:rsid w:val="00F60BC5"/>
    <w:rPr>
      <w:rFonts w:cs="Times New Roman"/>
    </w:rPr>
  </w:style>
  <w:style w:type="paragraph" w:customStyle="1" w:styleId="TablLeft">
    <w:name w:val="Tabl Left"/>
    <w:basedOn w:val="a3"/>
    <w:semiHidden/>
    <w:rsid w:val="00F60BC5"/>
    <w:pPr>
      <w:overflowPunct w:val="0"/>
      <w:autoSpaceDE w:val="0"/>
      <w:autoSpaceDN w:val="0"/>
      <w:adjustRightInd w:val="0"/>
      <w:textAlignment w:val="baseline"/>
    </w:pPr>
    <w:rPr>
      <w:sz w:val="28"/>
      <w:szCs w:val="20"/>
    </w:rPr>
  </w:style>
  <w:style w:type="character" w:customStyle="1" w:styleId="citecrochet1">
    <w:name w:val="cite_crochet1"/>
    <w:rsid w:val="00F60BC5"/>
    <w:rPr>
      <w:vanish/>
    </w:rPr>
  </w:style>
  <w:style w:type="character" w:customStyle="1" w:styleId="nowrap1">
    <w:name w:val="nowrap1"/>
    <w:rsid w:val="00F60BC5"/>
  </w:style>
  <w:style w:type="paragraph" w:customStyle="1" w:styleId="style3">
    <w:name w:val="style3"/>
    <w:basedOn w:val="a3"/>
    <w:rsid w:val="00F60BC5"/>
    <w:pPr>
      <w:spacing w:before="100" w:beforeAutospacing="1" w:after="100" w:afterAutospacing="1"/>
    </w:pPr>
    <w:rPr>
      <w:rFonts w:ascii="Verdana" w:hAnsi="Verdana"/>
      <w:sz w:val="18"/>
      <w:szCs w:val="18"/>
    </w:rPr>
  </w:style>
  <w:style w:type="character" w:customStyle="1" w:styleId="zagl">
    <w:name w:val="zagl"/>
    <w:rsid w:val="00F60BC5"/>
  </w:style>
  <w:style w:type="character" w:customStyle="1" w:styleId="font4">
    <w:name w:val="font4"/>
    <w:rsid w:val="00F60BC5"/>
  </w:style>
  <w:style w:type="paragraph" w:customStyle="1" w:styleId="tekstob">
    <w:name w:val="tekstob"/>
    <w:basedOn w:val="a3"/>
    <w:rsid w:val="00F60BC5"/>
    <w:pPr>
      <w:spacing w:before="100" w:beforeAutospacing="1" w:after="100" w:afterAutospacing="1"/>
    </w:pPr>
  </w:style>
  <w:style w:type="character" w:customStyle="1" w:styleId="st1">
    <w:name w:val="st1"/>
    <w:rsid w:val="00F60BC5"/>
  </w:style>
  <w:style w:type="character" w:customStyle="1" w:styleId="p1">
    <w:name w:val="p1"/>
    <w:rsid w:val="00F60BC5"/>
    <w:rPr>
      <w:rFonts w:cs="Times New Roman"/>
    </w:rPr>
  </w:style>
  <w:style w:type="character" w:customStyle="1" w:styleId="accented">
    <w:name w:val="accented"/>
    <w:rsid w:val="00F60BC5"/>
  </w:style>
  <w:style w:type="character" w:customStyle="1" w:styleId="editsection">
    <w:name w:val="editsection"/>
    <w:rsid w:val="00F60BC5"/>
  </w:style>
  <w:style w:type="paragraph" w:customStyle="1" w:styleId="-1">
    <w:name w:val="Обычный-1"/>
    <w:basedOn w:val="a3"/>
    <w:rsid w:val="00F60BC5"/>
    <w:pPr>
      <w:widowControl w:val="0"/>
      <w:spacing w:line="360" w:lineRule="auto"/>
      <w:ind w:firstLine="720"/>
      <w:jc w:val="both"/>
    </w:pPr>
    <w:rPr>
      <w:szCs w:val="20"/>
    </w:rPr>
  </w:style>
  <w:style w:type="paragraph" w:customStyle="1" w:styleId="text-v">
    <w:name w:val="text-v"/>
    <w:basedOn w:val="a3"/>
    <w:rsid w:val="00F60BC5"/>
    <w:pPr>
      <w:spacing w:before="100" w:beforeAutospacing="1" w:after="100" w:afterAutospacing="1"/>
    </w:pPr>
  </w:style>
  <w:style w:type="paragraph" w:customStyle="1" w:styleId="normal5">
    <w:name w:val="normal5"/>
    <w:basedOn w:val="a3"/>
    <w:rsid w:val="00F60BC5"/>
    <w:pPr>
      <w:spacing w:before="100" w:beforeAutospacing="1" w:after="100" w:afterAutospacing="1"/>
    </w:pPr>
  </w:style>
  <w:style w:type="paragraph" w:styleId="affff0">
    <w:name w:val="No Spacing"/>
    <w:link w:val="affff1"/>
    <w:qFormat/>
    <w:rsid w:val="00F60BC5"/>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F60BC5"/>
    <w:rPr>
      <w:rFonts w:ascii="Times New Roman" w:eastAsia="Times New Roman" w:hAnsi="Times New Roman" w:cs="Times New Roman"/>
      <w:sz w:val="24"/>
      <w:szCs w:val="24"/>
      <w:lang w:eastAsia="ru-RU"/>
    </w:rPr>
  </w:style>
  <w:style w:type="paragraph" w:customStyle="1" w:styleId="1ff1">
    <w:name w:val="Основной текст1"/>
    <w:basedOn w:val="1a"/>
    <w:rsid w:val="00F60BC5"/>
    <w:pPr>
      <w:widowControl/>
      <w:spacing w:after="120"/>
      <w:ind w:firstLine="0"/>
      <w:jc w:val="left"/>
    </w:pPr>
    <w:rPr>
      <w:rFonts w:ascii="Times New Roman" w:hAnsi="Times New Roman"/>
      <w:sz w:val="24"/>
    </w:rPr>
  </w:style>
  <w:style w:type="character" w:customStyle="1" w:styleId="FontStyle571">
    <w:name w:val="Font Style571"/>
    <w:rsid w:val="00F60BC5"/>
    <w:rPr>
      <w:rFonts w:ascii="Times New Roman" w:hAnsi="Times New Roman" w:cs="Times New Roman"/>
      <w:b/>
      <w:bCs/>
      <w:i/>
      <w:iCs/>
      <w:spacing w:val="30"/>
      <w:sz w:val="20"/>
      <w:szCs w:val="20"/>
    </w:rPr>
  </w:style>
  <w:style w:type="character" w:customStyle="1" w:styleId="FontStyle658">
    <w:name w:val="Font Style658"/>
    <w:rsid w:val="00F60BC5"/>
    <w:rPr>
      <w:rFonts w:ascii="Times New Roman" w:hAnsi="Times New Roman" w:cs="Times New Roman"/>
      <w:b/>
      <w:bCs/>
      <w:spacing w:val="-30"/>
      <w:sz w:val="32"/>
      <w:szCs w:val="32"/>
    </w:rPr>
  </w:style>
  <w:style w:type="character" w:customStyle="1" w:styleId="FontStyle596">
    <w:name w:val="Font Style596"/>
    <w:rsid w:val="00F60BC5"/>
    <w:rPr>
      <w:rFonts w:ascii="Consolas" w:hAnsi="Consolas" w:cs="Consolas"/>
      <w:i/>
      <w:iCs/>
      <w:spacing w:val="10"/>
      <w:sz w:val="24"/>
      <w:szCs w:val="24"/>
    </w:rPr>
  </w:style>
  <w:style w:type="character" w:customStyle="1" w:styleId="FontStyle621">
    <w:name w:val="Font Style621"/>
    <w:rsid w:val="00F60BC5"/>
    <w:rPr>
      <w:rFonts w:ascii="Times New Roman" w:hAnsi="Times New Roman" w:cs="Times New Roman" w:hint="default"/>
      <w:b/>
      <w:bCs/>
      <w:i/>
      <w:iCs/>
      <w:spacing w:val="30"/>
      <w:sz w:val="18"/>
      <w:szCs w:val="18"/>
    </w:rPr>
  </w:style>
  <w:style w:type="paragraph" w:customStyle="1" w:styleId="Style570">
    <w:name w:val="Style570"/>
    <w:basedOn w:val="a3"/>
    <w:rsid w:val="00F60BC5"/>
    <w:pPr>
      <w:widowControl w:val="0"/>
      <w:autoSpaceDE w:val="0"/>
      <w:autoSpaceDN w:val="0"/>
      <w:adjustRightInd w:val="0"/>
    </w:pPr>
  </w:style>
  <w:style w:type="character" w:customStyle="1" w:styleId="FontStyle870">
    <w:name w:val="Font Style870"/>
    <w:rsid w:val="00F60BC5"/>
    <w:rPr>
      <w:rFonts w:ascii="Times New Roman" w:hAnsi="Times New Roman" w:cs="Times New Roman" w:hint="default"/>
      <w:b/>
      <w:bCs/>
      <w:i/>
      <w:iCs/>
      <w:sz w:val="22"/>
      <w:szCs w:val="22"/>
    </w:rPr>
  </w:style>
  <w:style w:type="paragraph" w:customStyle="1" w:styleId="Style43">
    <w:name w:val="Style43"/>
    <w:basedOn w:val="a3"/>
    <w:rsid w:val="00F60BC5"/>
    <w:pPr>
      <w:widowControl w:val="0"/>
      <w:autoSpaceDE w:val="0"/>
      <w:autoSpaceDN w:val="0"/>
      <w:adjustRightInd w:val="0"/>
      <w:spacing w:line="211" w:lineRule="exact"/>
      <w:ind w:hanging="756"/>
    </w:pPr>
  </w:style>
  <w:style w:type="paragraph" w:customStyle="1" w:styleId="Style318">
    <w:name w:val="Style318"/>
    <w:basedOn w:val="a3"/>
    <w:rsid w:val="00F60BC5"/>
    <w:pPr>
      <w:widowControl w:val="0"/>
      <w:autoSpaceDE w:val="0"/>
      <w:autoSpaceDN w:val="0"/>
      <w:adjustRightInd w:val="0"/>
      <w:spacing w:line="223" w:lineRule="exact"/>
      <w:ind w:firstLine="374"/>
      <w:jc w:val="both"/>
    </w:pPr>
  </w:style>
  <w:style w:type="character" w:customStyle="1" w:styleId="FontStyle846">
    <w:name w:val="Font Style846"/>
    <w:rsid w:val="00F60BC5"/>
    <w:rPr>
      <w:rFonts w:ascii="Times New Roman" w:hAnsi="Times New Roman" w:cs="Times New Roman"/>
      <w:b/>
      <w:bCs/>
      <w:sz w:val="22"/>
      <w:szCs w:val="22"/>
    </w:rPr>
  </w:style>
  <w:style w:type="character" w:customStyle="1" w:styleId="FontStyle811">
    <w:name w:val="Font Style811"/>
    <w:rsid w:val="00F60BC5"/>
    <w:rPr>
      <w:rFonts w:ascii="Times New Roman" w:hAnsi="Times New Roman" w:cs="Times New Roman"/>
      <w:b/>
      <w:bCs/>
      <w:i/>
      <w:iCs/>
      <w:sz w:val="22"/>
      <w:szCs w:val="22"/>
    </w:rPr>
  </w:style>
  <w:style w:type="paragraph" w:customStyle="1" w:styleId="bodytext">
    <w:name w:val="bodytext"/>
    <w:basedOn w:val="a3"/>
    <w:rsid w:val="00F60BC5"/>
    <w:pPr>
      <w:spacing w:after="100" w:afterAutospacing="1" w:line="300" w:lineRule="atLeast"/>
    </w:pPr>
    <w:rPr>
      <w:rFonts w:ascii="Arial" w:hAnsi="Arial" w:cs="Arial"/>
      <w:color w:val="666666"/>
      <w:sz w:val="21"/>
      <w:szCs w:val="21"/>
    </w:rPr>
  </w:style>
  <w:style w:type="paragraph" w:customStyle="1" w:styleId="subheader">
    <w:name w:val="subheader"/>
    <w:basedOn w:val="a3"/>
    <w:rsid w:val="00F60BC5"/>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F60BC5"/>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F60BC5"/>
  </w:style>
  <w:style w:type="character" w:customStyle="1" w:styleId="mymarkfind">
    <w:name w:val="my_mark_find"/>
    <w:rsid w:val="00F60BC5"/>
  </w:style>
  <w:style w:type="paragraph" w:customStyle="1" w:styleId="3a">
    <w:name w:val="Знак3"/>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F60BC5"/>
    <w:pPr>
      <w:spacing w:before="48" w:after="48"/>
      <w:jc w:val="both"/>
    </w:pPr>
  </w:style>
  <w:style w:type="character" w:customStyle="1" w:styleId="b-serp-url">
    <w:name w:val="b-serp-url"/>
    <w:rsid w:val="00F60BC5"/>
  </w:style>
  <w:style w:type="paragraph" w:styleId="z-2">
    <w:name w:val="HTML Bottom of Form"/>
    <w:basedOn w:val="a3"/>
    <w:next w:val="a3"/>
    <w:link w:val="z-3"/>
    <w:rsid w:val="00F60BC5"/>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F60BC5"/>
    <w:rPr>
      <w:rFonts w:ascii="Arial" w:eastAsia="Times New Roman" w:hAnsi="Arial" w:cs="Times New Roman"/>
      <w:vanish/>
      <w:sz w:val="16"/>
      <w:szCs w:val="16"/>
    </w:rPr>
  </w:style>
  <w:style w:type="paragraph" w:customStyle="1" w:styleId="3b">
    <w:name w:val="Стиль3"/>
    <w:basedOn w:val="a3"/>
    <w:link w:val="3c"/>
    <w:rsid w:val="00F60BC5"/>
    <w:pPr>
      <w:widowControl w:val="0"/>
      <w:autoSpaceDE w:val="0"/>
      <w:autoSpaceDN w:val="0"/>
      <w:adjustRightInd w:val="0"/>
      <w:ind w:firstLine="567"/>
      <w:jc w:val="both"/>
    </w:pPr>
    <w:rPr>
      <w:b/>
      <w:sz w:val="28"/>
      <w:szCs w:val="20"/>
    </w:rPr>
  </w:style>
  <w:style w:type="character" w:customStyle="1" w:styleId="3c">
    <w:name w:val="Стиль3 Знак"/>
    <w:link w:val="3b"/>
    <w:locked/>
    <w:rsid w:val="00F60BC5"/>
    <w:rPr>
      <w:rFonts w:ascii="Times New Roman" w:eastAsia="Times New Roman" w:hAnsi="Times New Roman" w:cs="Times New Roman"/>
      <w:b/>
      <w:sz w:val="28"/>
      <w:szCs w:val="20"/>
      <w:lang w:eastAsia="ru-RU"/>
    </w:rPr>
  </w:style>
  <w:style w:type="paragraph" w:customStyle="1" w:styleId="biblio">
    <w:name w:val="biblio"/>
    <w:basedOn w:val="a3"/>
    <w:rsid w:val="00F60BC5"/>
    <w:pPr>
      <w:spacing w:before="48" w:after="48"/>
      <w:ind w:firstLine="360"/>
      <w:jc w:val="both"/>
    </w:pPr>
    <w:rPr>
      <w:sz w:val="19"/>
      <w:szCs w:val="19"/>
    </w:rPr>
  </w:style>
  <w:style w:type="paragraph" w:customStyle="1" w:styleId="biblio0">
    <w:name w:val="biblio0"/>
    <w:basedOn w:val="a3"/>
    <w:rsid w:val="00F60BC5"/>
    <w:pPr>
      <w:spacing w:before="48" w:after="48"/>
      <w:jc w:val="both"/>
    </w:pPr>
    <w:rPr>
      <w:sz w:val="19"/>
      <w:szCs w:val="19"/>
    </w:rPr>
  </w:style>
  <w:style w:type="paragraph" w:customStyle="1" w:styleId="podpis">
    <w:name w:val="podpis"/>
    <w:basedOn w:val="a3"/>
    <w:rsid w:val="00F60BC5"/>
    <w:pPr>
      <w:spacing w:before="48" w:after="48"/>
      <w:jc w:val="right"/>
    </w:pPr>
    <w:rPr>
      <w:i/>
      <w:iCs/>
      <w:sz w:val="19"/>
      <w:szCs w:val="19"/>
    </w:rPr>
  </w:style>
  <w:style w:type="paragraph" w:customStyle="1" w:styleId="ris">
    <w:name w:val="ris"/>
    <w:basedOn w:val="a3"/>
    <w:rsid w:val="00F60BC5"/>
    <w:pPr>
      <w:spacing w:before="48" w:after="48"/>
      <w:jc w:val="center"/>
    </w:pPr>
    <w:rPr>
      <w:i/>
      <w:iCs/>
      <w:sz w:val="19"/>
      <w:szCs w:val="19"/>
    </w:rPr>
  </w:style>
  <w:style w:type="paragraph" w:customStyle="1" w:styleId="small">
    <w:name w:val="small"/>
    <w:basedOn w:val="a3"/>
    <w:rsid w:val="00F60BC5"/>
    <w:pPr>
      <w:spacing w:before="48" w:after="48"/>
      <w:ind w:firstLine="360"/>
      <w:jc w:val="both"/>
    </w:pPr>
    <w:rPr>
      <w:sz w:val="19"/>
      <w:szCs w:val="19"/>
    </w:rPr>
  </w:style>
  <w:style w:type="paragraph" w:customStyle="1" w:styleId="small0">
    <w:name w:val="small0"/>
    <w:basedOn w:val="a3"/>
    <w:rsid w:val="00F60BC5"/>
    <w:pPr>
      <w:spacing w:before="48" w:after="48"/>
      <w:jc w:val="both"/>
    </w:pPr>
    <w:rPr>
      <w:sz w:val="19"/>
      <w:szCs w:val="19"/>
    </w:rPr>
  </w:style>
  <w:style w:type="paragraph" w:customStyle="1" w:styleId="stih4">
    <w:name w:val="stih4"/>
    <w:basedOn w:val="a3"/>
    <w:rsid w:val="00F60BC5"/>
    <w:pPr>
      <w:spacing w:before="120" w:after="120"/>
      <w:ind w:left="3240"/>
    </w:pPr>
    <w:rPr>
      <w:sz w:val="19"/>
      <w:szCs w:val="19"/>
    </w:rPr>
  </w:style>
  <w:style w:type="paragraph" w:customStyle="1" w:styleId="zag8">
    <w:name w:val="zag8"/>
    <w:basedOn w:val="a3"/>
    <w:rsid w:val="00F60BC5"/>
    <w:pPr>
      <w:spacing w:before="240" w:after="48"/>
      <w:jc w:val="center"/>
    </w:pPr>
    <w:rPr>
      <w:sz w:val="19"/>
      <w:szCs w:val="19"/>
    </w:rPr>
  </w:style>
  <w:style w:type="character" w:customStyle="1" w:styleId="page">
    <w:name w:val="page"/>
    <w:rsid w:val="00F60BC5"/>
    <w:rPr>
      <w:i/>
      <w:iCs/>
      <w:vanish/>
      <w:color w:val="00008B"/>
      <w:sz w:val="19"/>
      <w:szCs w:val="19"/>
      <w:bdr w:val="single" w:sz="4" w:space="0" w:color="C1C1C1"/>
    </w:rPr>
  </w:style>
  <w:style w:type="paragraph" w:customStyle="1" w:styleId="hook">
    <w:name w:val="hook"/>
    <w:basedOn w:val="a3"/>
    <w:rsid w:val="00F60BC5"/>
    <w:pPr>
      <w:spacing w:before="100" w:beforeAutospacing="1" w:after="100" w:afterAutospacing="1"/>
    </w:pPr>
    <w:rPr>
      <w:rFonts w:ascii="Comic Sans MS" w:hAnsi="Comic Sans MS"/>
      <w:b/>
      <w:bCs/>
    </w:rPr>
  </w:style>
  <w:style w:type="character" w:customStyle="1" w:styleId="current">
    <w:name w:val="current"/>
    <w:rsid w:val="00F60BC5"/>
  </w:style>
  <w:style w:type="paragraph" w:customStyle="1" w:styleId="affff3">
    <w:name w:val="Цитаты"/>
    <w:basedOn w:val="1a"/>
    <w:rsid w:val="00F60BC5"/>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F60BC5"/>
    <w:pPr>
      <w:spacing w:before="100" w:after="100"/>
      <w:jc w:val="both"/>
    </w:pPr>
    <w:rPr>
      <w:rFonts w:ascii="Arial" w:hAnsi="Arial"/>
      <w:color w:val="000000"/>
      <w:sz w:val="20"/>
      <w:szCs w:val="20"/>
    </w:rPr>
  </w:style>
  <w:style w:type="character" w:customStyle="1" w:styleId="udar">
    <w:name w:val="udar"/>
    <w:rsid w:val="00F60BC5"/>
    <w:rPr>
      <w:rFonts w:cs="Times New Roman"/>
    </w:rPr>
  </w:style>
  <w:style w:type="paragraph" w:customStyle="1" w:styleId="CharCharCarCarCharCharCarCarCharCharCarCarCharChar">
    <w:name w:val="Char Char Car Car Char Char Car Car Char Char Car Car Char Char"/>
    <w:basedOn w:val="a3"/>
    <w:rsid w:val="00F60BC5"/>
    <w:pPr>
      <w:spacing w:after="160" w:line="240" w:lineRule="exact"/>
    </w:pPr>
    <w:rPr>
      <w:sz w:val="20"/>
      <w:szCs w:val="20"/>
    </w:rPr>
  </w:style>
  <w:style w:type="paragraph" w:customStyle="1" w:styleId="310">
    <w:name w:val="Основной текст с отступом 31"/>
    <w:basedOn w:val="a3"/>
    <w:rsid w:val="00F60BC5"/>
    <w:pPr>
      <w:ind w:firstLine="567"/>
      <w:jc w:val="both"/>
    </w:pPr>
    <w:rPr>
      <w:rFonts w:ascii="Arial" w:hAnsi="Arial"/>
      <w:sz w:val="20"/>
      <w:szCs w:val="20"/>
    </w:rPr>
  </w:style>
  <w:style w:type="character" w:customStyle="1" w:styleId="submenu-table">
    <w:name w:val="submenu-table"/>
    <w:rsid w:val="00F60BC5"/>
  </w:style>
  <w:style w:type="paragraph" w:customStyle="1" w:styleId="book">
    <w:name w:val="book"/>
    <w:basedOn w:val="a3"/>
    <w:rsid w:val="00F60BC5"/>
    <w:pPr>
      <w:ind w:firstLine="450"/>
      <w:jc w:val="both"/>
    </w:pPr>
  </w:style>
  <w:style w:type="character" w:customStyle="1" w:styleId="bday">
    <w:name w:val="bday"/>
    <w:rsid w:val="00F60BC5"/>
  </w:style>
  <w:style w:type="paragraph" w:customStyle="1" w:styleId="212">
    <w:name w:val="Основной текст 21"/>
    <w:basedOn w:val="a3"/>
    <w:rsid w:val="00F60BC5"/>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F60BC5"/>
    <w:rPr>
      <w:sz w:val="24"/>
      <w:szCs w:val="24"/>
    </w:rPr>
  </w:style>
  <w:style w:type="paragraph" w:customStyle="1" w:styleId="Style45">
    <w:name w:val="Style45"/>
    <w:basedOn w:val="a3"/>
    <w:rsid w:val="00F60BC5"/>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F60BC5"/>
    <w:rPr>
      <w:b/>
      <w:caps/>
      <w:sz w:val="24"/>
      <w:szCs w:val="24"/>
      <w:lang w:val="ru-RU" w:eastAsia="ru-RU" w:bidi="ar-SA"/>
    </w:rPr>
  </w:style>
  <w:style w:type="character" w:customStyle="1" w:styleId="400">
    <w:name w:val="Знак Знак40"/>
    <w:locked/>
    <w:rsid w:val="00F60BC5"/>
    <w:rPr>
      <w:rFonts w:ascii="Arial" w:hAnsi="Arial" w:cs="Arial"/>
      <w:b/>
      <w:bCs/>
      <w:i/>
      <w:iCs/>
      <w:sz w:val="28"/>
      <w:szCs w:val="28"/>
      <w:lang w:val="ru-RU" w:eastAsia="en-US" w:bidi="ar-SA"/>
    </w:rPr>
  </w:style>
  <w:style w:type="character" w:customStyle="1" w:styleId="390">
    <w:name w:val="Знак Знак39"/>
    <w:locked/>
    <w:rsid w:val="00F60BC5"/>
    <w:rPr>
      <w:b/>
      <w:bCs/>
      <w:sz w:val="27"/>
      <w:szCs w:val="27"/>
      <w:lang w:val="ru-RU" w:eastAsia="ru-RU" w:bidi="ar-SA"/>
    </w:rPr>
  </w:style>
  <w:style w:type="character" w:customStyle="1" w:styleId="380">
    <w:name w:val="Знак Знак38"/>
    <w:locked/>
    <w:rsid w:val="00F60BC5"/>
    <w:rPr>
      <w:b/>
      <w:bCs/>
      <w:sz w:val="28"/>
      <w:szCs w:val="28"/>
      <w:lang w:val="ru-RU" w:eastAsia="ru-RU" w:bidi="ar-SA"/>
    </w:rPr>
  </w:style>
  <w:style w:type="character" w:customStyle="1" w:styleId="370">
    <w:name w:val="Знак Знак37"/>
    <w:locked/>
    <w:rsid w:val="00F60BC5"/>
    <w:rPr>
      <w:b/>
      <w:bCs/>
      <w:i/>
      <w:iCs/>
      <w:sz w:val="26"/>
      <w:szCs w:val="26"/>
      <w:lang w:val="ru-RU" w:eastAsia="ru-RU" w:bidi="ar-SA"/>
    </w:rPr>
  </w:style>
  <w:style w:type="character" w:customStyle="1" w:styleId="360">
    <w:name w:val="Знак Знак36"/>
    <w:locked/>
    <w:rsid w:val="00F60BC5"/>
    <w:rPr>
      <w:sz w:val="24"/>
      <w:lang w:val="ru-RU" w:eastAsia="ru-RU" w:bidi="ar-SA"/>
    </w:rPr>
  </w:style>
  <w:style w:type="character" w:customStyle="1" w:styleId="350">
    <w:name w:val="Знак Знак35"/>
    <w:locked/>
    <w:rsid w:val="00F60BC5"/>
    <w:rPr>
      <w:sz w:val="24"/>
      <w:szCs w:val="24"/>
      <w:lang w:val="ru-RU" w:eastAsia="ru-RU" w:bidi="ar-SA"/>
    </w:rPr>
  </w:style>
  <w:style w:type="character" w:customStyle="1" w:styleId="340">
    <w:name w:val="Знак Знак34"/>
    <w:locked/>
    <w:rsid w:val="00F60BC5"/>
    <w:rPr>
      <w:i/>
      <w:iCs/>
      <w:sz w:val="24"/>
      <w:szCs w:val="24"/>
      <w:lang w:val="ru-RU" w:eastAsia="ru-RU" w:bidi="ar-SA"/>
    </w:rPr>
  </w:style>
  <w:style w:type="character" w:customStyle="1" w:styleId="affff5">
    <w:name w:val="Знак Знак Знак"/>
    <w:locked/>
    <w:rsid w:val="00F60BC5"/>
    <w:rPr>
      <w:rFonts w:ascii="Courier New" w:hAnsi="Courier New" w:cs="Courier New"/>
      <w:lang w:val="ru-RU" w:eastAsia="ru-RU" w:bidi="ar-SA"/>
    </w:rPr>
  </w:style>
  <w:style w:type="paragraph" w:customStyle="1" w:styleId="affff6">
    <w:name w:val="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F60BC5"/>
    <w:pPr>
      <w:autoSpaceDE w:val="0"/>
      <w:autoSpaceDN w:val="0"/>
      <w:adjustRightInd w:val="0"/>
    </w:pPr>
  </w:style>
  <w:style w:type="paragraph" w:customStyle="1" w:styleId="affff8">
    <w:name w:val="Темы"/>
    <w:basedOn w:val="a3"/>
    <w:link w:val="affff9"/>
    <w:rsid w:val="00F60BC5"/>
    <w:pPr>
      <w:keepNext/>
    </w:pPr>
  </w:style>
  <w:style w:type="character" w:customStyle="1" w:styleId="affff9">
    <w:name w:val="Темы Знак"/>
    <w:link w:val="affff8"/>
    <w:locked/>
    <w:rsid w:val="00F60BC5"/>
    <w:rPr>
      <w:rFonts w:ascii="Times New Roman" w:eastAsia="Times New Roman" w:hAnsi="Times New Roman" w:cs="Times New Roman"/>
      <w:sz w:val="24"/>
      <w:szCs w:val="24"/>
      <w:lang w:eastAsia="ru-RU"/>
    </w:rPr>
  </w:style>
  <w:style w:type="paragraph" w:customStyle="1" w:styleId="affffa">
    <w:name w:val="a"/>
    <w:basedOn w:val="a3"/>
    <w:rsid w:val="00F60BC5"/>
    <w:pPr>
      <w:spacing w:before="100" w:beforeAutospacing="1" w:after="100" w:afterAutospacing="1"/>
    </w:pPr>
  </w:style>
  <w:style w:type="paragraph" w:customStyle="1" w:styleId="acxspmiddle">
    <w:name w:val="acxspmiddle"/>
    <w:basedOn w:val="a3"/>
    <w:rsid w:val="00F60BC5"/>
    <w:pPr>
      <w:spacing w:before="100" w:beforeAutospacing="1" w:after="100" w:afterAutospacing="1"/>
    </w:pPr>
  </w:style>
  <w:style w:type="character" w:customStyle="1" w:styleId="affffb">
    <w:name w:val="Основной текст_"/>
    <w:link w:val="1ff3"/>
    <w:locked/>
    <w:rsid w:val="00F60BC5"/>
    <w:rPr>
      <w:rFonts w:ascii="Arial" w:hAnsi="Arial" w:cs="Arial"/>
      <w:sz w:val="19"/>
      <w:szCs w:val="19"/>
      <w:shd w:val="clear" w:color="auto" w:fill="FFFFFF"/>
    </w:rPr>
  </w:style>
  <w:style w:type="paragraph" w:customStyle="1" w:styleId="1ff3">
    <w:name w:val="Основной текст1"/>
    <w:basedOn w:val="a3"/>
    <w:link w:val="affffb"/>
    <w:rsid w:val="00F60BC5"/>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F60BC5"/>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F60BC5"/>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F60BC5"/>
    <w:pPr>
      <w:spacing w:after="160" w:line="240" w:lineRule="exact"/>
    </w:pPr>
    <w:rPr>
      <w:rFonts w:ascii="Verdana" w:hAnsi="Verdana"/>
      <w:lang w:val="en-US" w:eastAsia="en-US"/>
    </w:rPr>
  </w:style>
  <w:style w:type="paragraph" w:customStyle="1" w:styleId="Style24">
    <w:name w:val="Style24"/>
    <w:basedOn w:val="a3"/>
    <w:rsid w:val="00F60BC5"/>
    <w:pPr>
      <w:widowControl w:val="0"/>
      <w:autoSpaceDE w:val="0"/>
      <w:autoSpaceDN w:val="0"/>
      <w:adjustRightInd w:val="0"/>
      <w:spacing w:line="482" w:lineRule="exact"/>
      <w:ind w:firstLine="720"/>
      <w:jc w:val="both"/>
    </w:pPr>
  </w:style>
  <w:style w:type="paragraph" w:customStyle="1" w:styleId="ConsPlusTitle">
    <w:name w:val="ConsPlusTitle"/>
    <w:rsid w:val="00F60BC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F60BC5"/>
    <w:rPr>
      <w:rFonts w:ascii="Courier New" w:hAnsi="Courier New"/>
      <w:sz w:val="20"/>
      <w:szCs w:val="20"/>
    </w:rPr>
  </w:style>
  <w:style w:type="paragraph" w:customStyle="1" w:styleId="ConsPlusNormal">
    <w:name w:val="ConsPlusNormal"/>
    <w:link w:val="ConsPlusNormal0"/>
    <w:rsid w:val="00F60B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60BC5"/>
    <w:rPr>
      <w:rFonts w:ascii="Arial" w:eastAsia="Times New Roman" w:hAnsi="Arial" w:cs="Arial"/>
      <w:sz w:val="20"/>
      <w:szCs w:val="20"/>
      <w:lang w:eastAsia="ru-RU"/>
    </w:rPr>
  </w:style>
  <w:style w:type="paragraph" w:customStyle="1" w:styleId="213">
    <w:name w:val="Заголовок 21"/>
    <w:basedOn w:val="a3"/>
    <w:next w:val="a3"/>
    <w:rsid w:val="00F60BC5"/>
    <w:pPr>
      <w:keepNext/>
      <w:widowControl w:val="0"/>
      <w:jc w:val="center"/>
    </w:pPr>
    <w:rPr>
      <w:b/>
      <w:sz w:val="26"/>
      <w:szCs w:val="20"/>
    </w:rPr>
  </w:style>
  <w:style w:type="paragraph" w:customStyle="1" w:styleId="2f1">
    <w:name w:val="Обычный2"/>
    <w:basedOn w:val="a3"/>
    <w:rsid w:val="00F60BC5"/>
    <w:pPr>
      <w:spacing w:before="100" w:beforeAutospacing="1" w:after="100" w:afterAutospacing="1"/>
    </w:pPr>
  </w:style>
  <w:style w:type="paragraph" w:customStyle="1" w:styleId="2f2">
    <w:name w:val="заголовок 2"/>
    <w:basedOn w:val="a3"/>
    <w:next w:val="a3"/>
    <w:rsid w:val="00F60BC5"/>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F60BC5"/>
    <w:pPr>
      <w:spacing w:before="24" w:after="16"/>
      <w:ind w:firstLine="454"/>
      <w:jc w:val="center"/>
    </w:pPr>
    <w:rPr>
      <w:rFonts w:ascii="Times New Roman" w:hAnsi="Times New Roman" w:cs="Times New Roman"/>
      <w:b/>
      <w:bCs/>
    </w:rPr>
  </w:style>
  <w:style w:type="paragraph" w:customStyle="1" w:styleId="46">
    <w:name w:val="Стиль4"/>
    <w:basedOn w:val="21"/>
    <w:rsid w:val="00F60BC5"/>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F60BC5"/>
    <w:pPr>
      <w:keepNext/>
      <w:spacing w:before="0" w:beforeAutospacing="0" w:after="0" w:afterAutospacing="0" w:line="312" w:lineRule="auto"/>
      <w:ind w:firstLine="454"/>
    </w:pPr>
    <w:rPr>
      <w:sz w:val="22"/>
      <w:szCs w:val="22"/>
    </w:rPr>
  </w:style>
  <w:style w:type="paragraph" w:customStyle="1" w:styleId="63">
    <w:name w:val="Стиль6"/>
    <w:basedOn w:val="a3"/>
    <w:rsid w:val="00F60BC5"/>
    <w:pPr>
      <w:spacing w:line="312" w:lineRule="auto"/>
      <w:ind w:firstLine="454"/>
      <w:jc w:val="both"/>
    </w:pPr>
  </w:style>
  <w:style w:type="paragraph" w:customStyle="1" w:styleId="affffd">
    <w:name w:val="Стиль По ширине"/>
    <w:basedOn w:val="a3"/>
    <w:rsid w:val="00F60BC5"/>
    <w:pPr>
      <w:spacing w:line="312" w:lineRule="auto"/>
      <w:ind w:firstLine="454"/>
      <w:jc w:val="both"/>
    </w:pPr>
  </w:style>
  <w:style w:type="paragraph" w:customStyle="1" w:styleId="Style8">
    <w:name w:val="Style8"/>
    <w:basedOn w:val="a3"/>
    <w:rsid w:val="00F60BC5"/>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F60BC5"/>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F60BC5"/>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F60BC5"/>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F60BC5"/>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F60BC5"/>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F60BC5"/>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F60BC5"/>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F60BC5"/>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F60BC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F60BC5"/>
    <w:rPr>
      <w:rFonts w:ascii="Arial" w:eastAsia="Times New Roman" w:hAnsi="Arial" w:cs="Times New Roman"/>
      <w:sz w:val="20"/>
      <w:szCs w:val="20"/>
      <w:lang w:eastAsia="ru-RU"/>
    </w:rPr>
  </w:style>
  <w:style w:type="paragraph" w:customStyle="1" w:styleId="western">
    <w:name w:val="western"/>
    <w:basedOn w:val="a3"/>
    <w:rsid w:val="00F60BC5"/>
    <w:pPr>
      <w:shd w:val="clear" w:color="auto" w:fill="FFFFFF"/>
      <w:spacing w:before="778" w:line="475" w:lineRule="atLeast"/>
    </w:pPr>
    <w:rPr>
      <w:color w:val="000000"/>
    </w:rPr>
  </w:style>
  <w:style w:type="character" w:customStyle="1" w:styleId="small11">
    <w:name w:val="small11"/>
    <w:rsid w:val="00F60BC5"/>
    <w:rPr>
      <w:rFonts w:ascii="Times New Roman" w:hAnsi="Times New Roman" w:cs="Times New Roman" w:hint="default"/>
      <w:sz w:val="16"/>
      <w:szCs w:val="16"/>
    </w:rPr>
  </w:style>
  <w:style w:type="character" w:customStyle="1" w:styleId="b-serp-urlitem1">
    <w:name w:val="b-serp-url__item1"/>
    <w:rsid w:val="00F60BC5"/>
    <w:rPr>
      <w:rFonts w:ascii="Times New Roman" w:hAnsi="Times New Roman" w:cs="Times New Roman" w:hint="default"/>
    </w:rPr>
  </w:style>
  <w:style w:type="character" w:customStyle="1" w:styleId="121">
    <w:name w:val="Знак Знак12"/>
    <w:locked/>
    <w:rsid w:val="00F60BC5"/>
    <w:rPr>
      <w:b/>
      <w:bCs w:val="0"/>
      <w:caps/>
      <w:sz w:val="24"/>
      <w:szCs w:val="24"/>
      <w:lang w:val="ru-RU" w:eastAsia="ru-RU" w:bidi="ar-SA"/>
    </w:rPr>
  </w:style>
  <w:style w:type="character" w:customStyle="1" w:styleId="tbln121">
    <w:name w:val="tbln121"/>
    <w:rsid w:val="00F60BC5"/>
    <w:rPr>
      <w:rFonts w:ascii="Arial" w:hAnsi="Arial" w:cs="Arial" w:hint="default"/>
      <w:b w:val="0"/>
      <w:bCs w:val="0"/>
      <w:i/>
      <w:iCs/>
      <w:strike w:val="0"/>
      <w:dstrike w:val="0"/>
      <w:color w:val="000000"/>
      <w:sz w:val="18"/>
      <w:szCs w:val="18"/>
      <w:u w:val="none"/>
    </w:rPr>
  </w:style>
  <w:style w:type="character" w:customStyle="1" w:styleId="mistake">
    <w:name w:val="mistake"/>
    <w:rsid w:val="00F60BC5"/>
    <w:rPr>
      <w:sz w:val="24"/>
      <w:szCs w:val="24"/>
    </w:rPr>
  </w:style>
  <w:style w:type="character" w:customStyle="1" w:styleId="trb12">
    <w:name w:val="trb12"/>
    <w:rsid w:val="00F60BC5"/>
  </w:style>
  <w:style w:type="character" w:customStyle="1" w:styleId="tbln12">
    <w:name w:val="tbln12"/>
    <w:rsid w:val="00F60BC5"/>
  </w:style>
  <w:style w:type="character" w:customStyle="1" w:styleId="tbb12">
    <w:name w:val="tbb12"/>
    <w:rsid w:val="00F60BC5"/>
  </w:style>
  <w:style w:type="character" w:customStyle="1" w:styleId="hpsatn">
    <w:name w:val="hps atn"/>
    <w:rsid w:val="00F60BC5"/>
  </w:style>
  <w:style w:type="character" w:customStyle="1" w:styleId="64">
    <w:name w:val="Знак Знак6"/>
    <w:rsid w:val="00F60BC5"/>
    <w:rPr>
      <w:rFonts w:ascii="Arial" w:hAnsi="Arial" w:cs="Arial" w:hint="default"/>
      <w:b/>
      <w:bCs/>
      <w:kern w:val="32"/>
      <w:sz w:val="32"/>
      <w:szCs w:val="32"/>
    </w:rPr>
  </w:style>
  <w:style w:type="character" w:customStyle="1" w:styleId="FontStyle42">
    <w:name w:val="Font Style42"/>
    <w:rsid w:val="00F60BC5"/>
    <w:rPr>
      <w:rFonts w:ascii="Times New Roman" w:hAnsi="Times New Roman" w:cs="Times New Roman" w:hint="default"/>
      <w:sz w:val="26"/>
      <w:szCs w:val="26"/>
    </w:rPr>
  </w:style>
  <w:style w:type="character" w:customStyle="1" w:styleId="FontStyle41">
    <w:name w:val="Font Style41"/>
    <w:rsid w:val="00F60BC5"/>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F60BC5"/>
    <w:rPr>
      <w:sz w:val="24"/>
      <w:szCs w:val="24"/>
      <w:lang w:val="ru-RU" w:eastAsia="ru-RU" w:bidi="ar-SA"/>
    </w:rPr>
  </w:style>
  <w:style w:type="character" w:customStyle="1" w:styleId="FontStyle139">
    <w:name w:val="Font Style139"/>
    <w:rsid w:val="00F60BC5"/>
    <w:rPr>
      <w:rFonts w:ascii="Palatino Linotype" w:hAnsi="Palatino Linotype" w:cs="Palatino Linotype" w:hint="default"/>
      <w:sz w:val="18"/>
      <w:szCs w:val="18"/>
    </w:rPr>
  </w:style>
  <w:style w:type="character" w:customStyle="1" w:styleId="FontStyle157">
    <w:name w:val="Font Style157"/>
    <w:rsid w:val="00F60BC5"/>
    <w:rPr>
      <w:rFonts w:ascii="Palatino Linotype" w:hAnsi="Palatino Linotype" w:cs="Palatino Linotype" w:hint="default"/>
      <w:sz w:val="18"/>
      <w:szCs w:val="18"/>
    </w:rPr>
  </w:style>
  <w:style w:type="character" w:customStyle="1" w:styleId="FontStyle138">
    <w:name w:val="Font Style138"/>
    <w:rsid w:val="00F60BC5"/>
    <w:rPr>
      <w:rFonts w:ascii="Palatino Linotype" w:hAnsi="Palatino Linotype" w:cs="Palatino Linotype" w:hint="default"/>
      <w:b/>
      <w:bCs/>
      <w:sz w:val="18"/>
      <w:szCs w:val="18"/>
    </w:rPr>
  </w:style>
  <w:style w:type="character" w:customStyle="1" w:styleId="FontStyle146">
    <w:name w:val="Font Style146"/>
    <w:rsid w:val="00F60BC5"/>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F60BC5"/>
    <w:rPr>
      <w:sz w:val="24"/>
      <w:szCs w:val="24"/>
      <w:lang w:val="ru-RU" w:eastAsia="ru-RU" w:bidi="ar-SA"/>
    </w:rPr>
  </w:style>
  <w:style w:type="character" w:customStyle="1" w:styleId="1ff7">
    <w:name w:val="Знак1"/>
    <w:rsid w:val="00F60BC5"/>
    <w:rPr>
      <w:rFonts w:ascii="Arial" w:hAnsi="Arial" w:cs="Arial" w:hint="default"/>
      <w:b/>
      <w:bCs/>
      <w:kern w:val="32"/>
      <w:sz w:val="32"/>
      <w:szCs w:val="32"/>
      <w:lang w:val="ru-RU" w:eastAsia="ru-RU" w:bidi="ar-SA"/>
    </w:rPr>
  </w:style>
  <w:style w:type="character" w:customStyle="1" w:styleId="2f3">
    <w:name w:val="Знак2"/>
    <w:rsid w:val="00F60BC5"/>
    <w:rPr>
      <w:sz w:val="24"/>
      <w:lang w:val="ru-RU" w:eastAsia="en-US" w:bidi="ar-SA"/>
    </w:rPr>
  </w:style>
  <w:style w:type="character" w:customStyle="1" w:styleId="311">
    <w:name w:val="Заголовок 3 Знак1"/>
    <w:aliases w:val="Знак2 Знак3"/>
    <w:locked/>
    <w:rsid w:val="00F60BC5"/>
    <w:rPr>
      <w:b/>
      <w:bCs/>
      <w:sz w:val="27"/>
      <w:szCs w:val="27"/>
      <w:lang w:val="ru-RU" w:eastAsia="ru-RU" w:bidi="ar-SA"/>
    </w:rPr>
  </w:style>
  <w:style w:type="paragraph" w:customStyle="1" w:styleId="mane">
    <w:name w:val="mane"/>
    <w:rsid w:val="00F60BC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F60BC5"/>
    <w:rPr>
      <w:rFonts w:ascii="Sylfaen" w:hAnsi="Sylfaen" w:cs="Sylfaen"/>
      <w:sz w:val="18"/>
      <w:szCs w:val="18"/>
    </w:rPr>
  </w:style>
  <w:style w:type="character" w:customStyle="1" w:styleId="keyword1">
    <w:name w:val="keyword1"/>
    <w:rsid w:val="00F60BC5"/>
    <w:rPr>
      <w:i/>
      <w:iCs/>
    </w:rPr>
  </w:style>
  <w:style w:type="character" w:customStyle="1" w:styleId="keyworddef1">
    <w:name w:val="keyword_def1"/>
    <w:rsid w:val="00F60BC5"/>
    <w:rPr>
      <w:b/>
      <w:bCs/>
      <w:i/>
      <w:iCs/>
    </w:rPr>
  </w:style>
  <w:style w:type="character" w:customStyle="1" w:styleId="afffff">
    <w:name w:val="Выделение в тексте документа"/>
    <w:rsid w:val="00F60BC5"/>
    <w:rPr>
      <w:rFonts w:cs="Times New Roman"/>
      <w:b/>
    </w:rPr>
  </w:style>
  <w:style w:type="paragraph" w:customStyle="1" w:styleId="afffff0">
    <w:name w:val="Текст документа"/>
    <w:basedOn w:val="a3"/>
    <w:rsid w:val="00F60BC5"/>
    <w:pPr>
      <w:ind w:firstLine="709"/>
      <w:jc w:val="both"/>
    </w:pPr>
  </w:style>
  <w:style w:type="character" w:customStyle="1" w:styleId="xmlemitalic1">
    <w:name w:val="xml_em_italic1"/>
    <w:rsid w:val="00F60BC5"/>
    <w:rPr>
      <w:i/>
      <w:iCs/>
    </w:rPr>
  </w:style>
  <w:style w:type="paragraph" w:customStyle="1" w:styleId="afffff1">
    <w:name w:val="Модуль"/>
    <w:basedOn w:val="a3"/>
    <w:rsid w:val="00F60BC5"/>
    <w:pPr>
      <w:keepNext/>
      <w:jc w:val="both"/>
    </w:pPr>
  </w:style>
  <w:style w:type="character" w:customStyle="1" w:styleId="WW8Num4z3">
    <w:name w:val="WW8Num4z3"/>
    <w:rsid w:val="00F60BC5"/>
    <w:rPr>
      <w:rFonts w:ascii="Symbol" w:hAnsi="Symbol"/>
    </w:rPr>
  </w:style>
  <w:style w:type="paragraph" w:customStyle="1" w:styleId="114">
    <w:name w:val="Название11"/>
    <w:basedOn w:val="a3"/>
    <w:next w:val="aff2"/>
    <w:qFormat/>
    <w:rsid w:val="00F60BC5"/>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F60BC5"/>
    <w:pPr>
      <w:suppressLineNumbers/>
      <w:suppressAutoHyphens/>
    </w:pPr>
    <w:rPr>
      <w:lang w:eastAsia="ar-SA"/>
    </w:rPr>
  </w:style>
  <w:style w:type="paragraph" w:customStyle="1" w:styleId="afffff3">
    <w:name w:val="Заголовок таблицы"/>
    <w:basedOn w:val="afffff2"/>
    <w:rsid w:val="00F60BC5"/>
    <w:pPr>
      <w:jc w:val="center"/>
    </w:pPr>
    <w:rPr>
      <w:b/>
      <w:bCs/>
    </w:rPr>
  </w:style>
  <w:style w:type="paragraph" w:customStyle="1" w:styleId="Style46">
    <w:name w:val="Style46"/>
    <w:basedOn w:val="a3"/>
    <w:rsid w:val="00F60BC5"/>
    <w:pPr>
      <w:widowControl w:val="0"/>
      <w:autoSpaceDE w:val="0"/>
      <w:autoSpaceDN w:val="0"/>
      <w:adjustRightInd w:val="0"/>
      <w:spacing w:line="240" w:lineRule="exact"/>
      <w:ind w:hanging="106"/>
    </w:pPr>
  </w:style>
  <w:style w:type="paragraph" w:customStyle="1" w:styleId="Style61">
    <w:name w:val="Style61"/>
    <w:basedOn w:val="a3"/>
    <w:rsid w:val="00F60BC5"/>
    <w:pPr>
      <w:widowControl w:val="0"/>
      <w:autoSpaceDE w:val="0"/>
      <w:autoSpaceDN w:val="0"/>
      <w:adjustRightInd w:val="0"/>
      <w:spacing w:line="242" w:lineRule="exact"/>
      <w:ind w:hanging="446"/>
    </w:pPr>
  </w:style>
  <w:style w:type="paragraph" w:customStyle="1" w:styleId="Style164">
    <w:name w:val="Style164"/>
    <w:basedOn w:val="a3"/>
    <w:rsid w:val="00F60BC5"/>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F60BC5"/>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F60BC5"/>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F60BC5"/>
    <w:pPr>
      <w:spacing w:before="100" w:beforeAutospacing="1" w:after="100" w:afterAutospacing="1"/>
      <w:ind w:firstLine="360"/>
      <w:jc w:val="both"/>
    </w:pPr>
  </w:style>
  <w:style w:type="character" w:customStyle="1" w:styleId="c1">
    <w:name w:val="c1"/>
    <w:rsid w:val="00F60BC5"/>
  </w:style>
  <w:style w:type="character" w:customStyle="1" w:styleId="afffff4">
    <w:name w:val="Текст.Акцентированный"/>
    <w:rsid w:val="00F60BC5"/>
    <w:rPr>
      <w:rFonts w:cs="Times New Roman"/>
      <w:i/>
    </w:rPr>
  </w:style>
  <w:style w:type="paragraph" w:customStyle="1" w:styleId="65">
    <w:name w:val="Обычный (веб)6"/>
    <w:basedOn w:val="a3"/>
    <w:rsid w:val="00F60BC5"/>
  </w:style>
  <w:style w:type="paragraph" w:customStyle="1" w:styleId="afffff5">
    <w:name w:val="слайд"/>
    <w:basedOn w:val="a3"/>
    <w:rsid w:val="00F60BC5"/>
    <w:pPr>
      <w:jc w:val="both"/>
    </w:pPr>
    <w:rPr>
      <w:sz w:val="36"/>
      <w:lang w:eastAsia="en-US"/>
    </w:rPr>
  </w:style>
  <w:style w:type="character" w:customStyle="1" w:styleId="st">
    <w:name w:val="st"/>
    <w:rsid w:val="00F60BC5"/>
  </w:style>
  <w:style w:type="character" w:customStyle="1" w:styleId="keyworddef">
    <w:name w:val="keyword_def"/>
    <w:rsid w:val="00F60BC5"/>
  </w:style>
  <w:style w:type="character" w:customStyle="1" w:styleId="grame">
    <w:name w:val="grame"/>
    <w:rsid w:val="00F60BC5"/>
  </w:style>
  <w:style w:type="paragraph" w:customStyle="1" w:styleId="115">
    <w:name w:val="Обычный + 11 пт"/>
    <w:basedOn w:val="a3"/>
    <w:rsid w:val="00F60BC5"/>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F60BC5"/>
  </w:style>
  <w:style w:type="paragraph" w:customStyle="1" w:styleId="afffff6">
    <w:name w:val="Знак Знак Знак Знак Знак Знак Знак Знак Знак Знак Знак Знак Знак"/>
    <w:basedOn w:val="a3"/>
    <w:rsid w:val="00F60BC5"/>
    <w:pPr>
      <w:spacing w:after="160" w:line="240" w:lineRule="exact"/>
    </w:pPr>
    <w:rPr>
      <w:rFonts w:ascii="Verdana" w:hAnsi="Verdana"/>
      <w:lang w:val="en-US" w:eastAsia="en-US"/>
    </w:rPr>
  </w:style>
  <w:style w:type="character" w:customStyle="1" w:styleId="pav31">
    <w:name w:val="pav31"/>
    <w:rsid w:val="00F60BC5"/>
    <w:rPr>
      <w:rFonts w:ascii="Comic Sans MS" w:hAnsi="Comic Sans MS" w:hint="default"/>
      <w:color w:val="272652"/>
      <w:sz w:val="12"/>
      <w:szCs w:val="12"/>
    </w:rPr>
  </w:style>
  <w:style w:type="paragraph" w:customStyle="1" w:styleId="pri">
    <w:name w:val="pri"/>
    <w:basedOn w:val="a3"/>
    <w:rsid w:val="00F60BC5"/>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F60BC5"/>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F60BC5"/>
    <w:rPr>
      <w:rFonts w:ascii="Times New Roman" w:eastAsia="Times New Roman" w:hAnsi="Times New Roman" w:cs="Times New Roman"/>
      <w:i/>
      <w:snapToGrid w:val="0"/>
      <w:sz w:val="12"/>
      <w:szCs w:val="20"/>
      <w:lang w:eastAsia="ru-RU"/>
    </w:rPr>
  </w:style>
  <w:style w:type="character" w:customStyle="1" w:styleId="WW8Num3z1">
    <w:name w:val="WW8Num3z1"/>
    <w:rsid w:val="00F60BC5"/>
    <w:rPr>
      <w:rFonts w:ascii="Times New Roman" w:eastAsia="Times New Roman" w:hAnsi="Times New Roman" w:cs="Times New Roman"/>
    </w:rPr>
  </w:style>
  <w:style w:type="character" w:customStyle="1" w:styleId="WW8Num4z0">
    <w:name w:val="WW8Num4z0"/>
    <w:rsid w:val="00F60BC5"/>
    <w:rPr>
      <w:rFonts w:ascii="Wingdings" w:hAnsi="Wingdings"/>
    </w:rPr>
  </w:style>
  <w:style w:type="character" w:customStyle="1" w:styleId="WW8Num4z1">
    <w:name w:val="WW8Num4z1"/>
    <w:rsid w:val="00F60BC5"/>
    <w:rPr>
      <w:rFonts w:ascii="Courier New" w:hAnsi="Courier New" w:cs="Courier New"/>
    </w:rPr>
  </w:style>
  <w:style w:type="character" w:customStyle="1" w:styleId="WW8Num6z1">
    <w:name w:val="WW8Num6z1"/>
    <w:rsid w:val="00F60BC5"/>
    <w:rPr>
      <w:rFonts w:ascii="Times New Roman" w:eastAsia="Times New Roman" w:hAnsi="Times New Roman" w:cs="Times New Roman"/>
    </w:rPr>
  </w:style>
  <w:style w:type="character" w:customStyle="1" w:styleId="WW8Num7z1">
    <w:name w:val="WW8Num7z1"/>
    <w:rsid w:val="00F60BC5"/>
    <w:rPr>
      <w:rFonts w:ascii="Times New Roman" w:eastAsia="Times New Roman" w:hAnsi="Times New Roman" w:cs="Times New Roman"/>
    </w:rPr>
  </w:style>
  <w:style w:type="character" w:customStyle="1" w:styleId="WW8Num8z0">
    <w:name w:val="WW8Num8z0"/>
    <w:rsid w:val="00F60BC5"/>
    <w:rPr>
      <w:color w:val="auto"/>
    </w:rPr>
  </w:style>
  <w:style w:type="character" w:customStyle="1" w:styleId="WW8Num14z0">
    <w:name w:val="WW8Num14z0"/>
    <w:rsid w:val="00F60BC5"/>
    <w:rPr>
      <w:rFonts w:ascii="Wingdings" w:hAnsi="Wingdings"/>
    </w:rPr>
  </w:style>
  <w:style w:type="character" w:customStyle="1" w:styleId="WW8Num14z1">
    <w:name w:val="WW8Num14z1"/>
    <w:rsid w:val="00F60BC5"/>
    <w:rPr>
      <w:rFonts w:ascii="Courier New" w:hAnsi="Courier New" w:cs="Courier New"/>
    </w:rPr>
  </w:style>
  <w:style w:type="character" w:customStyle="1" w:styleId="WW8Num14z3">
    <w:name w:val="WW8Num14z3"/>
    <w:rsid w:val="00F60BC5"/>
    <w:rPr>
      <w:rFonts w:ascii="Symbol" w:hAnsi="Symbol"/>
    </w:rPr>
  </w:style>
  <w:style w:type="character" w:customStyle="1" w:styleId="WW8Num15z1">
    <w:name w:val="WW8Num15z1"/>
    <w:rsid w:val="00F60BC5"/>
    <w:rPr>
      <w:rFonts w:ascii="Times New Roman" w:eastAsia="Times New Roman" w:hAnsi="Times New Roman" w:cs="Times New Roman"/>
    </w:rPr>
  </w:style>
  <w:style w:type="character" w:customStyle="1" w:styleId="WW8Num17z1">
    <w:name w:val="WW8Num17z1"/>
    <w:rsid w:val="00F60BC5"/>
    <w:rPr>
      <w:rFonts w:ascii="Times New Roman" w:eastAsia="Times New Roman" w:hAnsi="Times New Roman" w:cs="Times New Roman"/>
    </w:rPr>
  </w:style>
  <w:style w:type="character" w:customStyle="1" w:styleId="WW8Num18z0">
    <w:name w:val="WW8Num18z0"/>
    <w:rsid w:val="00F60BC5"/>
    <w:rPr>
      <w:rFonts w:ascii="Wingdings" w:hAnsi="Wingdings"/>
      <w:sz w:val="20"/>
    </w:rPr>
  </w:style>
  <w:style w:type="character" w:customStyle="1" w:styleId="FontStyle514">
    <w:name w:val="Font Style514"/>
    <w:rsid w:val="00F60BC5"/>
    <w:rPr>
      <w:rFonts w:ascii="Times New Roman" w:hAnsi="Times New Roman" w:cs="Times New Roman" w:hint="default"/>
      <w:sz w:val="20"/>
      <w:szCs w:val="20"/>
    </w:rPr>
  </w:style>
  <w:style w:type="character" w:customStyle="1" w:styleId="FontStyle528">
    <w:name w:val="Font Style528"/>
    <w:rsid w:val="00F60BC5"/>
    <w:rPr>
      <w:rFonts w:ascii="Times New Roman" w:hAnsi="Times New Roman" w:cs="Times New Roman"/>
      <w:b/>
      <w:bCs/>
      <w:i/>
      <w:iCs/>
      <w:sz w:val="16"/>
      <w:szCs w:val="16"/>
    </w:rPr>
  </w:style>
  <w:style w:type="character" w:customStyle="1" w:styleId="MTEquationSection">
    <w:name w:val="MTEquationSection"/>
    <w:rsid w:val="00F60BC5"/>
    <w:rPr>
      <w:vanish/>
      <w:color w:val="FF0000"/>
      <w:lang w:val="en-US"/>
    </w:rPr>
  </w:style>
  <w:style w:type="character" w:customStyle="1" w:styleId="texample1">
    <w:name w:val="texample1"/>
    <w:rsid w:val="00F60BC5"/>
    <w:rPr>
      <w:rFonts w:ascii="Courier New" w:hAnsi="Courier New" w:cs="Courier New" w:hint="default"/>
      <w:color w:val="8B0000"/>
    </w:rPr>
  </w:style>
  <w:style w:type="character" w:customStyle="1" w:styleId="FontStyle28">
    <w:name w:val="Font Style28"/>
    <w:rsid w:val="00F60BC5"/>
    <w:rPr>
      <w:rFonts w:ascii="Times New Roman" w:hAnsi="Times New Roman" w:cs="Times New Roman"/>
      <w:i/>
      <w:iCs/>
      <w:sz w:val="18"/>
      <w:szCs w:val="18"/>
    </w:rPr>
  </w:style>
  <w:style w:type="character" w:customStyle="1" w:styleId="FontStyle33">
    <w:name w:val="Font Style33"/>
    <w:rsid w:val="00F60BC5"/>
    <w:rPr>
      <w:rFonts w:ascii="Arial" w:hAnsi="Arial" w:cs="Arial"/>
      <w:sz w:val="16"/>
      <w:szCs w:val="16"/>
    </w:rPr>
  </w:style>
  <w:style w:type="character" w:customStyle="1" w:styleId="FontStyle20">
    <w:name w:val="Font Style20"/>
    <w:rsid w:val="00F60BC5"/>
    <w:rPr>
      <w:rFonts w:ascii="Book Antiqua" w:hAnsi="Book Antiqua" w:cs="Book Antiqua"/>
      <w:sz w:val="18"/>
      <w:szCs w:val="18"/>
    </w:rPr>
  </w:style>
  <w:style w:type="paragraph" w:customStyle="1" w:styleId="Style6">
    <w:name w:val="Style6"/>
    <w:basedOn w:val="a3"/>
    <w:rsid w:val="00F60BC5"/>
    <w:pPr>
      <w:widowControl w:val="0"/>
      <w:autoSpaceDE w:val="0"/>
      <w:autoSpaceDN w:val="0"/>
      <w:adjustRightInd w:val="0"/>
    </w:pPr>
    <w:rPr>
      <w:rFonts w:ascii="Arial Narrow" w:hAnsi="Arial Narrow"/>
    </w:rPr>
  </w:style>
  <w:style w:type="character" w:customStyle="1" w:styleId="FontStyle14">
    <w:name w:val="Font Style14"/>
    <w:rsid w:val="00F60BC5"/>
    <w:rPr>
      <w:rFonts w:ascii="Franklin Gothic Book" w:hAnsi="Franklin Gothic Book" w:cs="Franklin Gothic Book"/>
      <w:b/>
      <w:bCs/>
      <w:sz w:val="30"/>
      <w:szCs w:val="30"/>
    </w:rPr>
  </w:style>
  <w:style w:type="character" w:customStyle="1" w:styleId="FontStyle13">
    <w:name w:val="Font Style13"/>
    <w:rsid w:val="00F60BC5"/>
    <w:rPr>
      <w:rFonts w:ascii="Arial" w:hAnsi="Arial" w:cs="Arial"/>
      <w:b/>
      <w:bCs/>
      <w:sz w:val="14"/>
      <w:szCs w:val="14"/>
    </w:rPr>
  </w:style>
  <w:style w:type="paragraph" w:customStyle="1" w:styleId="Style18">
    <w:name w:val="Style18"/>
    <w:basedOn w:val="a3"/>
    <w:rsid w:val="00F60BC5"/>
    <w:pPr>
      <w:widowControl w:val="0"/>
      <w:autoSpaceDE w:val="0"/>
      <w:autoSpaceDN w:val="0"/>
      <w:adjustRightInd w:val="0"/>
      <w:spacing w:line="483" w:lineRule="exact"/>
      <w:ind w:firstLine="566"/>
      <w:jc w:val="both"/>
    </w:pPr>
  </w:style>
  <w:style w:type="paragraph" w:customStyle="1" w:styleId="2f4">
    <w:name w:val="Загол. 2 ур."/>
    <w:basedOn w:val="a3"/>
    <w:rsid w:val="00F60BC5"/>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F60BC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F60BC5"/>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F60BC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F60BC5"/>
  </w:style>
  <w:style w:type="character" w:customStyle="1" w:styleId="fontstyle15">
    <w:name w:val="fontstyle15"/>
    <w:rsid w:val="00F60BC5"/>
  </w:style>
  <w:style w:type="character" w:customStyle="1" w:styleId="fontstyle140">
    <w:name w:val="fontstyle14"/>
    <w:rsid w:val="00F60BC5"/>
  </w:style>
  <w:style w:type="character" w:customStyle="1" w:styleId="fontstyle16">
    <w:name w:val="fontstyle16"/>
    <w:rsid w:val="00F60BC5"/>
  </w:style>
  <w:style w:type="character" w:customStyle="1" w:styleId="noprint">
    <w:name w:val="noprint"/>
    <w:rsid w:val="00F60BC5"/>
  </w:style>
  <w:style w:type="paragraph" w:customStyle="1" w:styleId="center">
    <w:name w:val="center"/>
    <w:basedOn w:val="a3"/>
    <w:rsid w:val="00F60BC5"/>
    <w:pPr>
      <w:spacing w:before="100" w:beforeAutospacing="1" w:after="100" w:afterAutospacing="1"/>
    </w:pPr>
  </w:style>
  <w:style w:type="paragraph" w:customStyle="1" w:styleId="p12left">
    <w:name w:val="p12_left"/>
    <w:basedOn w:val="a3"/>
    <w:rsid w:val="00F60BC5"/>
    <w:pPr>
      <w:spacing w:before="100" w:beforeAutospacing="1" w:after="100" w:afterAutospacing="1"/>
    </w:pPr>
  </w:style>
  <w:style w:type="character" w:customStyle="1" w:styleId="spelle">
    <w:name w:val="spelle"/>
    <w:rsid w:val="00F60BC5"/>
  </w:style>
  <w:style w:type="character" w:customStyle="1" w:styleId="a00">
    <w:name w:val="a0"/>
    <w:rsid w:val="00F60BC5"/>
  </w:style>
  <w:style w:type="character" w:customStyle="1" w:styleId="style10">
    <w:name w:val="style1"/>
    <w:rsid w:val="00F60BC5"/>
  </w:style>
  <w:style w:type="character" w:customStyle="1" w:styleId="Typewriter">
    <w:name w:val="Typewriter"/>
    <w:rsid w:val="00F60BC5"/>
    <w:rPr>
      <w:rFonts w:ascii="Courier New" w:hAnsi="Courier New"/>
      <w:sz w:val="20"/>
    </w:rPr>
  </w:style>
  <w:style w:type="paragraph" w:customStyle="1" w:styleId="ConsNonformat">
    <w:name w:val="ConsNonformat"/>
    <w:rsid w:val="00F60B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F60BC5"/>
    <w:pPr>
      <w:tabs>
        <w:tab w:val="center" w:pos="4153"/>
        <w:tab w:val="right" w:pos="8306"/>
      </w:tabs>
    </w:pPr>
    <w:rPr>
      <w:rFonts w:ascii="Arial" w:hAnsi="Arial"/>
      <w:szCs w:val="20"/>
    </w:rPr>
  </w:style>
  <w:style w:type="character" w:customStyle="1" w:styleId="keyword">
    <w:name w:val="keyword"/>
    <w:rsid w:val="00F60BC5"/>
  </w:style>
  <w:style w:type="character" w:customStyle="1" w:styleId="texample">
    <w:name w:val="texample"/>
    <w:rsid w:val="00F60BC5"/>
  </w:style>
  <w:style w:type="character" w:customStyle="1" w:styleId="sentence">
    <w:name w:val="sentence"/>
    <w:rsid w:val="00F60BC5"/>
  </w:style>
  <w:style w:type="character" w:customStyle="1" w:styleId="input">
    <w:name w:val="input"/>
    <w:rsid w:val="00F60BC5"/>
  </w:style>
  <w:style w:type="character" w:customStyle="1" w:styleId="xmlemitalic">
    <w:name w:val="xml_em_italic"/>
    <w:rsid w:val="00F60BC5"/>
  </w:style>
  <w:style w:type="character" w:customStyle="1" w:styleId="WW8Num16z0">
    <w:name w:val="WW8Num16z0"/>
    <w:rsid w:val="00F60BC5"/>
    <w:rPr>
      <w:rFonts w:ascii="Wingdings 2" w:hAnsi="Wingdings 2" w:cs="OpenSymbol"/>
    </w:rPr>
  </w:style>
  <w:style w:type="paragraph" w:customStyle="1" w:styleId="afffff8">
    <w:name w:val="Абзац"/>
    <w:basedOn w:val="a3"/>
    <w:rsid w:val="00F60BC5"/>
    <w:pPr>
      <w:spacing w:line="312" w:lineRule="auto"/>
      <w:ind w:firstLine="567"/>
      <w:jc w:val="both"/>
    </w:pPr>
    <w:rPr>
      <w:spacing w:val="-4"/>
      <w:szCs w:val="20"/>
    </w:rPr>
  </w:style>
  <w:style w:type="character" w:customStyle="1" w:styleId="BodyTextIndent3Char">
    <w:name w:val="Body Text Indent 3 Char"/>
    <w:semiHidden/>
    <w:locked/>
    <w:rsid w:val="00F60BC5"/>
    <w:rPr>
      <w:sz w:val="16"/>
      <w:szCs w:val="16"/>
      <w:lang w:val="ru-RU" w:eastAsia="ru-RU" w:bidi="ar-SA"/>
    </w:rPr>
  </w:style>
  <w:style w:type="character" w:customStyle="1" w:styleId="FontStyle54">
    <w:name w:val="Font Style54"/>
    <w:rsid w:val="00F60BC5"/>
    <w:rPr>
      <w:rFonts w:ascii="Times New Roman" w:hAnsi="Times New Roman" w:cs="Times New Roman"/>
      <w:sz w:val="24"/>
      <w:szCs w:val="24"/>
    </w:rPr>
  </w:style>
  <w:style w:type="character" w:customStyle="1" w:styleId="HTML10">
    <w:name w:val="Стандартный HTML Знак1"/>
    <w:semiHidden/>
    <w:rsid w:val="00F60BC5"/>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F60BC5"/>
    <w:rPr>
      <w:sz w:val="24"/>
      <w:szCs w:val="24"/>
    </w:rPr>
  </w:style>
  <w:style w:type="character" w:customStyle="1" w:styleId="1ffb">
    <w:name w:val="Текст примечания Знак1"/>
    <w:semiHidden/>
    <w:rsid w:val="00F60BC5"/>
  </w:style>
  <w:style w:type="character" w:customStyle="1" w:styleId="1ffc">
    <w:name w:val="Нижний колонтитул Знак1"/>
    <w:semiHidden/>
    <w:rsid w:val="00F60BC5"/>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F60BC5"/>
    <w:rPr>
      <w:sz w:val="16"/>
      <w:szCs w:val="16"/>
    </w:rPr>
  </w:style>
  <w:style w:type="character" w:customStyle="1" w:styleId="313">
    <w:name w:val="Основной текст с отступом 3 Знак1"/>
    <w:semiHidden/>
    <w:rsid w:val="00F60BC5"/>
    <w:rPr>
      <w:sz w:val="16"/>
      <w:szCs w:val="16"/>
    </w:rPr>
  </w:style>
  <w:style w:type="character" w:customStyle="1" w:styleId="214">
    <w:name w:val="Основной текст с отступом 2 Знак1"/>
    <w:semiHidden/>
    <w:rsid w:val="00F60BC5"/>
    <w:rPr>
      <w:sz w:val="24"/>
      <w:szCs w:val="24"/>
    </w:rPr>
  </w:style>
  <w:style w:type="character" w:customStyle="1" w:styleId="215">
    <w:name w:val="Основной текст 2 Знак1"/>
    <w:semiHidden/>
    <w:rsid w:val="00F60BC5"/>
    <w:rPr>
      <w:sz w:val="24"/>
      <w:szCs w:val="24"/>
    </w:rPr>
  </w:style>
  <w:style w:type="character" w:customStyle="1" w:styleId="1ffd">
    <w:name w:val="Схема документа Знак1"/>
    <w:semiHidden/>
    <w:rsid w:val="00F60BC5"/>
    <w:rPr>
      <w:rFonts w:ascii="Tahoma" w:hAnsi="Tahoma" w:cs="Tahoma"/>
      <w:sz w:val="16"/>
      <w:szCs w:val="16"/>
    </w:rPr>
  </w:style>
  <w:style w:type="character" w:customStyle="1" w:styleId="1ffe">
    <w:name w:val="Текст выноски Знак1"/>
    <w:semiHidden/>
    <w:rsid w:val="00F60BC5"/>
    <w:rPr>
      <w:rFonts w:ascii="Tahoma" w:hAnsi="Tahoma" w:cs="Tahoma"/>
      <w:sz w:val="16"/>
      <w:szCs w:val="16"/>
    </w:rPr>
  </w:style>
  <w:style w:type="character" w:customStyle="1" w:styleId="1fff">
    <w:name w:val="Название Знак1"/>
    <w:rsid w:val="00F60BC5"/>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F60BC5"/>
    <w:rPr>
      <w:b/>
      <w:bCs/>
    </w:rPr>
  </w:style>
  <w:style w:type="character" w:customStyle="1" w:styleId="serp-urlitem">
    <w:name w:val="serp-url__item"/>
    <w:rsid w:val="00F60BC5"/>
  </w:style>
  <w:style w:type="character" w:customStyle="1" w:styleId="1fff1">
    <w:name w:val="Гиперссылка1"/>
    <w:rsid w:val="00F60BC5"/>
    <w:rPr>
      <w:strike w:val="0"/>
      <w:dstrike w:val="0"/>
      <w:color w:val="006890"/>
      <w:u w:val="none"/>
    </w:rPr>
  </w:style>
  <w:style w:type="character" w:customStyle="1" w:styleId="221">
    <w:name w:val="Заголовок 2 Знак2"/>
    <w:rsid w:val="00F60BC5"/>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F60BC5"/>
    <w:rPr>
      <w:sz w:val="24"/>
      <w:szCs w:val="24"/>
    </w:rPr>
  </w:style>
  <w:style w:type="paragraph" w:customStyle="1" w:styleId="paragraf2">
    <w:name w:val="paragraf2"/>
    <w:basedOn w:val="a3"/>
    <w:rsid w:val="00F60BC5"/>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F60BC5"/>
    <w:pPr>
      <w:tabs>
        <w:tab w:val="center" w:pos="4680"/>
        <w:tab w:val="right" w:pos="9360"/>
      </w:tabs>
      <w:ind w:right="850"/>
    </w:pPr>
    <w:rPr>
      <w:lang w:eastAsia="en-US"/>
    </w:rPr>
  </w:style>
  <w:style w:type="paragraph" w:customStyle="1" w:styleId="Mycell">
    <w:name w:val="My cell"/>
    <w:basedOn w:val="a3"/>
    <w:rsid w:val="00F60BC5"/>
    <w:pPr>
      <w:widowControl w:val="0"/>
      <w:jc w:val="both"/>
    </w:pPr>
    <w:rPr>
      <w:rFonts w:ascii="Antiqua" w:hAnsi="Antiqua"/>
      <w:szCs w:val="20"/>
      <w:lang w:val="en-GB"/>
    </w:rPr>
  </w:style>
  <w:style w:type="character" w:customStyle="1" w:styleId="FontStyle55">
    <w:name w:val="Font Style55"/>
    <w:rsid w:val="00F60BC5"/>
    <w:rPr>
      <w:rFonts w:ascii="Times New Roman" w:hAnsi="Times New Roman" w:cs="Times New Roman"/>
      <w:sz w:val="28"/>
      <w:szCs w:val="28"/>
    </w:rPr>
  </w:style>
  <w:style w:type="paragraph" w:customStyle="1" w:styleId="Style49">
    <w:name w:val="Style49"/>
    <w:basedOn w:val="a3"/>
    <w:rsid w:val="00F60BC5"/>
    <w:pPr>
      <w:widowControl w:val="0"/>
      <w:autoSpaceDE w:val="0"/>
      <w:autoSpaceDN w:val="0"/>
      <w:adjustRightInd w:val="0"/>
      <w:spacing w:line="480" w:lineRule="exact"/>
      <w:ind w:firstLine="240"/>
      <w:jc w:val="both"/>
    </w:pPr>
  </w:style>
  <w:style w:type="character" w:customStyle="1" w:styleId="gogofoundword">
    <w:name w:val="gogofoundword"/>
    <w:rsid w:val="00F60BC5"/>
  </w:style>
  <w:style w:type="paragraph" w:customStyle="1" w:styleId="20">
    <w:name w:val="Обычный 2"/>
    <w:basedOn w:val="a3"/>
    <w:rsid w:val="00F60BC5"/>
    <w:pPr>
      <w:numPr>
        <w:ilvl w:val="1"/>
        <w:numId w:val="9"/>
      </w:numPr>
      <w:tabs>
        <w:tab w:val="left" w:pos="1211"/>
      </w:tabs>
      <w:jc w:val="both"/>
    </w:pPr>
    <w:rPr>
      <w:sz w:val="20"/>
      <w:szCs w:val="20"/>
    </w:rPr>
  </w:style>
  <w:style w:type="paragraph" w:customStyle="1" w:styleId="2f5">
    <w:name w:val="Стиль Заголовок 2 + полужирный"/>
    <w:basedOn w:val="21"/>
    <w:rsid w:val="00F60BC5"/>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F60BC5"/>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F60BC5"/>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F60BC5"/>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F60BC5"/>
    <w:pPr>
      <w:keepNext/>
      <w:pageBreakBefore/>
      <w:autoSpaceDE w:val="0"/>
      <w:autoSpaceDN w:val="0"/>
      <w:adjustRightInd w:val="0"/>
      <w:spacing w:line="312" w:lineRule="auto"/>
    </w:pPr>
    <w:rPr>
      <w:bCs/>
      <w:szCs w:val="20"/>
    </w:rPr>
  </w:style>
  <w:style w:type="paragraph" w:customStyle="1" w:styleId="314">
    <w:name w:val="Заголовок 3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F60BC5"/>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F60BC5"/>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F60BC5"/>
    <w:rPr>
      <w:color w:val="auto"/>
    </w:rPr>
  </w:style>
  <w:style w:type="paragraph" w:customStyle="1" w:styleId="Caaieiaie2">
    <w:name w:val="Caaieiaie 2"/>
    <w:basedOn w:val="Default"/>
    <w:next w:val="Default"/>
    <w:rsid w:val="00F60BC5"/>
    <w:rPr>
      <w:color w:val="auto"/>
    </w:rPr>
  </w:style>
  <w:style w:type="paragraph" w:customStyle="1" w:styleId="afffffb">
    <w:name w:val="Нормальный"/>
    <w:rsid w:val="00F60BC5"/>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F60BC5"/>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F60BC5"/>
    <w:rPr>
      <w:rFonts w:ascii="Times New Roman" w:hAnsi="Times New Roman" w:cs="Times New Roman"/>
      <w:i/>
      <w:iCs/>
      <w:sz w:val="20"/>
      <w:szCs w:val="20"/>
    </w:rPr>
  </w:style>
  <w:style w:type="character" w:customStyle="1" w:styleId="Heading4Char">
    <w:name w:val="Heading 4 Char"/>
    <w:semiHidden/>
    <w:locked/>
    <w:rsid w:val="00F60BC5"/>
    <w:rPr>
      <w:b/>
      <w:bCs/>
      <w:sz w:val="28"/>
      <w:szCs w:val="28"/>
      <w:lang w:val="ru-RU" w:eastAsia="ru-RU" w:bidi="ar-SA"/>
    </w:rPr>
  </w:style>
  <w:style w:type="paragraph" w:customStyle="1" w:styleId="e">
    <w:name w:val="Основн*e"/>
    <w:basedOn w:val="a3"/>
    <w:rsid w:val="00F60BC5"/>
    <w:pPr>
      <w:widowControl w:val="0"/>
      <w:autoSpaceDE w:val="0"/>
      <w:autoSpaceDN w:val="0"/>
      <w:adjustRightInd w:val="0"/>
      <w:spacing w:line="360" w:lineRule="auto"/>
      <w:ind w:firstLine="709"/>
      <w:jc w:val="both"/>
    </w:pPr>
    <w:rPr>
      <w:sz w:val="28"/>
      <w:szCs w:val="28"/>
    </w:rPr>
  </w:style>
  <w:style w:type="character" w:customStyle="1" w:styleId="font2">
    <w:name w:val="font2"/>
    <w:rsid w:val="00F60BC5"/>
  </w:style>
  <w:style w:type="character" w:customStyle="1" w:styleId="FontStyle40">
    <w:name w:val="Font Style40"/>
    <w:rsid w:val="00F60BC5"/>
    <w:rPr>
      <w:rFonts w:ascii="Times New Roman" w:hAnsi="Times New Roman" w:cs="Times New Roman"/>
      <w:sz w:val="26"/>
      <w:szCs w:val="26"/>
    </w:rPr>
  </w:style>
  <w:style w:type="paragraph" w:customStyle="1" w:styleId="Style23">
    <w:name w:val="Style23"/>
    <w:basedOn w:val="a3"/>
    <w:rsid w:val="00F60BC5"/>
    <w:pPr>
      <w:widowControl w:val="0"/>
      <w:autoSpaceDE w:val="0"/>
      <w:autoSpaceDN w:val="0"/>
      <w:adjustRightInd w:val="0"/>
      <w:spacing w:line="482" w:lineRule="exact"/>
      <w:ind w:firstLine="720"/>
      <w:jc w:val="both"/>
    </w:pPr>
  </w:style>
  <w:style w:type="character" w:customStyle="1" w:styleId="FontStyle43">
    <w:name w:val="Font Style43"/>
    <w:rsid w:val="00F60BC5"/>
    <w:rPr>
      <w:rFonts w:ascii="Times New Roman" w:hAnsi="Times New Roman" w:cs="Times New Roman"/>
      <w:b/>
      <w:bCs/>
      <w:sz w:val="26"/>
      <w:szCs w:val="26"/>
    </w:rPr>
  </w:style>
  <w:style w:type="character" w:customStyle="1" w:styleId="FontStyle59">
    <w:name w:val="Font Style59"/>
    <w:rsid w:val="00F60BC5"/>
    <w:rPr>
      <w:rFonts w:ascii="Times New Roman" w:hAnsi="Times New Roman" w:cs="Times New Roman"/>
      <w:sz w:val="28"/>
      <w:szCs w:val="28"/>
    </w:rPr>
  </w:style>
  <w:style w:type="paragraph" w:customStyle="1" w:styleId="Style28">
    <w:name w:val="Style28"/>
    <w:basedOn w:val="a3"/>
    <w:rsid w:val="00F60BC5"/>
    <w:pPr>
      <w:widowControl w:val="0"/>
      <w:autoSpaceDE w:val="0"/>
      <w:autoSpaceDN w:val="0"/>
      <w:adjustRightInd w:val="0"/>
      <w:spacing w:line="494" w:lineRule="exact"/>
      <w:ind w:firstLine="902"/>
    </w:pPr>
  </w:style>
  <w:style w:type="character" w:customStyle="1" w:styleId="blk">
    <w:name w:val="blk"/>
    <w:rsid w:val="00F60BC5"/>
  </w:style>
  <w:style w:type="character" w:customStyle="1" w:styleId="FontStyle47">
    <w:name w:val="Font Style47"/>
    <w:rsid w:val="00F60BC5"/>
    <w:rPr>
      <w:rFonts w:ascii="Times New Roman" w:hAnsi="Times New Roman" w:cs="Times New Roman"/>
      <w:b/>
      <w:bCs/>
      <w:sz w:val="22"/>
      <w:szCs w:val="22"/>
    </w:rPr>
  </w:style>
  <w:style w:type="character" w:customStyle="1" w:styleId="FontStyle44">
    <w:name w:val="Font Style44"/>
    <w:rsid w:val="00F60BC5"/>
    <w:rPr>
      <w:rFonts w:ascii="Times New Roman" w:hAnsi="Times New Roman" w:cs="Times New Roman"/>
      <w:b/>
      <w:bCs/>
      <w:sz w:val="26"/>
      <w:szCs w:val="26"/>
    </w:rPr>
  </w:style>
  <w:style w:type="character" w:customStyle="1" w:styleId="FontStyle34">
    <w:name w:val="Font Style34"/>
    <w:rsid w:val="00F60BC5"/>
    <w:rPr>
      <w:rFonts w:ascii="Times New Roman" w:hAnsi="Times New Roman" w:cs="Times New Roman"/>
      <w:sz w:val="26"/>
      <w:szCs w:val="26"/>
    </w:rPr>
  </w:style>
  <w:style w:type="paragraph" w:styleId="afffffd">
    <w:name w:val="Intense Quote"/>
    <w:basedOn w:val="a3"/>
    <w:next w:val="a3"/>
    <w:link w:val="afffffe"/>
    <w:qFormat/>
    <w:rsid w:val="00F60BC5"/>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F60BC5"/>
    <w:rPr>
      <w:rFonts w:ascii="Times New Roman" w:eastAsia="Times New Roman" w:hAnsi="Times New Roman" w:cs="Times New Roman"/>
      <w:b/>
      <w:bCs/>
      <w:i/>
      <w:iCs/>
      <w:color w:val="4F81BD"/>
      <w:sz w:val="24"/>
      <w:szCs w:val="24"/>
    </w:rPr>
  </w:style>
  <w:style w:type="character" w:customStyle="1" w:styleId="FontStyle45">
    <w:name w:val="Font Style45"/>
    <w:rsid w:val="00F60BC5"/>
    <w:rPr>
      <w:rFonts w:ascii="Times New Roman" w:hAnsi="Times New Roman" w:cs="Times New Roman"/>
      <w:i/>
      <w:iCs/>
      <w:sz w:val="26"/>
      <w:szCs w:val="26"/>
    </w:rPr>
  </w:style>
  <w:style w:type="paragraph" w:customStyle="1" w:styleId="Style36">
    <w:name w:val="Style36"/>
    <w:basedOn w:val="a3"/>
    <w:rsid w:val="00F60BC5"/>
    <w:pPr>
      <w:widowControl w:val="0"/>
      <w:autoSpaceDE w:val="0"/>
      <w:autoSpaceDN w:val="0"/>
      <w:adjustRightInd w:val="0"/>
    </w:pPr>
  </w:style>
  <w:style w:type="paragraph" w:customStyle="1" w:styleId="47">
    <w:name w:val="Квадрат4"/>
    <w:basedOn w:val="a3"/>
    <w:rsid w:val="00F60BC5"/>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F60BC5"/>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F60BC5"/>
    <w:rPr>
      <w:rFonts w:ascii="Century Schoolbook" w:hAnsi="Century Schoolbook"/>
      <w:sz w:val="21"/>
      <w:szCs w:val="21"/>
      <w:shd w:val="clear" w:color="auto" w:fill="FFFFFF"/>
    </w:rPr>
  </w:style>
  <w:style w:type="paragraph" w:customStyle="1" w:styleId="225">
    <w:name w:val="Основной текст (22)"/>
    <w:basedOn w:val="a3"/>
    <w:link w:val="223"/>
    <w:rsid w:val="00F60BC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F60BC5"/>
    <w:rPr>
      <w:rFonts w:ascii="Arial" w:hAnsi="Arial" w:cs="Arial"/>
      <w:b/>
      <w:bCs/>
      <w:i/>
      <w:iCs/>
      <w:sz w:val="21"/>
      <w:szCs w:val="21"/>
      <w:shd w:val="clear" w:color="auto" w:fill="FFFFFF"/>
    </w:rPr>
  </w:style>
  <w:style w:type="paragraph" w:customStyle="1" w:styleId="341">
    <w:name w:val="Основной текст34"/>
    <w:basedOn w:val="a3"/>
    <w:rsid w:val="00F60BC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F60BC5"/>
    <w:rPr>
      <w:rFonts w:ascii="Century Schoolbook" w:hAnsi="Century Schoolbook"/>
      <w:sz w:val="18"/>
      <w:szCs w:val="18"/>
      <w:shd w:val="clear" w:color="auto" w:fill="FFFFFF"/>
    </w:rPr>
  </w:style>
  <w:style w:type="paragraph" w:customStyle="1" w:styleId="132">
    <w:name w:val="Основной текст (13)"/>
    <w:basedOn w:val="a3"/>
    <w:link w:val="130"/>
    <w:rsid w:val="00F60BC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F60BC5"/>
    <w:rPr>
      <w:rFonts w:ascii="Century Schoolbook" w:hAnsi="Century Schoolbook"/>
      <w:sz w:val="18"/>
      <w:szCs w:val="18"/>
      <w:shd w:val="clear" w:color="auto" w:fill="FFFFFF"/>
    </w:rPr>
  </w:style>
  <w:style w:type="paragraph" w:customStyle="1" w:styleId="93">
    <w:name w:val="Основной текст (9)"/>
    <w:basedOn w:val="a3"/>
    <w:link w:val="92"/>
    <w:rsid w:val="00F60BC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F60BC5"/>
    <w:rPr>
      <w:rFonts w:ascii="Century Schoolbook" w:hAnsi="Century Schoolbook"/>
      <w:sz w:val="18"/>
      <w:szCs w:val="18"/>
      <w:shd w:val="clear" w:color="auto" w:fill="FFFFFF"/>
    </w:rPr>
  </w:style>
  <w:style w:type="paragraph" w:customStyle="1" w:styleId="3f">
    <w:name w:val="Основной текст (3)"/>
    <w:basedOn w:val="a3"/>
    <w:link w:val="3e"/>
    <w:rsid w:val="00F60BC5"/>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F60BC5"/>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F60BC5"/>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F60BC5"/>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F60BC5"/>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F60BC5"/>
    <w:rPr>
      <w:sz w:val="24"/>
      <w:lang w:eastAsia="ru-RU"/>
    </w:rPr>
  </w:style>
  <w:style w:type="paragraph" w:customStyle="1" w:styleId="affffff0">
    <w:name w:val="Êðàòêèé îáðàòíûé àäðåñ"/>
    <w:basedOn w:val="a3"/>
    <w:rsid w:val="00F60BC5"/>
    <w:rPr>
      <w:rFonts w:ascii="MS Sans Serif" w:hAnsi="MS Sans Serif"/>
      <w:sz w:val="20"/>
      <w:szCs w:val="20"/>
      <w:lang w:val="en-US"/>
    </w:rPr>
  </w:style>
  <w:style w:type="character" w:customStyle="1" w:styleId="530">
    <w:name w:val="Знак Знак53"/>
    <w:locked/>
    <w:rsid w:val="00F60BC5"/>
    <w:rPr>
      <w:b/>
      <w:caps/>
      <w:sz w:val="24"/>
      <w:szCs w:val="24"/>
      <w:lang w:val="ru-RU" w:eastAsia="ru-RU" w:bidi="ar-SA"/>
    </w:rPr>
  </w:style>
  <w:style w:type="character" w:customStyle="1" w:styleId="ft250">
    <w:name w:val="ft250"/>
    <w:rsid w:val="00F60BC5"/>
  </w:style>
  <w:style w:type="paragraph" w:customStyle="1" w:styleId="s16">
    <w:name w:val="s_16"/>
    <w:basedOn w:val="a3"/>
    <w:rsid w:val="00F60BC5"/>
    <w:pPr>
      <w:spacing w:before="100" w:beforeAutospacing="1" w:after="100" w:afterAutospacing="1"/>
    </w:pPr>
  </w:style>
  <w:style w:type="character" w:customStyle="1" w:styleId="410">
    <w:name w:val="Знак Знак41"/>
    <w:locked/>
    <w:rsid w:val="00F60BC5"/>
    <w:rPr>
      <w:sz w:val="16"/>
      <w:szCs w:val="16"/>
      <w:lang w:val="ru-RU" w:eastAsia="ru-RU" w:bidi="ar-SA"/>
    </w:rPr>
  </w:style>
  <w:style w:type="paragraph" w:customStyle="1" w:styleId="Iniiaiieoaenonionooiii3">
    <w:name w:val="Iniiaiie oaeno n ionooiii 3"/>
    <w:basedOn w:val="a3"/>
    <w:rsid w:val="00F60BC5"/>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F60BC5"/>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F60BC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F60BC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F60BC5"/>
    <w:rPr>
      <w:rFonts w:ascii="Arial" w:eastAsia="Times New Roman" w:hAnsi="Arial" w:cs="Arial"/>
      <w:b/>
      <w:bCs/>
      <w:kern w:val="32"/>
      <w:sz w:val="32"/>
      <w:szCs w:val="32"/>
      <w:lang w:eastAsia="ru-RU"/>
    </w:rPr>
  </w:style>
  <w:style w:type="paragraph" w:customStyle="1" w:styleId="article">
    <w:name w:val="article"/>
    <w:basedOn w:val="a3"/>
    <w:rsid w:val="00F60BC5"/>
    <w:pPr>
      <w:spacing w:before="100" w:beforeAutospacing="1" w:after="100" w:afterAutospacing="1"/>
    </w:pPr>
  </w:style>
  <w:style w:type="character" w:customStyle="1" w:styleId="HTML11">
    <w:name w:val="Адрес HTML Знак1"/>
    <w:rsid w:val="00F60BC5"/>
    <w:rPr>
      <w:rFonts w:ascii="Times New Roman" w:eastAsia="Times New Roman" w:hAnsi="Times New Roman"/>
      <w:i/>
      <w:iCs/>
      <w:sz w:val="24"/>
      <w:szCs w:val="24"/>
    </w:rPr>
  </w:style>
  <w:style w:type="paragraph" w:customStyle="1" w:styleId="affffff1">
    <w:name w:val="ненормальный"/>
    <w:basedOn w:val="a3"/>
    <w:rsid w:val="00F60BC5"/>
    <w:pPr>
      <w:spacing w:line="360" w:lineRule="auto"/>
      <w:ind w:firstLine="709"/>
      <w:jc w:val="both"/>
    </w:pPr>
    <w:rPr>
      <w:sz w:val="28"/>
      <w:szCs w:val="20"/>
    </w:rPr>
  </w:style>
  <w:style w:type="character" w:customStyle="1" w:styleId="FontStyle564">
    <w:name w:val="Font Style564"/>
    <w:rsid w:val="00F60BC5"/>
    <w:rPr>
      <w:rFonts w:ascii="Times New Roman" w:hAnsi="Times New Roman" w:cs="Times New Roman"/>
      <w:sz w:val="20"/>
      <w:szCs w:val="20"/>
    </w:rPr>
  </w:style>
  <w:style w:type="character" w:customStyle="1" w:styleId="FontStyle115">
    <w:name w:val="Font Style115"/>
    <w:rsid w:val="00F60BC5"/>
    <w:rPr>
      <w:rFonts w:ascii="Times New Roman" w:hAnsi="Times New Roman" w:cs="Times New Roman"/>
      <w:sz w:val="28"/>
      <w:szCs w:val="28"/>
    </w:rPr>
  </w:style>
  <w:style w:type="character" w:customStyle="1" w:styleId="FontStyle117">
    <w:name w:val="Font Style117"/>
    <w:rsid w:val="00F60BC5"/>
    <w:rPr>
      <w:rFonts w:ascii="Times New Roman" w:hAnsi="Times New Roman" w:cs="Times New Roman"/>
      <w:i/>
      <w:iCs/>
      <w:sz w:val="28"/>
      <w:szCs w:val="28"/>
    </w:rPr>
  </w:style>
  <w:style w:type="character" w:customStyle="1" w:styleId="ft318">
    <w:name w:val="ft318"/>
    <w:rsid w:val="00F60BC5"/>
  </w:style>
  <w:style w:type="character" w:customStyle="1" w:styleId="fieldname">
    <w:name w:val="fieldname"/>
    <w:rsid w:val="00F60BC5"/>
  </w:style>
  <w:style w:type="character" w:customStyle="1" w:styleId="FontStyle448">
    <w:name w:val="Font Style448"/>
    <w:rsid w:val="00F60BC5"/>
    <w:rPr>
      <w:rFonts w:ascii="Times New Roman" w:hAnsi="Times New Roman" w:cs="Times New Roman"/>
      <w:sz w:val="20"/>
      <w:szCs w:val="20"/>
    </w:rPr>
  </w:style>
  <w:style w:type="paragraph" w:customStyle="1" w:styleId="caaieiaie3">
    <w:name w:val="caaieiaie 3"/>
    <w:rsid w:val="00F60BC5"/>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F60BC5"/>
    <w:rPr>
      <w:rFonts w:ascii="Garamond" w:hAnsi="Garamond" w:cs="Garamond"/>
      <w:sz w:val="24"/>
      <w:szCs w:val="24"/>
    </w:rPr>
  </w:style>
  <w:style w:type="character" w:customStyle="1" w:styleId="FooterChar">
    <w:name w:val="Footer Char"/>
    <w:locked/>
    <w:rsid w:val="00F60BC5"/>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F60BC5"/>
    <w:rPr>
      <w:lang w:eastAsia="en-US"/>
    </w:rPr>
  </w:style>
  <w:style w:type="character" w:customStyle="1" w:styleId="316">
    <w:name w:val="Знак3 Знак Знак1"/>
    <w:aliases w:val=" Знак3 Знак Знак Знак1"/>
    <w:semiHidden/>
    <w:locked/>
    <w:rsid w:val="00F60BC5"/>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F60BC5"/>
    <w:rPr>
      <w:rFonts w:ascii="Arial" w:hAnsi="Arial"/>
      <w:b/>
      <w:sz w:val="36"/>
      <w:lang w:val="ru-RU" w:eastAsia="en-US"/>
    </w:rPr>
  </w:style>
  <w:style w:type="character" w:customStyle="1" w:styleId="2f6">
    <w:name w:val="Знак Знак2"/>
    <w:rsid w:val="00F60BC5"/>
    <w:rPr>
      <w:rFonts w:ascii="Arial" w:hAnsi="Arial"/>
      <w:b/>
      <w:sz w:val="36"/>
      <w:lang w:val="ru-RU" w:eastAsia="en-US"/>
    </w:rPr>
  </w:style>
  <w:style w:type="paragraph" w:customStyle="1" w:styleId="1fff5">
    <w:name w:val="Знак Знак Знак Знак Знак Знак1"/>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F60BC5"/>
    <w:rPr>
      <w:b/>
      <w:caps/>
      <w:sz w:val="24"/>
      <w:lang w:val="ru-RU" w:eastAsia="ru-RU"/>
    </w:rPr>
  </w:style>
  <w:style w:type="character" w:customStyle="1" w:styleId="143">
    <w:name w:val="Знак Знак14"/>
    <w:locked/>
    <w:rsid w:val="00F60BC5"/>
    <w:rPr>
      <w:b/>
      <w:sz w:val="27"/>
      <w:lang w:val="ru-RU" w:eastAsia="ru-RU"/>
    </w:rPr>
  </w:style>
  <w:style w:type="character" w:customStyle="1" w:styleId="72">
    <w:name w:val="Знак Знак7"/>
    <w:rsid w:val="00F60BC5"/>
    <w:rPr>
      <w:sz w:val="16"/>
      <w:lang w:val="ru-RU" w:eastAsia="ru-RU"/>
    </w:rPr>
  </w:style>
  <w:style w:type="character" w:customStyle="1" w:styleId="151">
    <w:name w:val="Знак Знак15"/>
    <w:rsid w:val="00F60BC5"/>
    <w:rPr>
      <w:rFonts w:ascii="Arial" w:hAnsi="Arial"/>
      <w:b/>
      <w:i/>
      <w:sz w:val="28"/>
      <w:lang w:val="ru-RU" w:eastAsia="en-US"/>
    </w:rPr>
  </w:style>
  <w:style w:type="character" w:customStyle="1" w:styleId="101">
    <w:name w:val="Знак Знак10"/>
    <w:rsid w:val="00F60BC5"/>
    <w:rPr>
      <w:rFonts w:ascii="Calibri" w:hAnsi="Calibri"/>
      <w:i/>
      <w:sz w:val="24"/>
      <w:lang w:val="ru-RU" w:eastAsia="en-US"/>
    </w:rPr>
  </w:style>
  <w:style w:type="character" w:customStyle="1" w:styleId="611">
    <w:name w:val="Знак Знак61"/>
    <w:locked/>
    <w:rsid w:val="00F60BC5"/>
    <w:rPr>
      <w:sz w:val="24"/>
    </w:rPr>
  </w:style>
  <w:style w:type="character" w:customStyle="1" w:styleId="affffff2">
    <w:name w:val="Основной текст + Курсив"/>
    <w:aliases w:val="Интервал 1 pt144"/>
    <w:rsid w:val="00F60BC5"/>
    <w:rPr>
      <w:i/>
      <w:spacing w:val="20"/>
      <w:sz w:val="22"/>
    </w:rPr>
  </w:style>
  <w:style w:type="character" w:customStyle="1" w:styleId="460">
    <w:name w:val="Знак Знак46"/>
    <w:locked/>
    <w:rsid w:val="00F60BC5"/>
    <w:rPr>
      <w:rFonts w:ascii="Arial" w:hAnsi="Arial" w:cs="Arial"/>
      <w:b/>
      <w:bCs/>
      <w:i/>
      <w:iCs/>
      <w:sz w:val="28"/>
      <w:szCs w:val="28"/>
      <w:lang w:val="ru-RU" w:eastAsia="en-US" w:bidi="ar-SA"/>
    </w:rPr>
  </w:style>
  <w:style w:type="character" w:customStyle="1" w:styleId="56">
    <w:name w:val="Знак5 Знак Знак"/>
    <w:locked/>
    <w:rsid w:val="00F60BC5"/>
    <w:rPr>
      <w:sz w:val="16"/>
      <w:szCs w:val="16"/>
      <w:lang w:val="ru-RU" w:eastAsia="ru-RU" w:bidi="ar-SA"/>
    </w:rPr>
  </w:style>
  <w:style w:type="paragraph" w:customStyle="1" w:styleId="affffff3">
    <w:name w:val="заг_пар"/>
    <w:basedOn w:val="32"/>
    <w:next w:val="1a"/>
    <w:rsid w:val="00F60BC5"/>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F60BC5"/>
    <w:pPr>
      <w:widowControl w:val="0"/>
    </w:pPr>
    <w:rPr>
      <w:rFonts w:ascii="Calibri" w:hAnsi="Calibri"/>
      <w:sz w:val="22"/>
      <w:szCs w:val="22"/>
      <w:lang w:val="en-US" w:eastAsia="en-US"/>
    </w:rPr>
  </w:style>
  <w:style w:type="paragraph" w:customStyle="1" w:styleId="affffff4">
    <w:name w:val="параг_огл"/>
    <w:basedOn w:val="a3"/>
    <w:next w:val="aff0"/>
    <w:rsid w:val="00F60BC5"/>
    <w:rPr>
      <w:sz w:val="20"/>
      <w:szCs w:val="20"/>
      <w:lang w:eastAsia="en-US"/>
    </w:rPr>
  </w:style>
  <w:style w:type="paragraph" w:customStyle="1" w:styleId="411">
    <w:name w:val="Заголовок 41"/>
    <w:basedOn w:val="1a"/>
    <w:next w:val="1a"/>
    <w:rsid w:val="00F60BC5"/>
    <w:pPr>
      <w:keepNext/>
      <w:widowControl/>
      <w:ind w:firstLine="0"/>
      <w:jc w:val="left"/>
    </w:pPr>
    <w:rPr>
      <w:rFonts w:ascii="Times New Roman" w:hAnsi="Times New Roman"/>
      <w:snapToGrid/>
      <w:sz w:val="24"/>
    </w:rPr>
  </w:style>
  <w:style w:type="paragraph" w:customStyle="1" w:styleId="Style17">
    <w:name w:val="Style17"/>
    <w:basedOn w:val="a3"/>
    <w:rsid w:val="00F60BC5"/>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F60BC5"/>
    <w:pPr>
      <w:keepNext/>
      <w:widowControl w:val="0"/>
      <w:jc w:val="center"/>
    </w:pPr>
    <w:rPr>
      <w:rFonts w:eastAsia="Calibri"/>
      <w:b/>
      <w:sz w:val="26"/>
      <w:szCs w:val="20"/>
    </w:rPr>
  </w:style>
  <w:style w:type="paragraph" w:customStyle="1" w:styleId="2f7">
    <w:name w:val="Обычный2"/>
    <w:basedOn w:val="a3"/>
    <w:rsid w:val="00F60BC5"/>
    <w:pPr>
      <w:spacing w:before="100" w:beforeAutospacing="1" w:after="100" w:afterAutospacing="1"/>
    </w:pPr>
    <w:rPr>
      <w:rFonts w:eastAsia="Calibri"/>
    </w:rPr>
  </w:style>
  <w:style w:type="paragraph" w:customStyle="1" w:styleId="217">
    <w:name w:val="Основной текст 21"/>
    <w:basedOn w:val="a3"/>
    <w:rsid w:val="00F60BC5"/>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F60BC5"/>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F60BC5"/>
    <w:pPr>
      <w:widowControl/>
      <w:spacing w:before="0" w:after="0"/>
    </w:pPr>
    <w:rPr>
      <w:rFonts w:ascii="Courier New" w:eastAsia="Calibri" w:hAnsi="Courier New"/>
      <w:sz w:val="20"/>
    </w:rPr>
  </w:style>
  <w:style w:type="paragraph" w:customStyle="1" w:styleId="412">
    <w:name w:val="Заголовок 41"/>
    <w:basedOn w:val="1ff"/>
    <w:next w:val="1ff"/>
    <w:rsid w:val="00F60BC5"/>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F60BC5"/>
    <w:pPr>
      <w:spacing w:after="160" w:line="240" w:lineRule="exact"/>
    </w:pPr>
    <w:rPr>
      <w:rFonts w:ascii="Verdana" w:eastAsia="Calibri" w:hAnsi="Verdana"/>
      <w:lang w:val="en-US" w:eastAsia="en-US"/>
    </w:rPr>
  </w:style>
  <w:style w:type="paragraph" w:customStyle="1" w:styleId="affffff5">
    <w:name w:val="Мой стиль"/>
    <w:basedOn w:val="a3"/>
    <w:rsid w:val="00F60BC5"/>
    <w:pPr>
      <w:ind w:left="284" w:right="567"/>
      <w:jc w:val="center"/>
    </w:pPr>
    <w:rPr>
      <w:rFonts w:ascii="Calibri" w:hAnsi="Calibri" w:cs="Calibri"/>
      <w:b/>
      <w:bCs/>
      <w:sz w:val="28"/>
      <w:szCs w:val="28"/>
    </w:rPr>
  </w:style>
  <w:style w:type="paragraph" w:customStyle="1" w:styleId="base">
    <w:name w:val="base"/>
    <w:basedOn w:val="a3"/>
    <w:rsid w:val="00F60BC5"/>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F60BC5"/>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F60BC5"/>
    <w:rPr>
      <w:sz w:val="16"/>
      <w:szCs w:val="16"/>
      <w:lang w:bidi="ar-SA"/>
    </w:rPr>
  </w:style>
  <w:style w:type="character" w:customStyle="1" w:styleId="1fff8">
    <w:name w:val="Знак1 Знак Знак"/>
    <w:rsid w:val="00F60BC5"/>
    <w:rPr>
      <w:sz w:val="24"/>
      <w:szCs w:val="24"/>
      <w:lang w:val="ru-RU" w:eastAsia="ru-RU" w:bidi="ar-SA"/>
    </w:rPr>
  </w:style>
  <w:style w:type="character" w:customStyle="1" w:styleId="1fff9">
    <w:name w:val="Знак Знак Знак1"/>
    <w:locked/>
    <w:rsid w:val="00F60BC5"/>
    <w:rPr>
      <w:b/>
      <w:caps/>
      <w:sz w:val="24"/>
      <w:szCs w:val="24"/>
      <w:lang w:val="ru-RU" w:eastAsia="ru-RU" w:bidi="ar-SA"/>
    </w:rPr>
  </w:style>
  <w:style w:type="character" w:customStyle="1" w:styleId="sem">
    <w:name w:val="sem"/>
    <w:rsid w:val="00F60BC5"/>
  </w:style>
  <w:style w:type="paragraph" w:customStyle="1" w:styleId="1">
    <w:name w:val="1"/>
    <w:basedOn w:val="a3"/>
    <w:rsid w:val="00F60BC5"/>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F60BC5"/>
    <w:rPr>
      <w:rFonts w:ascii="Times New Roman" w:hAnsi="Times New Roman"/>
      <w:i w:val="0"/>
      <w:iCs w:val="0"/>
      <w:sz w:val="24"/>
      <w:lang w:eastAsia="ru-RU"/>
    </w:rPr>
  </w:style>
  <w:style w:type="paragraph" w:customStyle="1" w:styleId="main">
    <w:name w:val="main"/>
    <w:basedOn w:val="a3"/>
    <w:rsid w:val="00F60BC5"/>
    <w:pPr>
      <w:ind w:firstLine="400"/>
      <w:jc w:val="both"/>
      <w:textAlignment w:val="center"/>
    </w:pPr>
    <w:rPr>
      <w:sz w:val="27"/>
      <w:szCs w:val="27"/>
    </w:rPr>
  </w:style>
  <w:style w:type="character" w:customStyle="1" w:styleId="affffff6">
    <w:name w:val="кадр"/>
    <w:rsid w:val="00F60BC5"/>
  </w:style>
  <w:style w:type="character" w:customStyle="1" w:styleId="-">
    <w:name w:val="опред-е"/>
    <w:rsid w:val="00F60BC5"/>
  </w:style>
  <w:style w:type="paragraph" w:customStyle="1" w:styleId="218">
    <w:name w:val="Основной текст с отступом 21"/>
    <w:basedOn w:val="a3"/>
    <w:rsid w:val="00F60BC5"/>
    <w:pPr>
      <w:keepNext/>
      <w:ind w:right="-2" w:firstLine="709"/>
      <w:jc w:val="both"/>
    </w:pPr>
    <w:rPr>
      <w:sz w:val="28"/>
      <w:szCs w:val="20"/>
    </w:rPr>
  </w:style>
  <w:style w:type="character" w:customStyle="1" w:styleId="searchmatch">
    <w:name w:val="searchmatch"/>
    <w:rsid w:val="00F60BC5"/>
  </w:style>
  <w:style w:type="character" w:customStyle="1" w:styleId="FontStyle160">
    <w:name w:val="Font Style16"/>
    <w:rsid w:val="00F60BC5"/>
    <w:rPr>
      <w:rFonts w:ascii="Times New Roman" w:hAnsi="Times New Roman" w:cs="Times New Roman"/>
      <w:sz w:val="26"/>
      <w:szCs w:val="26"/>
    </w:rPr>
  </w:style>
  <w:style w:type="paragraph" w:customStyle="1" w:styleId="1KGK9">
    <w:name w:val="1KG=K9"/>
    <w:rsid w:val="00F60BC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F60BC5"/>
    <w:rPr>
      <w:rFonts w:ascii="Times New Roman" w:hAnsi="Times New Roman" w:cs="Times New Roman"/>
      <w:i/>
      <w:iCs/>
      <w:sz w:val="24"/>
      <w:szCs w:val="24"/>
    </w:rPr>
  </w:style>
  <w:style w:type="character" w:customStyle="1" w:styleId="1fffa">
    <w:name w:val="Основной шрифт абзаца1"/>
    <w:rsid w:val="00F60BC5"/>
  </w:style>
  <w:style w:type="character" w:customStyle="1" w:styleId="affffff7">
    <w:name w:val="Символ сноски"/>
    <w:rsid w:val="00F60BC5"/>
  </w:style>
  <w:style w:type="character" w:customStyle="1" w:styleId="mnemo">
    <w:name w:val="mnemo"/>
    <w:rsid w:val="00F60BC5"/>
  </w:style>
  <w:style w:type="character" w:customStyle="1" w:styleId="texhtml">
    <w:name w:val="texhtml"/>
    <w:rsid w:val="00F60BC5"/>
  </w:style>
  <w:style w:type="paragraph" w:customStyle="1" w:styleId="1fffb">
    <w:name w:val="Название1"/>
    <w:basedOn w:val="a3"/>
    <w:rsid w:val="00F60BC5"/>
    <w:pPr>
      <w:suppressLineNumbers/>
      <w:suppressAutoHyphens/>
      <w:spacing w:before="120" w:after="120"/>
    </w:pPr>
    <w:rPr>
      <w:rFonts w:cs="Mangal"/>
      <w:i/>
      <w:iCs/>
      <w:lang w:eastAsia="ar-SA"/>
    </w:rPr>
  </w:style>
  <w:style w:type="paragraph" w:customStyle="1" w:styleId="1fffc">
    <w:name w:val="Указатель1"/>
    <w:basedOn w:val="a3"/>
    <w:rsid w:val="00F60BC5"/>
    <w:pPr>
      <w:suppressLineNumbers/>
      <w:suppressAutoHyphens/>
    </w:pPr>
    <w:rPr>
      <w:rFonts w:cs="Mangal"/>
      <w:lang w:eastAsia="ar-SA"/>
    </w:rPr>
  </w:style>
  <w:style w:type="character" w:customStyle="1" w:styleId="butback">
    <w:name w:val="butback"/>
    <w:rsid w:val="00F60BC5"/>
  </w:style>
  <w:style w:type="paragraph" w:customStyle="1" w:styleId="Style26">
    <w:name w:val="Style26"/>
    <w:basedOn w:val="a3"/>
    <w:rsid w:val="00F60BC5"/>
    <w:pPr>
      <w:widowControl w:val="0"/>
      <w:autoSpaceDE w:val="0"/>
      <w:autoSpaceDN w:val="0"/>
      <w:adjustRightInd w:val="0"/>
      <w:spacing w:line="485" w:lineRule="exact"/>
      <w:ind w:firstLine="902"/>
      <w:jc w:val="both"/>
    </w:pPr>
  </w:style>
  <w:style w:type="paragraph" w:customStyle="1" w:styleId="Style7">
    <w:name w:val="Style7"/>
    <w:basedOn w:val="a3"/>
    <w:rsid w:val="00F60BC5"/>
    <w:pPr>
      <w:widowControl w:val="0"/>
      <w:autoSpaceDE w:val="0"/>
      <w:autoSpaceDN w:val="0"/>
      <w:adjustRightInd w:val="0"/>
    </w:pPr>
  </w:style>
  <w:style w:type="paragraph" w:customStyle="1" w:styleId="Style32">
    <w:name w:val="Style32"/>
    <w:basedOn w:val="a3"/>
    <w:rsid w:val="00F60BC5"/>
    <w:pPr>
      <w:widowControl w:val="0"/>
      <w:autoSpaceDE w:val="0"/>
      <w:autoSpaceDN w:val="0"/>
      <w:adjustRightInd w:val="0"/>
    </w:pPr>
  </w:style>
  <w:style w:type="paragraph" w:customStyle="1" w:styleId="Style34">
    <w:name w:val="Style34"/>
    <w:basedOn w:val="a3"/>
    <w:rsid w:val="00F60BC5"/>
    <w:pPr>
      <w:widowControl w:val="0"/>
      <w:autoSpaceDE w:val="0"/>
      <w:autoSpaceDN w:val="0"/>
      <w:adjustRightInd w:val="0"/>
      <w:spacing w:line="485" w:lineRule="exact"/>
      <w:ind w:firstLine="691"/>
    </w:pPr>
  </w:style>
  <w:style w:type="paragraph" w:customStyle="1" w:styleId="Style4">
    <w:name w:val="Style4"/>
    <w:basedOn w:val="a3"/>
    <w:rsid w:val="00F60BC5"/>
    <w:pPr>
      <w:widowControl w:val="0"/>
      <w:autoSpaceDE w:val="0"/>
      <w:autoSpaceDN w:val="0"/>
      <w:adjustRightInd w:val="0"/>
      <w:spacing w:line="499" w:lineRule="exact"/>
      <w:ind w:firstLine="667"/>
      <w:jc w:val="both"/>
    </w:pPr>
  </w:style>
  <w:style w:type="paragraph" w:customStyle="1" w:styleId="Style40">
    <w:name w:val="Style40"/>
    <w:basedOn w:val="a3"/>
    <w:rsid w:val="00F60BC5"/>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F60BC5"/>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F60BC5"/>
    <w:pPr>
      <w:widowControl w:val="0"/>
      <w:autoSpaceDE w:val="0"/>
      <w:autoSpaceDN w:val="0"/>
      <w:adjustRightInd w:val="0"/>
      <w:spacing w:line="446" w:lineRule="exact"/>
    </w:pPr>
  </w:style>
  <w:style w:type="paragraph" w:customStyle="1" w:styleId="Style20">
    <w:name w:val="Style20"/>
    <w:basedOn w:val="a3"/>
    <w:rsid w:val="00F60BC5"/>
    <w:pPr>
      <w:widowControl w:val="0"/>
      <w:autoSpaceDE w:val="0"/>
      <w:autoSpaceDN w:val="0"/>
      <w:adjustRightInd w:val="0"/>
      <w:spacing w:line="485" w:lineRule="exact"/>
      <w:ind w:firstLine="854"/>
      <w:jc w:val="both"/>
    </w:pPr>
  </w:style>
  <w:style w:type="paragraph" w:customStyle="1" w:styleId="Style13">
    <w:name w:val="Style13"/>
    <w:basedOn w:val="a3"/>
    <w:rsid w:val="00F60BC5"/>
    <w:pPr>
      <w:widowControl w:val="0"/>
      <w:autoSpaceDE w:val="0"/>
      <w:autoSpaceDN w:val="0"/>
      <w:adjustRightInd w:val="0"/>
      <w:spacing w:line="486" w:lineRule="exact"/>
      <w:ind w:firstLine="710"/>
      <w:jc w:val="both"/>
    </w:pPr>
  </w:style>
  <w:style w:type="paragraph" w:customStyle="1" w:styleId="urllink">
    <w:name w:val="urllink"/>
    <w:basedOn w:val="a3"/>
    <w:rsid w:val="00F60BC5"/>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F60BC5"/>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F60BC5"/>
    <w:pPr>
      <w:tabs>
        <w:tab w:val="left" w:pos="454"/>
      </w:tabs>
      <w:ind w:left="454" w:hanging="454"/>
      <w:jc w:val="both"/>
    </w:pPr>
    <w:rPr>
      <w:b/>
    </w:rPr>
  </w:style>
  <w:style w:type="paragraph" w:customStyle="1" w:styleId="10pt">
    <w:name w:val="Стиль Основной текст с отступом + 10 pt по ширине"/>
    <w:basedOn w:val="aff9"/>
    <w:rsid w:val="00F60BC5"/>
    <w:pPr>
      <w:spacing w:after="0"/>
      <w:ind w:left="0" w:firstLine="454"/>
      <w:jc w:val="both"/>
    </w:pPr>
    <w:rPr>
      <w:sz w:val="20"/>
      <w:szCs w:val="20"/>
    </w:rPr>
  </w:style>
  <w:style w:type="paragraph" w:customStyle="1" w:styleId="ConsPlusDocList">
    <w:name w:val="ConsPlusDocList"/>
    <w:rsid w:val="00F60B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F60BC5"/>
  </w:style>
  <w:style w:type="paragraph" w:customStyle="1" w:styleId="affffff8">
    <w:name w:val="Стиль"/>
    <w:link w:val="3f1"/>
    <w:rsid w:val="00F60B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F60BC5"/>
    <w:rPr>
      <w:rFonts w:ascii="Times New Roman" w:eastAsia="Times New Roman" w:hAnsi="Times New Roman" w:cs="Times New Roman"/>
      <w:sz w:val="24"/>
      <w:szCs w:val="24"/>
      <w:lang w:eastAsia="ru-RU"/>
    </w:rPr>
  </w:style>
  <w:style w:type="paragraph" w:customStyle="1" w:styleId="affffff9">
    <w:name w:val="Литература"/>
    <w:basedOn w:val="a3"/>
    <w:rsid w:val="00F60BC5"/>
    <w:pPr>
      <w:keepNext/>
      <w:jc w:val="center"/>
    </w:pPr>
    <w:rPr>
      <w:b/>
    </w:rPr>
  </w:style>
  <w:style w:type="paragraph" w:customStyle="1" w:styleId="affffffa">
    <w:name w:val="Знак Знак Знак Знак Знак Знак Знак"/>
    <w:basedOn w:val="a3"/>
    <w:rsid w:val="00F60BC5"/>
    <w:pPr>
      <w:spacing w:after="160" w:line="240" w:lineRule="exact"/>
    </w:pPr>
    <w:rPr>
      <w:rFonts w:ascii="Verdana" w:hAnsi="Verdana"/>
      <w:sz w:val="20"/>
      <w:szCs w:val="20"/>
      <w:lang w:val="en-US" w:eastAsia="en-US"/>
    </w:rPr>
  </w:style>
  <w:style w:type="character" w:customStyle="1" w:styleId="highlighthighlightactive">
    <w:name w:val="highlight highlight_active"/>
    <w:rsid w:val="00F60BC5"/>
  </w:style>
  <w:style w:type="paragraph" w:customStyle="1" w:styleId="osntext">
    <w:name w:val="osn_text"/>
    <w:basedOn w:val="a3"/>
    <w:rsid w:val="00F60BC5"/>
    <w:pPr>
      <w:widowControl w:val="0"/>
      <w:ind w:firstLine="567"/>
      <w:jc w:val="both"/>
    </w:pPr>
    <w:rPr>
      <w:sz w:val="20"/>
      <w:szCs w:val="20"/>
    </w:rPr>
  </w:style>
  <w:style w:type="paragraph" w:customStyle="1" w:styleId="copyrights">
    <w:name w:val="copyrights"/>
    <w:basedOn w:val="a3"/>
    <w:rsid w:val="00F60BC5"/>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F60BC5"/>
    <w:pPr>
      <w:widowControl w:val="0"/>
      <w:autoSpaceDE w:val="0"/>
      <w:autoSpaceDN w:val="0"/>
      <w:adjustRightInd w:val="0"/>
    </w:pPr>
  </w:style>
  <w:style w:type="paragraph" w:customStyle="1" w:styleId="Style30">
    <w:name w:val="Style30"/>
    <w:basedOn w:val="a3"/>
    <w:rsid w:val="00F60BC5"/>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F60BC5"/>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F60BC5"/>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F60BC5"/>
    <w:pPr>
      <w:numPr>
        <w:ilvl w:val="1"/>
      </w:numPr>
      <w:tabs>
        <w:tab w:val="left" w:pos="792"/>
      </w:tabs>
    </w:pPr>
    <w:rPr>
      <w:i w:val="0"/>
      <w:iCs w:val="0"/>
      <w:kern w:val="32"/>
      <w:sz w:val="24"/>
      <w:szCs w:val="32"/>
      <w:lang w:eastAsia="ru-RU"/>
    </w:rPr>
  </w:style>
  <w:style w:type="character" w:styleId="affffffb">
    <w:name w:val="Subtle Emphasis"/>
    <w:qFormat/>
    <w:rsid w:val="00F60BC5"/>
    <w:rPr>
      <w:i/>
      <w:iCs/>
      <w:color w:val="808080"/>
    </w:rPr>
  </w:style>
  <w:style w:type="character" w:styleId="affffffc">
    <w:name w:val="Placeholder Text"/>
    <w:semiHidden/>
    <w:rsid w:val="00F60BC5"/>
    <w:rPr>
      <w:color w:val="808080"/>
    </w:rPr>
  </w:style>
  <w:style w:type="character" w:customStyle="1" w:styleId="textcopy">
    <w:name w:val="textcopy"/>
    <w:rsid w:val="00F60BC5"/>
  </w:style>
  <w:style w:type="character" w:customStyle="1" w:styleId="affffffd">
    <w:name w:val="Выделенный"/>
    <w:rsid w:val="00F60BC5"/>
    <w:rPr>
      <w:b/>
      <w:lang w:val="ru-RU" w:eastAsia="ru-RU"/>
    </w:rPr>
  </w:style>
  <w:style w:type="character" w:customStyle="1" w:styleId="ft224">
    <w:name w:val="ft224"/>
    <w:rsid w:val="00F60BC5"/>
  </w:style>
  <w:style w:type="paragraph" w:customStyle="1" w:styleId="1ffff">
    <w:name w:val="стиль1"/>
    <w:basedOn w:val="a3"/>
    <w:rsid w:val="00F60BC5"/>
    <w:pPr>
      <w:spacing w:before="100" w:beforeAutospacing="1" w:after="100" w:afterAutospacing="1"/>
    </w:pPr>
  </w:style>
  <w:style w:type="character" w:customStyle="1" w:styleId="PlainTextChar">
    <w:name w:val="Plain Text Char"/>
    <w:aliases w:val="Heading 12 Char,Знак8 Char"/>
    <w:semiHidden/>
    <w:locked/>
    <w:rsid w:val="00F60BC5"/>
    <w:rPr>
      <w:rFonts w:ascii="Courier New" w:hAnsi="Courier New"/>
      <w:lang w:val="ru-RU" w:eastAsia="ru-RU" w:bidi="ar-SA"/>
    </w:rPr>
  </w:style>
  <w:style w:type="paragraph" w:customStyle="1" w:styleId="Times">
    <w:name w:val="Times"/>
    <w:basedOn w:val="TableParagraph"/>
    <w:rsid w:val="00F60BC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F60BC5"/>
  </w:style>
  <w:style w:type="paragraph" w:customStyle="1" w:styleId="2f9">
    <w:name w:val="Основной текст2"/>
    <w:basedOn w:val="a3"/>
    <w:rsid w:val="00F60BC5"/>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F60BC5"/>
    <w:rPr>
      <w:rFonts w:cs="Times New Roman"/>
      <w:color w:val="666666"/>
    </w:rPr>
  </w:style>
  <w:style w:type="paragraph" w:customStyle="1" w:styleId="12pt025">
    <w:name w:val="Стиль 12 pt полужирный Черный уплотненный на  025 пт"/>
    <w:basedOn w:val="11"/>
    <w:rsid w:val="00F60BC5"/>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F60BC5"/>
    <w:pPr>
      <w:numPr>
        <w:numId w:val="13"/>
      </w:numPr>
      <w:tabs>
        <w:tab w:val="left" w:pos="0"/>
      </w:tabs>
      <w:jc w:val="both"/>
    </w:pPr>
    <w:rPr>
      <w:b/>
    </w:rPr>
  </w:style>
  <w:style w:type="character" w:customStyle="1" w:styleId="FontStyle111">
    <w:name w:val="Font Style111"/>
    <w:rsid w:val="00F60BC5"/>
    <w:rPr>
      <w:rFonts w:ascii="Century Schoolbook" w:hAnsi="Century Schoolbook" w:cs="Century Schoolbook" w:hint="default"/>
      <w:sz w:val="18"/>
      <w:szCs w:val="18"/>
    </w:rPr>
  </w:style>
  <w:style w:type="character" w:customStyle="1" w:styleId="FontStyle136">
    <w:name w:val="Font Style136"/>
    <w:rsid w:val="00F60BC5"/>
    <w:rPr>
      <w:rFonts w:ascii="Century Schoolbook" w:hAnsi="Century Schoolbook" w:cs="Century Schoolbook"/>
      <w:b/>
      <w:bCs/>
      <w:sz w:val="18"/>
      <w:szCs w:val="18"/>
    </w:rPr>
  </w:style>
  <w:style w:type="paragraph" w:customStyle="1" w:styleId="Style67">
    <w:name w:val="Style67"/>
    <w:basedOn w:val="a3"/>
    <w:rsid w:val="00F60BC5"/>
    <w:pPr>
      <w:widowControl w:val="0"/>
      <w:autoSpaceDE w:val="0"/>
      <w:autoSpaceDN w:val="0"/>
      <w:adjustRightInd w:val="0"/>
    </w:pPr>
    <w:rPr>
      <w:rFonts w:ascii="Arial Black" w:hAnsi="Arial Black"/>
    </w:rPr>
  </w:style>
  <w:style w:type="character" w:customStyle="1" w:styleId="r">
    <w:name w:val="r"/>
    <w:rsid w:val="00F60BC5"/>
  </w:style>
  <w:style w:type="character" w:customStyle="1" w:styleId="rl">
    <w:name w:val="rl"/>
    <w:rsid w:val="00F60BC5"/>
  </w:style>
  <w:style w:type="character" w:customStyle="1" w:styleId="ep">
    <w:name w:val="ep"/>
    <w:rsid w:val="00F60BC5"/>
  </w:style>
  <w:style w:type="character" w:customStyle="1" w:styleId="f">
    <w:name w:val="f"/>
    <w:rsid w:val="00F60BC5"/>
  </w:style>
  <w:style w:type="paragraph" w:customStyle="1" w:styleId="affffffe">
    <w:name w:val="Диссер"/>
    <w:basedOn w:val="a3"/>
    <w:rsid w:val="00F60BC5"/>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F60BC5"/>
    <w:rPr>
      <w:sz w:val="24"/>
      <w:szCs w:val="24"/>
      <w:lang w:val="ru-RU" w:eastAsia="ru-RU" w:bidi="ar-SA"/>
    </w:rPr>
  </w:style>
  <w:style w:type="character" w:customStyle="1" w:styleId="430">
    <w:name w:val="Знак Знак43"/>
    <w:locked/>
    <w:rsid w:val="00F60BC5"/>
    <w:rPr>
      <w:color w:val="000000"/>
      <w:sz w:val="28"/>
      <w:szCs w:val="24"/>
      <w:lang w:eastAsia="ru-RU"/>
    </w:rPr>
  </w:style>
  <w:style w:type="paragraph" w:customStyle="1" w:styleId="afffffff">
    <w:name w:val="Знак Знак Знак 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F60BC5"/>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F60BC5"/>
    <w:rPr>
      <w:sz w:val="24"/>
      <w:szCs w:val="24"/>
      <w:lang w:val="ru-RU" w:eastAsia="ru-RU" w:bidi="ar-SA"/>
    </w:rPr>
  </w:style>
  <w:style w:type="paragraph" w:customStyle="1" w:styleId="a1">
    <w:name w:val="мой"/>
    <w:basedOn w:val="a3"/>
    <w:rsid w:val="00F60BC5"/>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F60BC5"/>
    <w:pPr>
      <w:widowControl/>
      <w:ind w:firstLine="0"/>
      <w:jc w:val="left"/>
    </w:pPr>
    <w:rPr>
      <w:rFonts w:ascii="Times New Roman" w:hAnsi="Times New Roman"/>
      <w:snapToGrid/>
      <w:sz w:val="24"/>
    </w:rPr>
  </w:style>
  <w:style w:type="paragraph" w:customStyle="1" w:styleId="31">
    <w:name w:val="заголовок 3"/>
    <w:basedOn w:val="a3"/>
    <w:next w:val="a3"/>
    <w:rsid w:val="00F60BC5"/>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F60BC5"/>
  </w:style>
  <w:style w:type="paragraph" w:customStyle="1" w:styleId="-0">
    <w:name w:val="абзац-Азар"/>
    <w:basedOn w:val="afe"/>
    <w:rsid w:val="00F60BC5"/>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F60BC5"/>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F60BC5"/>
    <w:rPr>
      <w:rFonts w:ascii="Arial" w:hAnsi="Arial"/>
      <w:sz w:val="24"/>
      <w:szCs w:val="24"/>
      <w:lang w:bidi="ar-SA"/>
    </w:rPr>
  </w:style>
  <w:style w:type="paragraph" w:customStyle="1" w:styleId="1ffff1">
    <w:name w:val="Знак Знак Знак Знак Знак Знак1 Знак Знак Знак"/>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F60BC5"/>
    <w:pPr>
      <w:spacing w:before="100" w:beforeAutospacing="1" w:after="100" w:afterAutospacing="1"/>
      <w:jc w:val="both"/>
    </w:pPr>
    <w:rPr>
      <w:rFonts w:ascii="Georgia" w:hAnsi="Georgia"/>
      <w:color w:val="555555"/>
    </w:rPr>
  </w:style>
  <w:style w:type="paragraph" w:customStyle="1" w:styleId="bodytxt">
    <w:name w:val="bodytxt"/>
    <w:basedOn w:val="a3"/>
    <w:rsid w:val="00F60BC5"/>
    <w:pPr>
      <w:spacing w:before="100" w:beforeAutospacing="1" w:after="100" w:afterAutospacing="1"/>
    </w:pPr>
    <w:rPr>
      <w:rFonts w:ascii="Tahoma" w:hAnsi="Tahoma" w:cs="Tahoma"/>
      <w:color w:val="111111"/>
      <w:sz w:val="33"/>
      <w:szCs w:val="33"/>
    </w:rPr>
  </w:style>
  <w:style w:type="character" w:customStyle="1" w:styleId="afffffff1">
    <w:name w:val="выделение"/>
    <w:rsid w:val="00F60BC5"/>
    <w:rPr>
      <w:rFonts w:cs="Times New Roman"/>
    </w:rPr>
  </w:style>
  <w:style w:type="paragraph" w:customStyle="1" w:styleId="a">
    <w:name w:val="нумерованный содержание"/>
    <w:basedOn w:val="a3"/>
    <w:rsid w:val="00F60BC5"/>
    <w:pPr>
      <w:numPr>
        <w:numId w:val="16"/>
      </w:numPr>
    </w:pPr>
    <w:rPr>
      <w:rFonts w:eastAsia="Calibri"/>
      <w:szCs w:val="22"/>
      <w:lang w:eastAsia="en-US"/>
    </w:rPr>
  </w:style>
  <w:style w:type="character" w:customStyle="1" w:styleId="440">
    <w:name w:val="Знак Знак44"/>
    <w:locked/>
    <w:rsid w:val="00F60BC5"/>
    <w:rPr>
      <w:sz w:val="24"/>
      <w:szCs w:val="24"/>
    </w:rPr>
  </w:style>
  <w:style w:type="character" w:customStyle="1" w:styleId="FontStyle18">
    <w:name w:val="Font Style18"/>
    <w:rsid w:val="00F60BC5"/>
    <w:rPr>
      <w:rFonts w:ascii="Times New Roman" w:hAnsi="Times New Roman" w:cs="Times New Roman"/>
      <w:b/>
      <w:bCs/>
      <w:sz w:val="18"/>
      <w:szCs w:val="18"/>
    </w:rPr>
  </w:style>
  <w:style w:type="character" w:customStyle="1" w:styleId="FontStyle19">
    <w:name w:val="Font Style19"/>
    <w:rsid w:val="00F60BC5"/>
    <w:rPr>
      <w:rFonts w:ascii="Arial" w:hAnsi="Arial" w:cs="Arial"/>
      <w:sz w:val="16"/>
      <w:szCs w:val="16"/>
    </w:rPr>
  </w:style>
  <w:style w:type="character" w:customStyle="1" w:styleId="FontStyle150">
    <w:name w:val="Font Style15"/>
    <w:rsid w:val="00F60BC5"/>
    <w:rPr>
      <w:rFonts w:ascii="Georgia" w:hAnsi="Georgia" w:cs="Georgia"/>
      <w:sz w:val="18"/>
      <w:szCs w:val="18"/>
    </w:rPr>
  </w:style>
  <w:style w:type="character" w:customStyle="1" w:styleId="FontStyle17">
    <w:name w:val="Font Style17"/>
    <w:rsid w:val="00F60BC5"/>
    <w:rPr>
      <w:rFonts w:ascii="Times New Roman" w:hAnsi="Times New Roman" w:cs="Times New Roman"/>
      <w:sz w:val="20"/>
      <w:szCs w:val="20"/>
    </w:rPr>
  </w:style>
  <w:style w:type="character" w:customStyle="1" w:styleId="c0">
    <w:name w:val="c0"/>
    <w:rsid w:val="00F60BC5"/>
  </w:style>
  <w:style w:type="character" w:customStyle="1" w:styleId="FontStyle48">
    <w:name w:val="Font Style48"/>
    <w:rsid w:val="00F60BC5"/>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F60BC5"/>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F60BC5"/>
    <w:pPr>
      <w:spacing w:before="100" w:beforeAutospacing="1" w:after="100" w:afterAutospacing="1"/>
    </w:pPr>
  </w:style>
  <w:style w:type="character" w:customStyle="1" w:styleId="WW8Num1z0">
    <w:name w:val="WW8Num1z0"/>
    <w:rsid w:val="00F60BC5"/>
  </w:style>
  <w:style w:type="character" w:customStyle="1" w:styleId="WW8Num1z1">
    <w:name w:val="WW8Num1z1"/>
    <w:rsid w:val="00F60BC5"/>
  </w:style>
  <w:style w:type="character" w:customStyle="1" w:styleId="WW8Num1z2">
    <w:name w:val="WW8Num1z2"/>
    <w:rsid w:val="00F60BC5"/>
  </w:style>
  <w:style w:type="character" w:customStyle="1" w:styleId="WW8Num1z3">
    <w:name w:val="WW8Num1z3"/>
    <w:rsid w:val="00F60BC5"/>
  </w:style>
  <w:style w:type="character" w:customStyle="1" w:styleId="WW8Num1z4">
    <w:name w:val="WW8Num1z4"/>
    <w:rsid w:val="00F60BC5"/>
  </w:style>
  <w:style w:type="character" w:customStyle="1" w:styleId="WW8Num1z5">
    <w:name w:val="WW8Num1z5"/>
    <w:rsid w:val="00F60BC5"/>
  </w:style>
  <w:style w:type="character" w:customStyle="1" w:styleId="WW8Num1z6">
    <w:name w:val="WW8Num1z6"/>
    <w:rsid w:val="00F60BC5"/>
  </w:style>
  <w:style w:type="character" w:customStyle="1" w:styleId="WW8Num1z7">
    <w:name w:val="WW8Num1z7"/>
    <w:rsid w:val="00F60BC5"/>
  </w:style>
  <w:style w:type="character" w:customStyle="1" w:styleId="WW8Num1z8">
    <w:name w:val="WW8Num1z8"/>
    <w:rsid w:val="00F60BC5"/>
  </w:style>
  <w:style w:type="character" w:customStyle="1" w:styleId="WW8Num2z0">
    <w:name w:val="WW8Num2z0"/>
    <w:rsid w:val="00F60BC5"/>
    <w:rPr>
      <w:rFonts w:ascii="Symbol" w:hAnsi="Symbol" w:cs="Symbol"/>
    </w:rPr>
  </w:style>
  <w:style w:type="character" w:customStyle="1" w:styleId="WW8Num2z1">
    <w:name w:val="WW8Num2z1"/>
    <w:rsid w:val="00F60BC5"/>
    <w:rPr>
      <w:rFonts w:ascii="Courier New" w:hAnsi="Courier New" w:cs="Courier New"/>
    </w:rPr>
  </w:style>
  <w:style w:type="character" w:customStyle="1" w:styleId="WW8Num2z2">
    <w:name w:val="WW8Num2z2"/>
    <w:rsid w:val="00F60BC5"/>
    <w:rPr>
      <w:rFonts w:ascii="Wingdings" w:hAnsi="Wingdings" w:cs="Wingdings"/>
    </w:rPr>
  </w:style>
  <w:style w:type="character" w:customStyle="1" w:styleId="WW8Num3z0">
    <w:name w:val="WW8Num3z0"/>
    <w:rsid w:val="00F60BC5"/>
    <w:rPr>
      <w:rFonts w:ascii="Symbol" w:hAnsi="Symbol" w:cs="Symbol"/>
      <w:color w:val="auto"/>
    </w:rPr>
  </w:style>
  <w:style w:type="character" w:customStyle="1" w:styleId="WW8Num3z2">
    <w:name w:val="WW8Num3z2"/>
    <w:rsid w:val="00F60BC5"/>
    <w:rPr>
      <w:rFonts w:ascii="Wingdings" w:hAnsi="Wingdings" w:cs="Wingdings"/>
    </w:rPr>
  </w:style>
  <w:style w:type="character" w:customStyle="1" w:styleId="WW8Num3z3">
    <w:name w:val="WW8Num3z3"/>
    <w:rsid w:val="00F60BC5"/>
    <w:rPr>
      <w:rFonts w:ascii="Symbol" w:hAnsi="Symbol" w:cs="Symbol"/>
    </w:rPr>
  </w:style>
  <w:style w:type="character" w:customStyle="1" w:styleId="WW8Num4z2">
    <w:name w:val="WW8Num4z2"/>
    <w:rsid w:val="00F60BC5"/>
  </w:style>
  <w:style w:type="character" w:customStyle="1" w:styleId="WW8Num4z4">
    <w:name w:val="WW8Num4z4"/>
    <w:rsid w:val="00F60BC5"/>
  </w:style>
  <w:style w:type="character" w:customStyle="1" w:styleId="WW8Num4z5">
    <w:name w:val="WW8Num4z5"/>
    <w:rsid w:val="00F60BC5"/>
  </w:style>
  <w:style w:type="character" w:customStyle="1" w:styleId="WW8Num4z6">
    <w:name w:val="WW8Num4z6"/>
    <w:rsid w:val="00F60BC5"/>
  </w:style>
  <w:style w:type="character" w:customStyle="1" w:styleId="WW8Num4z7">
    <w:name w:val="WW8Num4z7"/>
    <w:rsid w:val="00F60BC5"/>
  </w:style>
  <w:style w:type="character" w:customStyle="1" w:styleId="WW8Num4z8">
    <w:name w:val="WW8Num4z8"/>
    <w:rsid w:val="00F60BC5"/>
  </w:style>
  <w:style w:type="character" w:customStyle="1" w:styleId="WW8Num5z0">
    <w:name w:val="WW8Num5z0"/>
    <w:rsid w:val="00F60BC5"/>
  </w:style>
  <w:style w:type="character" w:customStyle="1" w:styleId="WW8Num5z1">
    <w:name w:val="WW8Num5z1"/>
    <w:rsid w:val="00F60BC5"/>
  </w:style>
  <w:style w:type="character" w:customStyle="1" w:styleId="WW8Num5z2">
    <w:name w:val="WW8Num5z2"/>
    <w:rsid w:val="00F60BC5"/>
  </w:style>
  <w:style w:type="character" w:customStyle="1" w:styleId="WW8Num5z3">
    <w:name w:val="WW8Num5z3"/>
    <w:rsid w:val="00F60BC5"/>
  </w:style>
  <w:style w:type="character" w:customStyle="1" w:styleId="WW8Num5z4">
    <w:name w:val="WW8Num5z4"/>
    <w:rsid w:val="00F60BC5"/>
  </w:style>
  <w:style w:type="character" w:customStyle="1" w:styleId="WW8Num5z5">
    <w:name w:val="WW8Num5z5"/>
    <w:rsid w:val="00F60BC5"/>
  </w:style>
  <w:style w:type="character" w:customStyle="1" w:styleId="WW8Num5z6">
    <w:name w:val="WW8Num5z6"/>
    <w:rsid w:val="00F60BC5"/>
  </w:style>
  <w:style w:type="character" w:customStyle="1" w:styleId="WW8Num5z7">
    <w:name w:val="WW8Num5z7"/>
    <w:rsid w:val="00F60BC5"/>
  </w:style>
  <w:style w:type="character" w:customStyle="1" w:styleId="WW8Num5z8">
    <w:name w:val="WW8Num5z8"/>
    <w:rsid w:val="00F60BC5"/>
  </w:style>
  <w:style w:type="character" w:customStyle="1" w:styleId="WW8Num6z0">
    <w:name w:val="WW8Num6z0"/>
    <w:rsid w:val="00F60BC5"/>
  </w:style>
  <w:style w:type="character" w:customStyle="1" w:styleId="WW8Num6z2">
    <w:name w:val="WW8Num6z2"/>
    <w:rsid w:val="00F60BC5"/>
  </w:style>
  <w:style w:type="character" w:customStyle="1" w:styleId="WW8Num6z3">
    <w:name w:val="WW8Num6z3"/>
    <w:rsid w:val="00F60BC5"/>
  </w:style>
  <w:style w:type="character" w:customStyle="1" w:styleId="WW8Num6z4">
    <w:name w:val="WW8Num6z4"/>
    <w:rsid w:val="00F60BC5"/>
  </w:style>
  <w:style w:type="character" w:customStyle="1" w:styleId="WW8Num6z5">
    <w:name w:val="WW8Num6z5"/>
    <w:rsid w:val="00F60BC5"/>
  </w:style>
  <w:style w:type="character" w:customStyle="1" w:styleId="WW8Num6z6">
    <w:name w:val="WW8Num6z6"/>
    <w:rsid w:val="00F60BC5"/>
  </w:style>
  <w:style w:type="character" w:customStyle="1" w:styleId="WW8Num6z7">
    <w:name w:val="WW8Num6z7"/>
    <w:rsid w:val="00F60BC5"/>
  </w:style>
  <w:style w:type="character" w:customStyle="1" w:styleId="WW8Num6z8">
    <w:name w:val="WW8Num6z8"/>
    <w:rsid w:val="00F60BC5"/>
  </w:style>
  <w:style w:type="character" w:customStyle="1" w:styleId="WW8Num7z0">
    <w:name w:val="WW8Num7z0"/>
    <w:rsid w:val="00F60BC5"/>
    <w:rPr>
      <w:rFonts w:ascii="Symbol" w:hAnsi="Symbol" w:cs="Symbol"/>
    </w:rPr>
  </w:style>
  <w:style w:type="character" w:customStyle="1" w:styleId="WW8Num7z2">
    <w:name w:val="WW8Num7z2"/>
    <w:rsid w:val="00F60BC5"/>
  </w:style>
  <w:style w:type="character" w:customStyle="1" w:styleId="WW8Num7z3">
    <w:name w:val="WW8Num7z3"/>
    <w:rsid w:val="00F60BC5"/>
  </w:style>
  <w:style w:type="character" w:customStyle="1" w:styleId="WW8Num7z4">
    <w:name w:val="WW8Num7z4"/>
    <w:rsid w:val="00F60BC5"/>
  </w:style>
  <w:style w:type="character" w:customStyle="1" w:styleId="WW8Num7z5">
    <w:name w:val="WW8Num7z5"/>
    <w:rsid w:val="00F60BC5"/>
  </w:style>
  <w:style w:type="character" w:customStyle="1" w:styleId="WW8Num7z6">
    <w:name w:val="WW8Num7z6"/>
    <w:rsid w:val="00F60BC5"/>
  </w:style>
  <w:style w:type="character" w:customStyle="1" w:styleId="WW8Num7z7">
    <w:name w:val="WW8Num7z7"/>
    <w:rsid w:val="00F60BC5"/>
  </w:style>
  <w:style w:type="character" w:customStyle="1" w:styleId="WW8Num7z8">
    <w:name w:val="WW8Num7z8"/>
    <w:rsid w:val="00F60BC5"/>
  </w:style>
  <w:style w:type="character" w:customStyle="1" w:styleId="WW8Num8z1">
    <w:name w:val="WW8Num8z1"/>
    <w:rsid w:val="00F60BC5"/>
  </w:style>
  <w:style w:type="character" w:customStyle="1" w:styleId="WW8Num8z2">
    <w:name w:val="WW8Num8z2"/>
    <w:rsid w:val="00F60BC5"/>
  </w:style>
  <w:style w:type="character" w:customStyle="1" w:styleId="WW8Num8z3">
    <w:name w:val="WW8Num8z3"/>
    <w:rsid w:val="00F60BC5"/>
  </w:style>
  <w:style w:type="character" w:customStyle="1" w:styleId="WW8Num8z4">
    <w:name w:val="WW8Num8z4"/>
    <w:rsid w:val="00F60BC5"/>
  </w:style>
  <w:style w:type="character" w:customStyle="1" w:styleId="WW8Num8z5">
    <w:name w:val="WW8Num8z5"/>
    <w:rsid w:val="00F60BC5"/>
  </w:style>
  <w:style w:type="character" w:customStyle="1" w:styleId="WW8Num8z6">
    <w:name w:val="WW8Num8z6"/>
    <w:rsid w:val="00F60BC5"/>
  </w:style>
  <w:style w:type="character" w:customStyle="1" w:styleId="WW8Num8z7">
    <w:name w:val="WW8Num8z7"/>
    <w:rsid w:val="00F60BC5"/>
  </w:style>
  <w:style w:type="character" w:customStyle="1" w:styleId="WW8Num8z8">
    <w:name w:val="WW8Num8z8"/>
    <w:rsid w:val="00F60BC5"/>
  </w:style>
  <w:style w:type="character" w:customStyle="1" w:styleId="WW8Num9z0">
    <w:name w:val="WW8Num9z0"/>
    <w:rsid w:val="00F60BC5"/>
  </w:style>
  <w:style w:type="character" w:customStyle="1" w:styleId="WW8Num9z1">
    <w:name w:val="WW8Num9z1"/>
    <w:rsid w:val="00F60BC5"/>
  </w:style>
  <w:style w:type="character" w:customStyle="1" w:styleId="WW8Num9z2">
    <w:name w:val="WW8Num9z2"/>
    <w:rsid w:val="00F60BC5"/>
  </w:style>
  <w:style w:type="character" w:customStyle="1" w:styleId="WW8Num9z3">
    <w:name w:val="WW8Num9z3"/>
    <w:rsid w:val="00F60BC5"/>
  </w:style>
  <w:style w:type="character" w:customStyle="1" w:styleId="WW8Num9z4">
    <w:name w:val="WW8Num9z4"/>
    <w:rsid w:val="00F60BC5"/>
  </w:style>
  <w:style w:type="character" w:customStyle="1" w:styleId="WW8Num9z5">
    <w:name w:val="WW8Num9z5"/>
    <w:rsid w:val="00F60BC5"/>
  </w:style>
  <w:style w:type="character" w:customStyle="1" w:styleId="WW8Num9z6">
    <w:name w:val="WW8Num9z6"/>
    <w:rsid w:val="00F60BC5"/>
  </w:style>
  <w:style w:type="character" w:customStyle="1" w:styleId="WW8Num9z7">
    <w:name w:val="WW8Num9z7"/>
    <w:rsid w:val="00F60BC5"/>
  </w:style>
  <w:style w:type="character" w:customStyle="1" w:styleId="WW8Num9z8">
    <w:name w:val="WW8Num9z8"/>
    <w:rsid w:val="00F60BC5"/>
  </w:style>
  <w:style w:type="character" w:customStyle="1" w:styleId="WW8Num10z0">
    <w:name w:val="WW8Num10z0"/>
    <w:rsid w:val="00F60BC5"/>
  </w:style>
  <w:style w:type="character" w:customStyle="1" w:styleId="WW8Num10z1">
    <w:name w:val="WW8Num10z1"/>
    <w:rsid w:val="00F60BC5"/>
  </w:style>
  <w:style w:type="character" w:customStyle="1" w:styleId="WW8Num10z2">
    <w:name w:val="WW8Num10z2"/>
    <w:rsid w:val="00F60BC5"/>
  </w:style>
  <w:style w:type="character" w:customStyle="1" w:styleId="WW8Num10z3">
    <w:name w:val="WW8Num10z3"/>
    <w:rsid w:val="00F60BC5"/>
  </w:style>
  <w:style w:type="character" w:customStyle="1" w:styleId="WW8Num10z4">
    <w:name w:val="WW8Num10z4"/>
    <w:rsid w:val="00F60BC5"/>
  </w:style>
  <w:style w:type="character" w:customStyle="1" w:styleId="WW8Num10z5">
    <w:name w:val="WW8Num10z5"/>
    <w:rsid w:val="00F60BC5"/>
  </w:style>
  <w:style w:type="character" w:customStyle="1" w:styleId="WW8Num10z6">
    <w:name w:val="WW8Num10z6"/>
    <w:rsid w:val="00F60BC5"/>
  </w:style>
  <w:style w:type="character" w:customStyle="1" w:styleId="WW8Num10z7">
    <w:name w:val="WW8Num10z7"/>
    <w:rsid w:val="00F60BC5"/>
  </w:style>
  <w:style w:type="character" w:customStyle="1" w:styleId="WW8Num10z8">
    <w:name w:val="WW8Num10z8"/>
    <w:rsid w:val="00F60BC5"/>
  </w:style>
  <w:style w:type="character" w:customStyle="1" w:styleId="WW8Num11z0">
    <w:name w:val="WW8Num11z0"/>
    <w:rsid w:val="00F60BC5"/>
  </w:style>
  <w:style w:type="character" w:customStyle="1" w:styleId="WW8Num11z1">
    <w:name w:val="WW8Num11z1"/>
    <w:rsid w:val="00F60BC5"/>
    <w:rPr>
      <w:rFonts w:ascii="Symbol" w:hAnsi="Symbol" w:cs="Symbol"/>
    </w:rPr>
  </w:style>
  <w:style w:type="character" w:customStyle="1" w:styleId="WW8Num11z2">
    <w:name w:val="WW8Num11z2"/>
    <w:rsid w:val="00F60BC5"/>
  </w:style>
  <w:style w:type="character" w:customStyle="1" w:styleId="WW8Num11z3">
    <w:name w:val="WW8Num11z3"/>
    <w:rsid w:val="00F60BC5"/>
  </w:style>
  <w:style w:type="character" w:customStyle="1" w:styleId="WW8Num11z4">
    <w:name w:val="WW8Num11z4"/>
    <w:rsid w:val="00F60BC5"/>
  </w:style>
  <w:style w:type="character" w:customStyle="1" w:styleId="WW8Num11z5">
    <w:name w:val="WW8Num11z5"/>
    <w:rsid w:val="00F60BC5"/>
  </w:style>
  <w:style w:type="character" w:customStyle="1" w:styleId="WW8Num11z6">
    <w:name w:val="WW8Num11z6"/>
    <w:rsid w:val="00F60BC5"/>
  </w:style>
  <w:style w:type="character" w:customStyle="1" w:styleId="WW8Num11z7">
    <w:name w:val="WW8Num11z7"/>
    <w:rsid w:val="00F60BC5"/>
  </w:style>
  <w:style w:type="character" w:customStyle="1" w:styleId="WW8Num11z8">
    <w:name w:val="WW8Num11z8"/>
    <w:rsid w:val="00F60BC5"/>
  </w:style>
  <w:style w:type="character" w:customStyle="1" w:styleId="WW8Num12z0">
    <w:name w:val="WW8Num12z0"/>
    <w:rsid w:val="00F60BC5"/>
  </w:style>
  <w:style w:type="character" w:customStyle="1" w:styleId="WW8Num12z1">
    <w:name w:val="WW8Num12z1"/>
    <w:rsid w:val="00F60BC5"/>
    <w:rPr>
      <w:b/>
      <w:bCs/>
    </w:rPr>
  </w:style>
  <w:style w:type="character" w:customStyle="1" w:styleId="WW8Num12z2">
    <w:name w:val="WW8Num12z2"/>
    <w:rsid w:val="00F60BC5"/>
  </w:style>
  <w:style w:type="character" w:customStyle="1" w:styleId="WW8Num12z3">
    <w:name w:val="WW8Num12z3"/>
    <w:rsid w:val="00F60BC5"/>
  </w:style>
  <w:style w:type="character" w:customStyle="1" w:styleId="WW8Num12z4">
    <w:name w:val="WW8Num12z4"/>
    <w:rsid w:val="00F60BC5"/>
  </w:style>
  <w:style w:type="character" w:customStyle="1" w:styleId="WW8Num12z5">
    <w:name w:val="WW8Num12z5"/>
    <w:rsid w:val="00F60BC5"/>
  </w:style>
  <w:style w:type="character" w:customStyle="1" w:styleId="WW8Num12z6">
    <w:name w:val="WW8Num12z6"/>
    <w:rsid w:val="00F60BC5"/>
  </w:style>
  <w:style w:type="character" w:customStyle="1" w:styleId="WW8Num12z7">
    <w:name w:val="WW8Num12z7"/>
    <w:rsid w:val="00F60BC5"/>
  </w:style>
  <w:style w:type="character" w:customStyle="1" w:styleId="WW8Num12z8">
    <w:name w:val="WW8Num12z8"/>
    <w:rsid w:val="00F60BC5"/>
  </w:style>
  <w:style w:type="character" w:customStyle="1" w:styleId="WW8Num13z0">
    <w:name w:val="WW8Num13z0"/>
    <w:rsid w:val="00F60BC5"/>
    <w:rPr>
      <w:rFonts w:ascii="Symbol" w:hAnsi="Symbol" w:cs="Symbol"/>
    </w:rPr>
  </w:style>
  <w:style w:type="character" w:customStyle="1" w:styleId="WW8Num13z1">
    <w:name w:val="WW8Num13z1"/>
    <w:rsid w:val="00F60BC5"/>
    <w:rPr>
      <w:rFonts w:ascii="Courier New" w:hAnsi="Courier New" w:cs="Courier New"/>
    </w:rPr>
  </w:style>
  <w:style w:type="character" w:customStyle="1" w:styleId="WW8Num13z2">
    <w:name w:val="WW8Num13z2"/>
    <w:rsid w:val="00F60BC5"/>
    <w:rPr>
      <w:rFonts w:ascii="Wingdings" w:hAnsi="Wingdings" w:cs="Wingdings"/>
    </w:rPr>
  </w:style>
  <w:style w:type="character" w:customStyle="1" w:styleId="WW8Num14z2">
    <w:name w:val="WW8Num14z2"/>
    <w:rsid w:val="00F60BC5"/>
    <w:rPr>
      <w:rFonts w:ascii="Wingdings" w:hAnsi="Wingdings" w:cs="Wingdings"/>
    </w:rPr>
  </w:style>
  <w:style w:type="character" w:customStyle="1" w:styleId="WW8Num15z0">
    <w:name w:val="WW8Num15z0"/>
    <w:rsid w:val="00F60BC5"/>
  </w:style>
  <w:style w:type="character" w:customStyle="1" w:styleId="WW8Num15z2">
    <w:name w:val="WW8Num15z2"/>
    <w:rsid w:val="00F60BC5"/>
  </w:style>
  <w:style w:type="character" w:customStyle="1" w:styleId="WW8Num15z3">
    <w:name w:val="WW8Num15z3"/>
    <w:rsid w:val="00F60BC5"/>
  </w:style>
  <w:style w:type="character" w:customStyle="1" w:styleId="WW8Num15z4">
    <w:name w:val="WW8Num15z4"/>
    <w:rsid w:val="00F60BC5"/>
  </w:style>
  <w:style w:type="character" w:customStyle="1" w:styleId="WW8Num15z5">
    <w:name w:val="WW8Num15z5"/>
    <w:rsid w:val="00F60BC5"/>
  </w:style>
  <w:style w:type="character" w:customStyle="1" w:styleId="WW8Num15z6">
    <w:name w:val="WW8Num15z6"/>
    <w:rsid w:val="00F60BC5"/>
  </w:style>
  <w:style w:type="character" w:customStyle="1" w:styleId="WW8Num15z7">
    <w:name w:val="WW8Num15z7"/>
    <w:rsid w:val="00F60BC5"/>
  </w:style>
  <w:style w:type="character" w:customStyle="1" w:styleId="WW8Num15z8">
    <w:name w:val="WW8Num15z8"/>
    <w:rsid w:val="00F60BC5"/>
  </w:style>
  <w:style w:type="character" w:customStyle="1" w:styleId="WW8Num16z1">
    <w:name w:val="WW8Num16z1"/>
    <w:rsid w:val="00F60BC5"/>
  </w:style>
  <w:style w:type="character" w:customStyle="1" w:styleId="WW8Num16z2">
    <w:name w:val="WW8Num16z2"/>
    <w:rsid w:val="00F60BC5"/>
  </w:style>
  <w:style w:type="character" w:customStyle="1" w:styleId="WW8Num16z3">
    <w:name w:val="WW8Num16z3"/>
    <w:rsid w:val="00F60BC5"/>
  </w:style>
  <w:style w:type="character" w:customStyle="1" w:styleId="WW8Num16z4">
    <w:name w:val="WW8Num16z4"/>
    <w:rsid w:val="00F60BC5"/>
  </w:style>
  <w:style w:type="character" w:customStyle="1" w:styleId="WW8Num16z5">
    <w:name w:val="WW8Num16z5"/>
    <w:rsid w:val="00F60BC5"/>
  </w:style>
  <w:style w:type="character" w:customStyle="1" w:styleId="WW8Num16z6">
    <w:name w:val="WW8Num16z6"/>
    <w:rsid w:val="00F60BC5"/>
  </w:style>
  <w:style w:type="character" w:customStyle="1" w:styleId="WW8Num16z7">
    <w:name w:val="WW8Num16z7"/>
    <w:rsid w:val="00F60BC5"/>
  </w:style>
  <w:style w:type="character" w:customStyle="1" w:styleId="WW8Num16z8">
    <w:name w:val="WW8Num16z8"/>
    <w:rsid w:val="00F60BC5"/>
  </w:style>
  <w:style w:type="character" w:customStyle="1" w:styleId="WW8Num17z0">
    <w:name w:val="WW8Num17z0"/>
    <w:rsid w:val="00F60BC5"/>
    <w:rPr>
      <w:rFonts w:ascii="Times New Roman" w:hAnsi="Times New Roman" w:cs="Times New Roman"/>
      <w:b w:val="0"/>
      <w:i w:val="0"/>
      <w:sz w:val="24"/>
      <w:szCs w:val="24"/>
    </w:rPr>
  </w:style>
  <w:style w:type="character" w:customStyle="1" w:styleId="WW8Num17z2">
    <w:name w:val="WW8Num17z2"/>
    <w:rsid w:val="00F60BC5"/>
  </w:style>
  <w:style w:type="character" w:customStyle="1" w:styleId="WW8Num17z3">
    <w:name w:val="WW8Num17z3"/>
    <w:rsid w:val="00F60BC5"/>
  </w:style>
  <w:style w:type="character" w:customStyle="1" w:styleId="WW8Num17z4">
    <w:name w:val="WW8Num17z4"/>
    <w:rsid w:val="00F60BC5"/>
  </w:style>
  <w:style w:type="character" w:customStyle="1" w:styleId="WW8Num17z5">
    <w:name w:val="WW8Num17z5"/>
    <w:rsid w:val="00F60BC5"/>
  </w:style>
  <w:style w:type="character" w:customStyle="1" w:styleId="WW8Num17z6">
    <w:name w:val="WW8Num17z6"/>
    <w:rsid w:val="00F60BC5"/>
  </w:style>
  <w:style w:type="character" w:customStyle="1" w:styleId="WW8Num17z7">
    <w:name w:val="WW8Num17z7"/>
    <w:rsid w:val="00F60BC5"/>
  </w:style>
  <w:style w:type="character" w:customStyle="1" w:styleId="WW8Num17z8">
    <w:name w:val="WW8Num17z8"/>
    <w:rsid w:val="00F60BC5"/>
  </w:style>
  <w:style w:type="character" w:customStyle="1" w:styleId="WW8Num18z1">
    <w:name w:val="WW8Num18z1"/>
    <w:rsid w:val="00F60BC5"/>
  </w:style>
  <w:style w:type="character" w:customStyle="1" w:styleId="WW8Num18z2">
    <w:name w:val="WW8Num18z2"/>
    <w:rsid w:val="00F60BC5"/>
  </w:style>
  <w:style w:type="character" w:customStyle="1" w:styleId="WW8Num18z3">
    <w:name w:val="WW8Num18z3"/>
    <w:rsid w:val="00F60BC5"/>
  </w:style>
  <w:style w:type="character" w:customStyle="1" w:styleId="WW8Num18z4">
    <w:name w:val="WW8Num18z4"/>
    <w:rsid w:val="00F60BC5"/>
  </w:style>
  <w:style w:type="character" w:customStyle="1" w:styleId="WW8Num18z5">
    <w:name w:val="WW8Num18z5"/>
    <w:rsid w:val="00F60BC5"/>
  </w:style>
  <w:style w:type="character" w:customStyle="1" w:styleId="WW8Num18z6">
    <w:name w:val="WW8Num18z6"/>
    <w:rsid w:val="00F60BC5"/>
  </w:style>
  <w:style w:type="character" w:customStyle="1" w:styleId="WW8Num18z7">
    <w:name w:val="WW8Num18z7"/>
    <w:rsid w:val="00F60BC5"/>
  </w:style>
  <w:style w:type="character" w:customStyle="1" w:styleId="WW8Num18z8">
    <w:name w:val="WW8Num18z8"/>
    <w:rsid w:val="00F60BC5"/>
  </w:style>
  <w:style w:type="character" w:customStyle="1" w:styleId="WW8Num19z0">
    <w:name w:val="WW8Num19z0"/>
    <w:rsid w:val="00F60BC5"/>
  </w:style>
  <w:style w:type="character" w:customStyle="1" w:styleId="WW8Num19z1">
    <w:name w:val="WW8Num19z1"/>
    <w:rsid w:val="00F60BC5"/>
  </w:style>
  <w:style w:type="character" w:customStyle="1" w:styleId="WW8Num19z2">
    <w:name w:val="WW8Num19z2"/>
    <w:rsid w:val="00F60BC5"/>
  </w:style>
  <w:style w:type="character" w:customStyle="1" w:styleId="WW8Num19z3">
    <w:name w:val="WW8Num19z3"/>
    <w:rsid w:val="00F60BC5"/>
  </w:style>
  <w:style w:type="character" w:customStyle="1" w:styleId="WW8Num19z4">
    <w:name w:val="WW8Num19z4"/>
    <w:rsid w:val="00F60BC5"/>
  </w:style>
  <w:style w:type="character" w:customStyle="1" w:styleId="WW8Num19z5">
    <w:name w:val="WW8Num19z5"/>
    <w:rsid w:val="00F60BC5"/>
  </w:style>
  <w:style w:type="character" w:customStyle="1" w:styleId="WW8Num19z6">
    <w:name w:val="WW8Num19z6"/>
    <w:rsid w:val="00F60BC5"/>
  </w:style>
  <w:style w:type="character" w:customStyle="1" w:styleId="WW8Num19z7">
    <w:name w:val="WW8Num19z7"/>
    <w:rsid w:val="00F60BC5"/>
  </w:style>
  <w:style w:type="character" w:customStyle="1" w:styleId="WW8Num19z8">
    <w:name w:val="WW8Num19z8"/>
    <w:rsid w:val="00F60BC5"/>
  </w:style>
  <w:style w:type="character" w:customStyle="1" w:styleId="WW8Num20z0">
    <w:name w:val="WW8Num20z0"/>
    <w:rsid w:val="00F60BC5"/>
  </w:style>
  <w:style w:type="character" w:customStyle="1" w:styleId="WW8Num21z0">
    <w:name w:val="WW8Num21z0"/>
    <w:rsid w:val="00F60BC5"/>
  </w:style>
  <w:style w:type="character" w:customStyle="1" w:styleId="WW8Num21z1">
    <w:name w:val="WW8Num21z1"/>
    <w:rsid w:val="00F60BC5"/>
  </w:style>
  <w:style w:type="character" w:customStyle="1" w:styleId="WW8Num21z2">
    <w:name w:val="WW8Num21z2"/>
    <w:rsid w:val="00F60BC5"/>
  </w:style>
  <w:style w:type="character" w:customStyle="1" w:styleId="WW8Num21z3">
    <w:name w:val="WW8Num21z3"/>
    <w:rsid w:val="00F60BC5"/>
  </w:style>
  <w:style w:type="character" w:customStyle="1" w:styleId="WW8Num21z4">
    <w:name w:val="WW8Num21z4"/>
    <w:rsid w:val="00F60BC5"/>
  </w:style>
  <w:style w:type="character" w:customStyle="1" w:styleId="WW8Num21z5">
    <w:name w:val="WW8Num21z5"/>
    <w:rsid w:val="00F60BC5"/>
  </w:style>
  <w:style w:type="character" w:customStyle="1" w:styleId="WW8Num21z6">
    <w:name w:val="WW8Num21z6"/>
    <w:rsid w:val="00F60BC5"/>
  </w:style>
  <w:style w:type="character" w:customStyle="1" w:styleId="WW8Num21z7">
    <w:name w:val="WW8Num21z7"/>
    <w:rsid w:val="00F60BC5"/>
  </w:style>
  <w:style w:type="character" w:customStyle="1" w:styleId="WW8Num21z8">
    <w:name w:val="WW8Num21z8"/>
    <w:rsid w:val="00F60BC5"/>
  </w:style>
  <w:style w:type="character" w:customStyle="1" w:styleId="WW8Num22z0">
    <w:name w:val="WW8Num22z0"/>
    <w:rsid w:val="00F60BC5"/>
    <w:rPr>
      <w:rFonts w:ascii="Symbol" w:hAnsi="Symbol" w:cs="Symbol"/>
    </w:rPr>
  </w:style>
  <w:style w:type="character" w:customStyle="1" w:styleId="WW8Num22z1">
    <w:name w:val="WW8Num22z1"/>
    <w:rsid w:val="00F60BC5"/>
    <w:rPr>
      <w:rFonts w:ascii="Courier New" w:hAnsi="Courier New" w:cs="Courier New"/>
    </w:rPr>
  </w:style>
  <w:style w:type="character" w:customStyle="1" w:styleId="WW8Num22z2">
    <w:name w:val="WW8Num22z2"/>
    <w:rsid w:val="00F60BC5"/>
    <w:rPr>
      <w:rFonts w:ascii="Wingdings" w:hAnsi="Wingdings" w:cs="Wingdings"/>
    </w:rPr>
  </w:style>
  <w:style w:type="character" w:customStyle="1" w:styleId="WW8Num23z0">
    <w:name w:val="WW8Num23z0"/>
    <w:rsid w:val="00F60BC5"/>
    <w:rPr>
      <w:b w:val="0"/>
      <w:bCs/>
    </w:rPr>
  </w:style>
  <w:style w:type="character" w:customStyle="1" w:styleId="WW8Num23z1">
    <w:name w:val="WW8Num23z1"/>
    <w:rsid w:val="00F60BC5"/>
  </w:style>
  <w:style w:type="character" w:customStyle="1" w:styleId="WW8Num23z2">
    <w:name w:val="WW8Num23z2"/>
    <w:rsid w:val="00F60BC5"/>
  </w:style>
  <w:style w:type="character" w:customStyle="1" w:styleId="WW8Num23z3">
    <w:name w:val="WW8Num23z3"/>
    <w:rsid w:val="00F60BC5"/>
  </w:style>
  <w:style w:type="character" w:customStyle="1" w:styleId="WW8Num23z4">
    <w:name w:val="WW8Num23z4"/>
    <w:rsid w:val="00F60BC5"/>
  </w:style>
  <w:style w:type="character" w:customStyle="1" w:styleId="WW8Num23z5">
    <w:name w:val="WW8Num23z5"/>
    <w:rsid w:val="00F60BC5"/>
  </w:style>
  <w:style w:type="character" w:customStyle="1" w:styleId="WW8Num23z6">
    <w:name w:val="WW8Num23z6"/>
    <w:rsid w:val="00F60BC5"/>
  </w:style>
  <w:style w:type="character" w:customStyle="1" w:styleId="WW8Num23z7">
    <w:name w:val="WW8Num23z7"/>
    <w:rsid w:val="00F60BC5"/>
  </w:style>
  <w:style w:type="character" w:customStyle="1" w:styleId="WW8Num23z8">
    <w:name w:val="WW8Num23z8"/>
    <w:rsid w:val="00F60BC5"/>
  </w:style>
  <w:style w:type="character" w:customStyle="1" w:styleId="WW8Num24z0">
    <w:name w:val="WW8Num24z0"/>
    <w:rsid w:val="00F60BC5"/>
    <w:rPr>
      <w:rFonts w:ascii="Symbol" w:hAnsi="Symbol" w:cs="Symbol"/>
      <w:sz w:val="24"/>
      <w:szCs w:val="24"/>
    </w:rPr>
  </w:style>
  <w:style w:type="character" w:customStyle="1" w:styleId="WW8Num24z1">
    <w:name w:val="WW8Num24z1"/>
    <w:rsid w:val="00F60BC5"/>
    <w:rPr>
      <w:rFonts w:ascii="Courier New" w:hAnsi="Courier New" w:cs="Courier New"/>
    </w:rPr>
  </w:style>
  <w:style w:type="character" w:customStyle="1" w:styleId="WW8Num24z2">
    <w:name w:val="WW8Num24z2"/>
    <w:rsid w:val="00F60BC5"/>
    <w:rPr>
      <w:rFonts w:ascii="Wingdings" w:hAnsi="Wingdings" w:cs="Wingdings"/>
    </w:rPr>
  </w:style>
  <w:style w:type="character" w:customStyle="1" w:styleId="WW8Num24z3">
    <w:name w:val="WW8Num24z3"/>
    <w:rsid w:val="00F60BC5"/>
    <w:rPr>
      <w:rFonts w:ascii="Symbol" w:hAnsi="Symbol" w:cs="Symbol"/>
    </w:rPr>
  </w:style>
  <w:style w:type="character" w:customStyle="1" w:styleId="WW8Num25z0">
    <w:name w:val="WW8Num25z0"/>
    <w:rsid w:val="00F60BC5"/>
    <w:rPr>
      <w:rFonts w:ascii="Symbol" w:hAnsi="Symbol" w:cs="Symbol"/>
      <w:color w:val="auto"/>
    </w:rPr>
  </w:style>
  <w:style w:type="character" w:customStyle="1" w:styleId="WW8Num25z1">
    <w:name w:val="WW8Num25z1"/>
    <w:rsid w:val="00F60BC5"/>
    <w:rPr>
      <w:rFonts w:ascii="Courier New" w:hAnsi="Courier New" w:cs="Courier New"/>
    </w:rPr>
  </w:style>
  <w:style w:type="character" w:customStyle="1" w:styleId="WW8Num25z2">
    <w:name w:val="WW8Num25z2"/>
    <w:rsid w:val="00F60BC5"/>
    <w:rPr>
      <w:rFonts w:ascii="Wingdings" w:hAnsi="Wingdings" w:cs="Wingdings"/>
    </w:rPr>
  </w:style>
  <w:style w:type="character" w:customStyle="1" w:styleId="WW8Num25z3">
    <w:name w:val="WW8Num25z3"/>
    <w:rsid w:val="00F60BC5"/>
    <w:rPr>
      <w:rFonts w:ascii="Symbol" w:hAnsi="Symbol" w:cs="Symbol"/>
    </w:rPr>
  </w:style>
  <w:style w:type="character" w:customStyle="1" w:styleId="WW8Num26z0">
    <w:name w:val="WW8Num26z0"/>
    <w:rsid w:val="00F60BC5"/>
    <w:rPr>
      <w:rFonts w:ascii="Symbol" w:hAnsi="Symbol" w:cs="Symbol"/>
    </w:rPr>
  </w:style>
  <w:style w:type="character" w:customStyle="1" w:styleId="WW8Num26z1">
    <w:name w:val="WW8Num26z1"/>
    <w:rsid w:val="00F60BC5"/>
    <w:rPr>
      <w:rFonts w:ascii="Courier New" w:hAnsi="Courier New" w:cs="Courier New"/>
    </w:rPr>
  </w:style>
  <w:style w:type="character" w:customStyle="1" w:styleId="WW8Num26z2">
    <w:name w:val="WW8Num26z2"/>
    <w:rsid w:val="00F60BC5"/>
    <w:rPr>
      <w:rFonts w:ascii="Wingdings" w:hAnsi="Wingdings" w:cs="Wingdings"/>
    </w:rPr>
  </w:style>
  <w:style w:type="character" w:customStyle="1" w:styleId="WW8Num27z0">
    <w:name w:val="WW8Num27z0"/>
    <w:rsid w:val="00F60BC5"/>
  </w:style>
  <w:style w:type="character" w:customStyle="1" w:styleId="WW8Num27z1">
    <w:name w:val="WW8Num27z1"/>
    <w:rsid w:val="00F60BC5"/>
  </w:style>
  <w:style w:type="character" w:customStyle="1" w:styleId="WW8Num27z2">
    <w:name w:val="WW8Num27z2"/>
    <w:rsid w:val="00F60BC5"/>
  </w:style>
  <w:style w:type="character" w:customStyle="1" w:styleId="WW8Num27z3">
    <w:name w:val="WW8Num27z3"/>
    <w:rsid w:val="00F60BC5"/>
  </w:style>
  <w:style w:type="character" w:customStyle="1" w:styleId="WW8Num27z4">
    <w:name w:val="WW8Num27z4"/>
    <w:rsid w:val="00F60BC5"/>
  </w:style>
  <w:style w:type="character" w:customStyle="1" w:styleId="WW8Num27z5">
    <w:name w:val="WW8Num27z5"/>
    <w:rsid w:val="00F60BC5"/>
  </w:style>
  <w:style w:type="character" w:customStyle="1" w:styleId="WW8Num27z6">
    <w:name w:val="WW8Num27z6"/>
    <w:rsid w:val="00F60BC5"/>
  </w:style>
  <w:style w:type="character" w:customStyle="1" w:styleId="WW8Num27z7">
    <w:name w:val="WW8Num27z7"/>
    <w:rsid w:val="00F60BC5"/>
  </w:style>
  <w:style w:type="character" w:customStyle="1" w:styleId="WW8Num27z8">
    <w:name w:val="WW8Num27z8"/>
    <w:rsid w:val="00F60BC5"/>
  </w:style>
  <w:style w:type="character" w:customStyle="1" w:styleId="WW8Num28z0">
    <w:name w:val="WW8Num28z0"/>
    <w:rsid w:val="00F60BC5"/>
  </w:style>
  <w:style w:type="character" w:customStyle="1" w:styleId="WW8Num28z1">
    <w:name w:val="WW8Num28z1"/>
    <w:rsid w:val="00F60BC5"/>
    <w:rPr>
      <w:rFonts w:ascii="Symbol" w:hAnsi="Symbol" w:cs="Symbol"/>
      <w:sz w:val="24"/>
      <w:szCs w:val="24"/>
    </w:rPr>
  </w:style>
  <w:style w:type="character" w:customStyle="1" w:styleId="WW8Num28z2">
    <w:name w:val="WW8Num28z2"/>
    <w:rsid w:val="00F60BC5"/>
  </w:style>
  <w:style w:type="character" w:customStyle="1" w:styleId="WW8Num28z3">
    <w:name w:val="WW8Num28z3"/>
    <w:rsid w:val="00F60BC5"/>
  </w:style>
  <w:style w:type="character" w:customStyle="1" w:styleId="WW8Num28z4">
    <w:name w:val="WW8Num28z4"/>
    <w:rsid w:val="00F60BC5"/>
  </w:style>
  <w:style w:type="character" w:customStyle="1" w:styleId="WW8Num28z5">
    <w:name w:val="WW8Num28z5"/>
    <w:rsid w:val="00F60BC5"/>
  </w:style>
  <w:style w:type="character" w:customStyle="1" w:styleId="WW8Num28z6">
    <w:name w:val="WW8Num28z6"/>
    <w:rsid w:val="00F60BC5"/>
  </w:style>
  <w:style w:type="character" w:customStyle="1" w:styleId="WW8Num28z7">
    <w:name w:val="WW8Num28z7"/>
    <w:rsid w:val="00F60BC5"/>
  </w:style>
  <w:style w:type="character" w:customStyle="1" w:styleId="WW8Num28z8">
    <w:name w:val="WW8Num28z8"/>
    <w:rsid w:val="00F60BC5"/>
  </w:style>
  <w:style w:type="character" w:customStyle="1" w:styleId="WW8Num29z0">
    <w:name w:val="WW8Num29z0"/>
    <w:rsid w:val="00F60BC5"/>
  </w:style>
  <w:style w:type="character" w:customStyle="1" w:styleId="WW8Num29z1">
    <w:name w:val="WW8Num29z1"/>
    <w:rsid w:val="00F60BC5"/>
  </w:style>
  <w:style w:type="character" w:customStyle="1" w:styleId="WW8Num29z2">
    <w:name w:val="WW8Num29z2"/>
    <w:rsid w:val="00F60BC5"/>
  </w:style>
  <w:style w:type="character" w:customStyle="1" w:styleId="WW8Num29z3">
    <w:name w:val="WW8Num29z3"/>
    <w:rsid w:val="00F60BC5"/>
  </w:style>
  <w:style w:type="character" w:customStyle="1" w:styleId="WW8Num29z4">
    <w:name w:val="WW8Num29z4"/>
    <w:rsid w:val="00F60BC5"/>
  </w:style>
  <w:style w:type="character" w:customStyle="1" w:styleId="WW8Num29z5">
    <w:name w:val="WW8Num29z5"/>
    <w:rsid w:val="00F60BC5"/>
  </w:style>
  <w:style w:type="character" w:customStyle="1" w:styleId="WW8Num29z6">
    <w:name w:val="WW8Num29z6"/>
    <w:rsid w:val="00F60BC5"/>
  </w:style>
  <w:style w:type="character" w:customStyle="1" w:styleId="WW8Num29z7">
    <w:name w:val="WW8Num29z7"/>
    <w:rsid w:val="00F60BC5"/>
  </w:style>
  <w:style w:type="character" w:customStyle="1" w:styleId="WW8Num29z8">
    <w:name w:val="WW8Num29z8"/>
    <w:rsid w:val="00F60BC5"/>
  </w:style>
  <w:style w:type="character" w:customStyle="1" w:styleId="WW8Num30z0">
    <w:name w:val="WW8Num30z0"/>
    <w:rsid w:val="00F60BC5"/>
    <w:rPr>
      <w:rFonts w:ascii="Wingdings" w:hAnsi="Wingdings" w:cs="Wingdings"/>
    </w:rPr>
  </w:style>
  <w:style w:type="character" w:customStyle="1" w:styleId="WW8Num30z1">
    <w:name w:val="WW8Num30z1"/>
    <w:rsid w:val="00F60BC5"/>
    <w:rPr>
      <w:rFonts w:ascii="Courier New" w:hAnsi="Courier New" w:cs="Courier New"/>
    </w:rPr>
  </w:style>
  <w:style w:type="character" w:customStyle="1" w:styleId="WW8Num30z3">
    <w:name w:val="WW8Num30z3"/>
    <w:rsid w:val="00F60BC5"/>
    <w:rPr>
      <w:rFonts w:ascii="Symbol" w:hAnsi="Symbol" w:cs="Symbol"/>
    </w:rPr>
  </w:style>
  <w:style w:type="character" w:customStyle="1" w:styleId="WW8Num31z0">
    <w:name w:val="WW8Num31z0"/>
    <w:rsid w:val="00F60BC5"/>
    <w:rPr>
      <w:rFonts w:ascii="Wingdings" w:hAnsi="Wingdings" w:cs="Wingdings"/>
    </w:rPr>
  </w:style>
  <w:style w:type="character" w:customStyle="1" w:styleId="WW8Num31z1">
    <w:name w:val="WW8Num31z1"/>
    <w:rsid w:val="00F60BC5"/>
    <w:rPr>
      <w:rFonts w:ascii="Courier New" w:hAnsi="Courier New" w:cs="Courier New"/>
    </w:rPr>
  </w:style>
  <w:style w:type="character" w:customStyle="1" w:styleId="WW8Num31z3">
    <w:name w:val="WW8Num31z3"/>
    <w:rsid w:val="00F60BC5"/>
    <w:rPr>
      <w:rFonts w:ascii="Symbol" w:hAnsi="Symbol" w:cs="Symbol"/>
    </w:rPr>
  </w:style>
  <w:style w:type="character" w:customStyle="1" w:styleId="WW8Num32z0">
    <w:name w:val="WW8Num32z0"/>
    <w:rsid w:val="00F60BC5"/>
  </w:style>
  <w:style w:type="character" w:customStyle="1" w:styleId="WW8Num32z1">
    <w:name w:val="WW8Num32z1"/>
    <w:rsid w:val="00F60BC5"/>
    <w:rPr>
      <w:rFonts w:ascii="Courier New" w:hAnsi="Courier New" w:cs="Courier New"/>
    </w:rPr>
  </w:style>
  <w:style w:type="character" w:customStyle="1" w:styleId="WW8Num32z2">
    <w:name w:val="WW8Num32z2"/>
    <w:rsid w:val="00F60BC5"/>
    <w:rPr>
      <w:rFonts w:ascii="Wingdings" w:hAnsi="Wingdings" w:cs="Wingdings"/>
    </w:rPr>
  </w:style>
  <w:style w:type="character" w:customStyle="1" w:styleId="WW8Num32z3">
    <w:name w:val="WW8Num32z3"/>
    <w:rsid w:val="00F60BC5"/>
    <w:rPr>
      <w:rFonts w:ascii="Symbol" w:hAnsi="Symbol" w:cs="Symbol"/>
    </w:rPr>
  </w:style>
  <w:style w:type="character" w:customStyle="1" w:styleId="FontStyle30">
    <w:name w:val="Font Style30"/>
    <w:rsid w:val="00F60BC5"/>
    <w:rPr>
      <w:rFonts w:ascii="Times New Roman" w:hAnsi="Times New Roman" w:cs="Times New Roman"/>
      <w:sz w:val="28"/>
      <w:szCs w:val="28"/>
    </w:rPr>
  </w:style>
  <w:style w:type="paragraph" w:customStyle="1" w:styleId="318">
    <w:name w:val="Основной текст 31"/>
    <w:basedOn w:val="a3"/>
    <w:rsid w:val="00F60BC5"/>
    <w:pPr>
      <w:suppressAutoHyphens/>
      <w:spacing w:after="120"/>
    </w:pPr>
    <w:rPr>
      <w:sz w:val="16"/>
      <w:szCs w:val="16"/>
      <w:lang w:eastAsia="zh-CN"/>
    </w:rPr>
  </w:style>
  <w:style w:type="paragraph" w:customStyle="1" w:styleId="219">
    <w:name w:val="Основной текст с отступом 21"/>
    <w:basedOn w:val="a3"/>
    <w:rsid w:val="00F60BC5"/>
    <w:pPr>
      <w:suppressAutoHyphens/>
      <w:spacing w:after="120" w:line="480" w:lineRule="auto"/>
      <w:ind w:left="283"/>
    </w:pPr>
    <w:rPr>
      <w:lang w:eastAsia="zh-CN"/>
    </w:rPr>
  </w:style>
  <w:style w:type="paragraph" w:customStyle="1" w:styleId="afffffff2">
    <w:name w:val="Содержимое врезки"/>
    <w:basedOn w:val="a3"/>
    <w:rsid w:val="00F60BC5"/>
    <w:pPr>
      <w:suppressAutoHyphens/>
    </w:pPr>
    <w:rPr>
      <w:lang w:eastAsia="zh-CN"/>
    </w:rPr>
  </w:style>
  <w:style w:type="paragraph" w:customStyle="1" w:styleId="text1">
    <w:name w:val="text1"/>
    <w:basedOn w:val="a3"/>
    <w:rsid w:val="00F60BC5"/>
    <w:pPr>
      <w:spacing w:after="300"/>
    </w:pPr>
  </w:style>
  <w:style w:type="paragraph" w:styleId="afffffff3">
    <w:name w:val="TOC Heading"/>
    <w:basedOn w:val="11"/>
    <w:next w:val="a3"/>
    <w:qFormat/>
    <w:rsid w:val="00F60BC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F60BC5"/>
    <w:rPr>
      <w:rFonts w:ascii="Times New Roman" w:hAnsi="Times New Roman" w:cs="Times New Roman"/>
      <w:sz w:val="18"/>
      <w:szCs w:val="18"/>
    </w:rPr>
  </w:style>
  <w:style w:type="paragraph" w:customStyle="1" w:styleId="afffffff4">
    <w:name w:val="Базовый"/>
    <w:rsid w:val="00F60BC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F60BC5"/>
    <w:rPr>
      <w:rFonts w:cs="Times New Roman"/>
      <w:color w:val="0000FF"/>
      <w:u w:val="single"/>
    </w:rPr>
  </w:style>
  <w:style w:type="character" w:customStyle="1" w:styleId="textmaincenter">
    <w:name w:val="textmain_center"/>
    <w:rsid w:val="00F60BC5"/>
  </w:style>
  <w:style w:type="character" w:customStyle="1" w:styleId="WW8Num2z3">
    <w:name w:val="WW8Num2z3"/>
    <w:rsid w:val="00F60BC5"/>
  </w:style>
  <w:style w:type="character" w:customStyle="1" w:styleId="WW8Num2z4">
    <w:name w:val="WW8Num2z4"/>
    <w:rsid w:val="00F60BC5"/>
  </w:style>
  <w:style w:type="character" w:customStyle="1" w:styleId="WW8Num2z5">
    <w:name w:val="WW8Num2z5"/>
    <w:rsid w:val="00F60BC5"/>
  </w:style>
  <w:style w:type="character" w:customStyle="1" w:styleId="WW8Num2z6">
    <w:name w:val="WW8Num2z6"/>
    <w:rsid w:val="00F60BC5"/>
  </w:style>
  <w:style w:type="character" w:customStyle="1" w:styleId="WW8Num2z7">
    <w:name w:val="WW8Num2z7"/>
    <w:rsid w:val="00F60BC5"/>
  </w:style>
  <w:style w:type="character" w:customStyle="1" w:styleId="WW8Num2z8">
    <w:name w:val="WW8Num2z8"/>
    <w:rsid w:val="00F60BC5"/>
  </w:style>
  <w:style w:type="character" w:customStyle="1" w:styleId="WW8Num3z4">
    <w:name w:val="WW8Num3z4"/>
    <w:rsid w:val="00F60BC5"/>
  </w:style>
  <w:style w:type="character" w:customStyle="1" w:styleId="WW8Num3z5">
    <w:name w:val="WW8Num3z5"/>
    <w:rsid w:val="00F60BC5"/>
  </w:style>
  <w:style w:type="character" w:customStyle="1" w:styleId="WW8Num3z6">
    <w:name w:val="WW8Num3z6"/>
    <w:rsid w:val="00F60BC5"/>
  </w:style>
  <w:style w:type="character" w:customStyle="1" w:styleId="WW8Num3z7">
    <w:name w:val="WW8Num3z7"/>
    <w:rsid w:val="00F60BC5"/>
  </w:style>
  <w:style w:type="character" w:customStyle="1" w:styleId="WW8Num3z8">
    <w:name w:val="WW8Num3z8"/>
    <w:rsid w:val="00F60BC5"/>
  </w:style>
  <w:style w:type="paragraph" w:customStyle="1" w:styleId="LO-Normal">
    <w:name w:val="LO-Normal"/>
    <w:rsid w:val="00F60BC5"/>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F60BC5"/>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F60BC5"/>
  </w:style>
  <w:style w:type="character" w:customStyle="1" w:styleId="afffffff6">
    <w:name w:val="Стиль Обычный"/>
    <w:rsid w:val="00F60BC5"/>
    <w:rPr>
      <w:rFonts w:ascii="Times New Roman" w:hAnsi="Times New Roman"/>
      <w:sz w:val="24"/>
    </w:rPr>
  </w:style>
  <w:style w:type="paragraph" w:customStyle="1" w:styleId="2TimesNewRoman12">
    <w:name w:val="Стиль Заголовок 2 + Times New Roman 12 пт"/>
    <w:basedOn w:val="21"/>
    <w:rsid w:val="00F60BC5"/>
    <w:rPr>
      <w:i w:val="0"/>
      <w:sz w:val="24"/>
      <w:lang w:eastAsia="ru-RU"/>
    </w:rPr>
  </w:style>
  <w:style w:type="paragraph" w:customStyle="1" w:styleId="afffffff7">
    <w:name w:val="Стиль Основной текст"/>
    <w:basedOn w:val="a3"/>
    <w:rsid w:val="00F60BC5"/>
    <w:rPr>
      <w:szCs w:val="20"/>
    </w:rPr>
  </w:style>
  <w:style w:type="character" w:customStyle="1" w:styleId="1ffff2">
    <w:name w:val="Основной текст + Полужирный1"/>
    <w:rsid w:val="00F60BC5"/>
    <w:rPr>
      <w:rFonts w:ascii="Times New Roman" w:hAnsi="Times New Roman" w:cs="Times New Roman"/>
      <w:b/>
      <w:bCs/>
      <w:sz w:val="20"/>
      <w:szCs w:val="20"/>
    </w:rPr>
  </w:style>
  <w:style w:type="paragraph" w:customStyle="1" w:styleId="319">
    <w:name w:val="Основной текст (3)1"/>
    <w:basedOn w:val="a3"/>
    <w:rsid w:val="00F60BC5"/>
    <w:pPr>
      <w:shd w:val="clear" w:color="auto" w:fill="FFFFFF"/>
      <w:spacing w:before="300" w:after="180" w:line="240" w:lineRule="atLeast"/>
    </w:pPr>
    <w:rPr>
      <w:rFonts w:ascii="Garamond" w:hAnsi="Garamond"/>
    </w:rPr>
  </w:style>
  <w:style w:type="character" w:customStyle="1" w:styleId="48">
    <w:name w:val="Основной текст (4)"/>
    <w:link w:val="413"/>
    <w:rsid w:val="00F60BC5"/>
    <w:rPr>
      <w:rFonts w:ascii="Garamond" w:hAnsi="Garamond"/>
      <w:sz w:val="24"/>
      <w:szCs w:val="24"/>
      <w:shd w:val="clear" w:color="auto" w:fill="FFFFFF"/>
    </w:rPr>
  </w:style>
  <w:style w:type="paragraph" w:customStyle="1" w:styleId="413">
    <w:name w:val="Основной текст (4)1"/>
    <w:basedOn w:val="a3"/>
    <w:link w:val="48"/>
    <w:rsid w:val="00F60BC5"/>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F60BC5"/>
    <w:rPr>
      <w:rFonts w:ascii="Garamond" w:hAnsi="Garamond"/>
      <w:sz w:val="24"/>
      <w:szCs w:val="24"/>
      <w:shd w:val="clear" w:color="auto" w:fill="FFFFFF"/>
    </w:rPr>
  </w:style>
  <w:style w:type="paragraph" w:customStyle="1" w:styleId="21a">
    <w:name w:val="Подпись к картинке (2)1"/>
    <w:basedOn w:val="a3"/>
    <w:link w:val="2fb"/>
    <w:rsid w:val="00F60BC5"/>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F60BC5"/>
    <w:rPr>
      <w:rFonts w:ascii="Garamond" w:hAnsi="Garamond"/>
      <w:b/>
      <w:bCs/>
      <w:sz w:val="18"/>
      <w:szCs w:val="18"/>
      <w:shd w:val="clear" w:color="auto" w:fill="FFFFFF"/>
    </w:rPr>
  </w:style>
  <w:style w:type="paragraph" w:customStyle="1" w:styleId="261">
    <w:name w:val="Основной текст (26)1"/>
    <w:basedOn w:val="a3"/>
    <w:link w:val="260"/>
    <w:uiPriority w:val="99"/>
    <w:rsid w:val="00F60BC5"/>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F60BC5"/>
    <w:rPr>
      <w:rFonts w:ascii="Century Schoolbook" w:hAnsi="Century Schoolbook"/>
      <w:shd w:val="clear" w:color="auto" w:fill="FFFFFF"/>
    </w:rPr>
  </w:style>
  <w:style w:type="paragraph" w:customStyle="1" w:styleId="5310">
    <w:name w:val="Основной текст (53)1"/>
    <w:basedOn w:val="a3"/>
    <w:link w:val="531"/>
    <w:rsid w:val="00F60BC5"/>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F60BC5"/>
    <w:rPr>
      <w:rFonts w:ascii="Century Schoolbook" w:hAnsi="Century Schoolbook"/>
      <w:sz w:val="26"/>
      <w:szCs w:val="26"/>
      <w:shd w:val="clear" w:color="auto" w:fill="FFFFFF"/>
    </w:rPr>
  </w:style>
  <w:style w:type="paragraph" w:customStyle="1" w:styleId="711">
    <w:name w:val="Основной текст (7)1"/>
    <w:basedOn w:val="a3"/>
    <w:link w:val="74"/>
    <w:rsid w:val="00F60BC5"/>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F60BC5"/>
    <w:rPr>
      <w:rFonts w:ascii="Trebuchet MS" w:hAnsi="Trebuchet MS"/>
      <w:b/>
      <w:bCs/>
      <w:sz w:val="14"/>
      <w:szCs w:val="14"/>
      <w:shd w:val="clear" w:color="auto" w:fill="FFFFFF"/>
    </w:rPr>
  </w:style>
  <w:style w:type="paragraph" w:customStyle="1" w:styleId="811">
    <w:name w:val="Основной текст (81)1"/>
    <w:basedOn w:val="a3"/>
    <w:link w:val="810"/>
    <w:rsid w:val="00F60BC5"/>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F60BC5"/>
    <w:rPr>
      <w:sz w:val="10"/>
      <w:szCs w:val="10"/>
      <w:shd w:val="clear" w:color="auto" w:fill="FFFFFF"/>
      <w:lang w:val="ru-RU" w:eastAsia="ru-RU"/>
    </w:rPr>
  </w:style>
  <w:style w:type="paragraph" w:customStyle="1" w:styleId="741">
    <w:name w:val="Основной текст (74)1"/>
    <w:basedOn w:val="a3"/>
    <w:link w:val="740"/>
    <w:rsid w:val="00F60BC5"/>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F60BC5"/>
    <w:rPr>
      <w:rFonts w:ascii="Garamond" w:hAnsi="Garamond"/>
      <w:sz w:val="10"/>
      <w:szCs w:val="10"/>
      <w:shd w:val="clear" w:color="auto" w:fill="FFFFFF"/>
      <w:lang w:val="ru-RU" w:eastAsia="ru-RU"/>
    </w:rPr>
  </w:style>
  <w:style w:type="paragraph" w:customStyle="1" w:styleId="271">
    <w:name w:val="Основной текст (27)1"/>
    <w:basedOn w:val="a3"/>
    <w:link w:val="270"/>
    <w:rsid w:val="00F60BC5"/>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F60BC5"/>
    <w:pPr>
      <w:ind w:firstLine="709"/>
      <w:jc w:val="both"/>
    </w:pPr>
    <w:rPr>
      <w:rFonts w:ascii="Verdana" w:hAnsi="Verdana"/>
      <w:bCs/>
      <w:sz w:val="20"/>
      <w:szCs w:val="20"/>
    </w:rPr>
  </w:style>
  <w:style w:type="character" w:customStyle="1" w:styleId="3f2">
    <w:name w:val="Основной текст3"/>
    <w:rsid w:val="00F60BC5"/>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F60BC5"/>
    <w:pPr>
      <w:spacing w:line="360" w:lineRule="auto"/>
    </w:pPr>
    <w:rPr>
      <w:szCs w:val="20"/>
    </w:rPr>
  </w:style>
  <w:style w:type="paragraph" w:customStyle="1" w:styleId="21b">
    <w:name w:val="Красная строка 21"/>
    <w:basedOn w:val="aff9"/>
    <w:rsid w:val="00F60BC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F60BC5"/>
    <w:rPr>
      <w:szCs w:val="20"/>
    </w:rPr>
  </w:style>
  <w:style w:type="paragraph" w:customStyle="1" w:styleId="Style100">
    <w:name w:val="Style10"/>
    <w:basedOn w:val="a3"/>
    <w:rsid w:val="00F60BC5"/>
    <w:pPr>
      <w:widowControl w:val="0"/>
      <w:autoSpaceDE w:val="0"/>
      <w:autoSpaceDN w:val="0"/>
      <w:adjustRightInd w:val="0"/>
      <w:spacing w:line="321" w:lineRule="exact"/>
      <w:ind w:firstLine="485"/>
      <w:jc w:val="both"/>
    </w:pPr>
  </w:style>
  <w:style w:type="paragraph" w:customStyle="1" w:styleId="u">
    <w:name w:val="u"/>
    <w:basedOn w:val="a3"/>
    <w:rsid w:val="00F60BC5"/>
    <w:pPr>
      <w:spacing w:before="100" w:beforeAutospacing="1" w:after="100" w:afterAutospacing="1"/>
    </w:pPr>
  </w:style>
  <w:style w:type="character" w:customStyle="1" w:styleId="FontStyle95">
    <w:name w:val="Font Style95"/>
    <w:rsid w:val="00F60BC5"/>
    <w:rPr>
      <w:rFonts w:ascii="Times New Roman" w:hAnsi="Times New Roman" w:cs="Times New Roman"/>
      <w:sz w:val="22"/>
      <w:szCs w:val="22"/>
    </w:rPr>
  </w:style>
  <w:style w:type="character" w:customStyle="1" w:styleId="FontStyle94">
    <w:name w:val="Font Style94"/>
    <w:rsid w:val="00F60BC5"/>
    <w:rPr>
      <w:rFonts w:ascii="Times New Roman" w:hAnsi="Times New Roman" w:cs="Times New Roman"/>
      <w:b/>
      <w:bCs/>
      <w:sz w:val="22"/>
      <w:szCs w:val="22"/>
    </w:rPr>
  </w:style>
  <w:style w:type="character" w:customStyle="1" w:styleId="FontStyle231">
    <w:name w:val="Font Style231"/>
    <w:rsid w:val="00F60BC5"/>
    <w:rPr>
      <w:rFonts w:ascii="Times New Roman" w:hAnsi="Times New Roman" w:cs="Times New Roman"/>
      <w:sz w:val="26"/>
      <w:szCs w:val="26"/>
    </w:rPr>
  </w:style>
  <w:style w:type="character" w:customStyle="1" w:styleId="Heading1Char1">
    <w:name w:val="Heading 1 Char1"/>
    <w:aliases w:val="Знак Char1"/>
    <w:locked/>
    <w:rsid w:val="00F60BC5"/>
    <w:rPr>
      <w:rFonts w:ascii="Times New Roman" w:hAnsi="Times New Roman" w:cs="Tahoma"/>
      <w:b/>
      <w:bCs/>
      <w:kern w:val="32"/>
      <w:sz w:val="32"/>
      <w:szCs w:val="32"/>
      <w:lang w:eastAsia="ru-RU"/>
    </w:rPr>
  </w:style>
  <w:style w:type="character" w:customStyle="1" w:styleId="news">
    <w:name w:val="news"/>
    <w:rsid w:val="00F60BC5"/>
    <w:rPr>
      <w:rFonts w:ascii="Times New Roman" w:hAnsi="Times New Roman" w:cs="Times New Roman"/>
    </w:rPr>
  </w:style>
  <w:style w:type="character" w:customStyle="1" w:styleId="hl">
    <w:name w:val="hl"/>
    <w:rsid w:val="00F60BC5"/>
    <w:rPr>
      <w:rFonts w:cs="Times New Roman"/>
    </w:rPr>
  </w:style>
  <w:style w:type="character" w:customStyle="1" w:styleId="DocumentMapChar">
    <w:name w:val="Document Map Char"/>
    <w:semiHidden/>
    <w:locked/>
    <w:rsid w:val="00F60BC5"/>
    <w:rPr>
      <w:rFonts w:ascii="Tahoma" w:hAnsi="Tahoma" w:cs="Tahoma"/>
      <w:lang w:val="ru-RU" w:eastAsia="ru-RU" w:bidi="ar-SA"/>
    </w:rPr>
  </w:style>
  <w:style w:type="character" w:customStyle="1" w:styleId="BodyText3Char">
    <w:name w:val="Body Text 3 Char"/>
    <w:aliases w:val="Знак5 Char"/>
    <w:locked/>
    <w:rsid w:val="00F60BC5"/>
    <w:rPr>
      <w:sz w:val="16"/>
      <w:szCs w:val="16"/>
      <w:lang w:val="ru-RU" w:eastAsia="ru-RU" w:bidi="ar-SA"/>
    </w:rPr>
  </w:style>
  <w:style w:type="character" w:customStyle="1" w:styleId="BalloonTextChar">
    <w:name w:val="Balloon Text Char"/>
    <w:locked/>
    <w:rsid w:val="00F60BC5"/>
    <w:rPr>
      <w:rFonts w:ascii="Tahoma" w:hAnsi="Tahoma" w:cs="Tahoma"/>
      <w:sz w:val="16"/>
      <w:szCs w:val="16"/>
      <w:lang w:val="ru-RU" w:eastAsia="ru-RU" w:bidi="ar-SA"/>
    </w:rPr>
  </w:style>
  <w:style w:type="character" w:customStyle="1" w:styleId="FontStyle145">
    <w:name w:val="Font Style145"/>
    <w:rsid w:val="00F60BC5"/>
    <w:rPr>
      <w:rFonts w:ascii="Times New Roman" w:hAnsi="Times New Roman" w:cs="Times New Roman"/>
      <w:color w:val="000000"/>
      <w:sz w:val="18"/>
      <w:szCs w:val="18"/>
    </w:rPr>
  </w:style>
  <w:style w:type="character" w:customStyle="1" w:styleId="FontStyle215">
    <w:name w:val="Font Style215"/>
    <w:rsid w:val="00F60BC5"/>
    <w:rPr>
      <w:rFonts w:ascii="Times New Roman" w:hAnsi="Times New Roman" w:cs="Times New Roman"/>
      <w:b/>
      <w:bCs/>
      <w:color w:val="000000"/>
      <w:sz w:val="18"/>
      <w:szCs w:val="18"/>
    </w:rPr>
  </w:style>
  <w:style w:type="character" w:customStyle="1" w:styleId="FontStyle153">
    <w:name w:val="Font Style153"/>
    <w:rsid w:val="00F60BC5"/>
    <w:rPr>
      <w:rFonts w:ascii="Times New Roman" w:hAnsi="Times New Roman" w:cs="Times New Roman"/>
      <w:i/>
      <w:iCs/>
      <w:color w:val="000000"/>
      <w:sz w:val="18"/>
      <w:szCs w:val="18"/>
    </w:rPr>
  </w:style>
  <w:style w:type="paragraph" w:customStyle="1" w:styleId="Style101">
    <w:name w:val="Style101"/>
    <w:basedOn w:val="a3"/>
    <w:rsid w:val="00F60BC5"/>
    <w:pPr>
      <w:widowControl w:val="0"/>
      <w:suppressAutoHyphens/>
      <w:autoSpaceDE w:val="0"/>
      <w:spacing w:line="240" w:lineRule="atLeast"/>
    </w:pPr>
    <w:rPr>
      <w:sz w:val="20"/>
      <w:szCs w:val="20"/>
      <w:lang w:eastAsia="ar-SA"/>
    </w:rPr>
  </w:style>
  <w:style w:type="character" w:customStyle="1" w:styleId="FontStyle173">
    <w:name w:val="Font Style173"/>
    <w:rsid w:val="00F60BC5"/>
    <w:rPr>
      <w:rFonts w:ascii="Times New Roman" w:hAnsi="Times New Roman" w:cs="Times New Roman"/>
      <w:i/>
      <w:iCs/>
      <w:color w:val="000000"/>
      <w:spacing w:val="20"/>
      <w:sz w:val="18"/>
      <w:szCs w:val="18"/>
    </w:rPr>
  </w:style>
  <w:style w:type="paragraph" w:customStyle="1" w:styleId="Style92">
    <w:name w:val="Style92"/>
    <w:basedOn w:val="a3"/>
    <w:rsid w:val="00F60BC5"/>
    <w:pPr>
      <w:widowControl w:val="0"/>
      <w:suppressAutoHyphens/>
      <w:autoSpaceDE w:val="0"/>
      <w:spacing w:line="240" w:lineRule="atLeast"/>
    </w:pPr>
    <w:rPr>
      <w:sz w:val="20"/>
      <w:szCs w:val="20"/>
      <w:lang w:eastAsia="ar-SA"/>
    </w:rPr>
  </w:style>
  <w:style w:type="paragraph" w:customStyle="1" w:styleId="Style87">
    <w:name w:val="Style87"/>
    <w:basedOn w:val="a3"/>
    <w:rsid w:val="00F60BC5"/>
    <w:pPr>
      <w:widowControl w:val="0"/>
      <w:suppressAutoHyphens/>
      <w:autoSpaceDE w:val="0"/>
      <w:spacing w:line="240" w:lineRule="atLeast"/>
    </w:pPr>
    <w:rPr>
      <w:sz w:val="20"/>
      <w:szCs w:val="20"/>
      <w:lang w:eastAsia="ar-SA"/>
    </w:rPr>
  </w:style>
  <w:style w:type="paragraph" w:customStyle="1" w:styleId="Style44">
    <w:name w:val="Style44"/>
    <w:basedOn w:val="a3"/>
    <w:rsid w:val="00F60BC5"/>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F60BC5"/>
    <w:rPr>
      <w:rFonts w:ascii="Arial" w:hAnsi="Arial" w:cs="Arial"/>
      <w:b/>
      <w:bCs/>
      <w:sz w:val="18"/>
      <w:szCs w:val="18"/>
    </w:rPr>
  </w:style>
  <w:style w:type="character" w:customStyle="1" w:styleId="FontStyle255">
    <w:name w:val="Font Style255"/>
    <w:rsid w:val="00F60BC5"/>
    <w:rPr>
      <w:rFonts w:ascii="Times New Roman" w:hAnsi="Times New Roman" w:cs="Times New Roman"/>
      <w:b/>
      <w:bCs/>
      <w:i/>
      <w:iCs/>
      <w:sz w:val="20"/>
      <w:szCs w:val="20"/>
    </w:rPr>
  </w:style>
  <w:style w:type="character" w:customStyle="1" w:styleId="FontStyle256">
    <w:name w:val="Font Style256"/>
    <w:rsid w:val="00F60BC5"/>
    <w:rPr>
      <w:rFonts w:ascii="Times New Roman" w:hAnsi="Times New Roman" w:cs="Times New Roman"/>
      <w:b/>
      <w:bCs/>
      <w:sz w:val="20"/>
      <w:szCs w:val="20"/>
    </w:rPr>
  </w:style>
  <w:style w:type="character" w:customStyle="1" w:styleId="FontStyle240">
    <w:name w:val="Font Style240"/>
    <w:rsid w:val="00F60BC5"/>
    <w:rPr>
      <w:rFonts w:ascii="Times New Roman" w:hAnsi="Times New Roman" w:cs="Times New Roman"/>
      <w:sz w:val="18"/>
      <w:szCs w:val="18"/>
    </w:rPr>
  </w:style>
  <w:style w:type="character" w:customStyle="1" w:styleId="FontStyle253">
    <w:name w:val="Font Style253"/>
    <w:rsid w:val="00F60BC5"/>
    <w:rPr>
      <w:rFonts w:ascii="Times New Roman" w:hAnsi="Times New Roman" w:cs="Times New Roman"/>
      <w:i/>
      <w:iCs/>
      <w:sz w:val="18"/>
      <w:szCs w:val="18"/>
    </w:rPr>
  </w:style>
  <w:style w:type="character" w:customStyle="1" w:styleId="FontStyle234">
    <w:name w:val="Font Style234"/>
    <w:rsid w:val="00F60BC5"/>
    <w:rPr>
      <w:rFonts w:ascii="Arial" w:hAnsi="Arial" w:cs="Arial"/>
      <w:b/>
      <w:bCs/>
      <w:sz w:val="16"/>
      <w:szCs w:val="16"/>
    </w:rPr>
  </w:style>
  <w:style w:type="paragraph" w:customStyle="1" w:styleId="Style55">
    <w:name w:val="Style55"/>
    <w:basedOn w:val="a3"/>
    <w:rsid w:val="00F60BC5"/>
    <w:pPr>
      <w:widowControl w:val="0"/>
      <w:autoSpaceDE w:val="0"/>
      <w:autoSpaceDN w:val="0"/>
      <w:adjustRightInd w:val="0"/>
    </w:pPr>
    <w:rPr>
      <w:rFonts w:ascii="Segoe UI" w:hAnsi="Segoe UI" w:cs="Segoe UI"/>
    </w:rPr>
  </w:style>
  <w:style w:type="paragraph" w:customStyle="1" w:styleId="Style69">
    <w:name w:val="Style69"/>
    <w:basedOn w:val="a3"/>
    <w:rsid w:val="00F60BC5"/>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F60BC5"/>
    <w:pPr>
      <w:widowControl w:val="0"/>
      <w:autoSpaceDE w:val="0"/>
      <w:autoSpaceDN w:val="0"/>
      <w:adjustRightInd w:val="0"/>
    </w:pPr>
    <w:rPr>
      <w:rFonts w:ascii="Segoe UI" w:hAnsi="Segoe UI" w:cs="Segoe UI"/>
    </w:rPr>
  </w:style>
  <w:style w:type="character" w:customStyle="1" w:styleId="FontStyle271">
    <w:name w:val="Font Style271"/>
    <w:rsid w:val="00F60BC5"/>
    <w:rPr>
      <w:rFonts w:ascii="Arial" w:hAnsi="Arial" w:cs="Arial"/>
      <w:b/>
      <w:bCs/>
      <w:spacing w:val="-10"/>
      <w:sz w:val="18"/>
      <w:szCs w:val="18"/>
    </w:rPr>
  </w:style>
  <w:style w:type="character" w:customStyle="1" w:styleId="FontStyle38">
    <w:name w:val="Font Style38"/>
    <w:rsid w:val="00F60BC5"/>
    <w:rPr>
      <w:rFonts w:ascii="Times New Roman" w:hAnsi="Times New Roman" w:cs="Times New Roman"/>
      <w:sz w:val="28"/>
      <w:szCs w:val="28"/>
    </w:rPr>
  </w:style>
  <w:style w:type="character" w:customStyle="1" w:styleId="FontStyle35">
    <w:name w:val="Font Style35"/>
    <w:rsid w:val="00F60BC5"/>
    <w:rPr>
      <w:rFonts w:ascii="Times New Roman" w:hAnsi="Times New Roman" w:cs="Times New Roman"/>
      <w:sz w:val="26"/>
      <w:szCs w:val="26"/>
    </w:rPr>
  </w:style>
  <w:style w:type="paragraph" w:customStyle="1" w:styleId="Style15">
    <w:name w:val="Style15"/>
    <w:basedOn w:val="a3"/>
    <w:rsid w:val="00F60BC5"/>
    <w:pPr>
      <w:widowControl w:val="0"/>
      <w:autoSpaceDE w:val="0"/>
      <w:autoSpaceDN w:val="0"/>
      <w:adjustRightInd w:val="0"/>
      <w:spacing w:line="482" w:lineRule="exact"/>
      <w:ind w:firstLine="701"/>
      <w:jc w:val="both"/>
    </w:pPr>
  </w:style>
  <w:style w:type="paragraph" w:customStyle="1" w:styleId="Style22">
    <w:name w:val="Style22"/>
    <w:basedOn w:val="a3"/>
    <w:rsid w:val="00F60BC5"/>
    <w:pPr>
      <w:widowControl w:val="0"/>
      <w:autoSpaceDE w:val="0"/>
      <w:autoSpaceDN w:val="0"/>
      <w:adjustRightInd w:val="0"/>
      <w:spacing w:line="274" w:lineRule="exact"/>
    </w:pPr>
  </w:style>
  <w:style w:type="character" w:customStyle="1" w:styleId="citation">
    <w:name w:val="citation"/>
    <w:rsid w:val="00F60BC5"/>
  </w:style>
  <w:style w:type="character" w:customStyle="1" w:styleId="xmlemitalic10">
    <w:name w:val="xmlemitalic1"/>
    <w:rsid w:val="00F60BC5"/>
  </w:style>
  <w:style w:type="paragraph" w:customStyle="1" w:styleId="nospacing">
    <w:name w:val="nospacing"/>
    <w:basedOn w:val="a3"/>
    <w:rsid w:val="00F60BC5"/>
    <w:pPr>
      <w:spacing w:before="100" w:beforeAutospacing="1" w:after="100" w:afterAutospacing="1"/>
    </w:pPr>
  </w:style>
  <w:style w:type="paragraph" w:customStyle="1" w:styleId="afffffff9">
    <w:name w:val="...... . ......."/>
    <w:basedOn w:val="Default"/>
    <w:next w:val="Default"/>
    <w:rsid w:val="00F60BC5"/>
    <w:rPr>
      <w:color w:val="auto"/>
    </w:rPr>
  </w:style>
  <w:style w:type="paragraph" w:customStyle="1" w:styleId="PrilogRazd">
    <w:name w:val="Prilog Razd"/>
    <w:rsid w:val="00F60BC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F60BC5"/>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F60BC5"/>
    <w:rPr>
      <w:rFonts w:ascii="Calibri" w:hAnsi="Calibri"/>
      <w:i/>
      <w:iCs/>
      <w:sz w:val="24"/>
      <w:szCs w:val="24"/>
      <w:lang w:val="ru-RU" w:eastAsia="en-US" w:bidi="ar-SA"/>
    </w:rPr>
  </w:style>
  <w:style w:type="character" w:customStyle="1" w:styleId="640">
    <w:name w:val="Знак Знак64"/>
    <w:locked/>
    <w:rsid w:val="00F60BC5"/>
    <w:rPr>
      <w:b/>
      <w:bCs/>
      <w:sz w:val="28"/>
      <w:szCs w:val="28"/>
      <w:lang w:val="ru-RU" w:eastAsia="ru-RU" w:bidi="ar-SA"/>
    </w:rPr>
  </w:style>
  <w:style w:type="character" w:customStyle="1" w:styleId="FontStyle133">
    <w:name w:val="Font Style133"/>
    <w:rsid w:val="00F60BC5"/>
    <w:rPr>
      <w:rFonts w:ascii="Times New Roman" w:hAnsi="Times New Roman" w:cs="Times New Roman"/>
      <w:i/>
      <w:iCs/>
      <w:sz w:val="18"/>
      <w:szCs w:val="18"/>
    </w:rPr>
  </w:style>
  <w:style w:type="character" w:customStyle="1" w:styleId="blk3">
    <w:name w:val="blk3"/>
    <w:rsid w:val="00F60BC5"/>
    <w:rPr>
      <w:vanish w:val="0"/>
    </w:rPr>
  </w:style>
  <w:style w:type="paragraph" w:customStyle="1" w:styleId="afffffffa">
    <w:name w:val="Словарная статья"/>
    <w:basedOn w:val="a3"/>
    <w:next w:val="a3"/>
    <w:rsid w:val="00F60BC5"/>
    <w:pPr>
      <w:autoSpaceDE w:val="0"/>
      <w:autoSpaceDN w:val="0"/>
      <w:adjustRightInd w:val="0"/>
      <w:ind w:left="170" w:right="118"/>
      <w:jc w:val="both"/>
    </w:pPr>
    <w:rPr>
      <w:rFonts w:ascii="Arial" w:hAnsi="Arial"/>
      <w:sz w:val="20"/>
      <w:szCs w:val="20"/>
    </w:rPr>
  </w:style>
  <w:style w:type="character" w:customStyle="1" w:styleId="FontStyle214">
    <w:name w:val="Font Style214"/>
    <w:rsid w:val="00F60BC5"/>
    <w:rPr>
      <w:rFonts w:ascii="Trebuchet MS" w:hAnsi="Trebuchet MS" w:cs="Trebuchet MS"/>
      <w:b/>
      <w:bCs/>
      <w:color w:val="000000"/>
      <w:sz w:val="22"/>
      <w:szCs w:val="22"/>
    </w:rPr>
  </w:style>
  <w:style w:type="character" w:customStyle="1" w:styleId="afffffffb">
    <w:name w:val="Цветовое выделение"/>
    <w:rsid w:val="00F60BC5"/>
    <w:rPr>
      <w:b/>
      <w:bCs/>
      <w:color w:val="000080"/>
      <w:sz w:val="22"/>
      <w:szCs w:val="22"/>
    </w:rPr>
  </w:style>
  <w:style w:type="character" w:customStyle="1" w:styleId="afffffffc">
    <w:name w:val="Гипертекстовая ссылка"/>
    <w:rsid w:val="00F60BC5"/>
    <w:rPr>
      <w:b/>
      <w:bCs/>
      <w:color w:val="008000"/>
      <w:sz w:val="22"/>
      <w:szCs w:val="22"/>
      <w:u w:val="single"/>
    </w:rPr>
  </w:style>
  <w:style w:type="paragraph" w:customStyle="1" w:styleId="Tst1">
    <w:name w:val="Tst1"/>
    <w:basedOn w:val="a3"/>
    <w:rsid w:val="00F60BC5"/>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F60BC5"/>
    <w:rPr>
      <w:sz w:val="24"/>
      <w:lang w:val="ru-RU" w:eastAsia="ru-RU" w:bidi="ar-SA"/>
    </w:rPr>
  </w:style>
  <w:style w:type="character" w:customStyle="1" w:styleId="FontStyle816">
    <w:name w:val="Font Style816"/>
    <w:rsid w:val="00F60BC5"/>
    <w:rPr>
      <w:rFonts w:ascii="Times New Roman" w:hAnsi="Times New Roman" w:cs="Times New Roman"/>
      <w:sz w:val="20"/>
      <w:szCs w:val="20"/>
    </w:rPr>
  </w:style>
  <w:style w:type="paragraph" w:customStyle="1" w:styleId="opredelenie">
    <w:name w:val="opredelenie"/>
    <w:basedOn w:val="a3"/>
    <w:rsid w:val="00F60BC5"/>
    <w:pPr>
      <w:spacing w:before="100" w:beforeAutospacing="1" w:after="100" w:afterAutospacing="1"/>
    </w:pPr>
  </w:style>
  <w:style w:type="paragraph" w:customStyle="1" w:styleId="afffffffd">
    <w:name w:val="НУМ"/>
    <w:basedOn w:val="afff3"/>
    <w:next w:val="afff3"/>
    <w:rsid w:val="00F60BC5"/>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F60BC5"/>
    <w:rPr>
      <w:rFonts w:ascii="Cambria" w:eastAsia="Times New Roman" w:hAnsi="Cambria" w:cs="Times New Roman" w:hint="default"/>
      <w:b/>
      <w:bCs/>
      <w:color w:val="4F81BD"/>
      <w:sz w:val="26"/>
      <w:szCs w:val="26"/>
    </w:rPr>
  </w:style>
  <w:style w:type="character" w:customStyle="1" w:styleId="280">
    <w:name w:val="Знак Знак28"/>
    <w:locked/>
    <w:rsid w:val="00F60BC5"/>
    <w:rPr>
      <w:b/>
      <w:bCs/>
      <w:lang w:val="ru-RU" w:eastAsia="ru-RU" w:bidi="ar-SA"/>
    </w:rPr>
  </w:style>
  <w:style w:type="paragraph" w:customStyle="1" w:styleId="afffffffe">
    <w:name w:val="ТЕМА"/>
    <w:basedOn w:val="a3"/>
    <w:rsid w:val="00F60BC5"/>
    <w:pPr>
      <w:spacing w:after="60" w:line="264" w:lineRule="auto"/>
      <w:jc w:val="both"/>
    </w:pPr>
    <w:rPr>
      <w:rFonts w:ascii="Arial" w:hAnsi="Arial"/>
      <w:b/>
      <w:sz w:val="30"/>
    </w:rPr>
  </w:style>
  <w:style w:type="character" w:customStyle="1" w:styleId="3f3">
    <w:name w:val="Гиперссылка3"/>
    <w:rsid w:val="00F60BC5"/>
    <w:rPr>
      <w:strike w:val="0"/>
      <w:dstrike w:val="0"/>
      <w:color w:val="2C437A"/>
      <w:u w:val="none"/>
    </w:rPr>
  </w:style>
  <w:style w:type="paragraph" w:customStyle="1" w:styleId="affffffff">
    <w:name w:val="Список М"/>
    <w:basedOn w:val="afff3"/>
    <w:rsid w:val="00F60BC5"/>
    <w:pPr>
      <w:spacing w:before="0" w:beforeAutospacing="0" w:after="0" w:afterAutospacing="0" w:line="288" w:lineRule="auto"/>
      <w:jc w:val="both"/>
    </w:pPr>
    <w:rPr>
      <w:sz w:val="30"/>
      <w:szCs w:val="30"/>
      <w:lang w:bidi="ar-SA"/>
    </w:rPr>
  </w:style>
  <w:style w:type="character" w:customStyle="1" w:styleId="FontStyle31">
    <w:name w:val="Font Style31"/>
    <w:rsid w:val="00F60BC5"/>
    <w:rPr>
      <w:rFonts w:ascii="Times New Roman" w:hAnsi="Times New Roman" w:cs="Times New Roman"/>
      <w:b/>
      <w:bCs/>
      <w:sz w:val="28"/>
      <w:szCs w:val="28"/>
    </w:rPr>
  </w:style>
  <w:style w:type="character" w:customStyle="1" w:styleId="480">
    <w:name w:val="Знак Знак48"/>
    <w:locked/>
    <w:rsid w:val="00F60BC5"/>
    <w:rPr>
      <w:b/>
      <w:bCs/>
      <w:sz w:val="27"/>
      <w:szCs w:val="27"/>
      <w:lang w:val="ru-RU" w:eastAsia="ru-RU" w:bidi="ar-SA"/>
    </w:rPr>
  </w:style>
  <w:style w:type="character" w:customStyle="1" w:styleId="511">
    <w:name w:val="Знак5 Знак Знак1"/>
    <w:locked/>
    <w:rsid w:val="00F60BC5"/>
    <w:rPr>
      <w:sz w:val="16"/>
      <w:szCs w:val="16"/>
      <w:lang w:val="ru-RU" w:eastAsia="ru-RU" w:bidi="ar-SA"/>
    </w:rPr>
  </w:style>
  <w:style w:type="table" w:customStyle="1" w:styleId="1ffff3">
    <w:name w:val="Сетка таблицы1"/>
    <w:basedOn w:val="a5"/>
    <w:rsid w:val="00F60BC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F60BC5"/>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F60BC5"/>
    <w:rPr>
      <w:b/>
      <w:bCs/>
      <w:sz w:val="28"/>
      <w:szCs w:val="28"/>
      <w:lang w:val="ru-RU" w:eastAsia="ru-RU" w:bidi="ar-SA"/>
    </w:rPr>
  </w:style>
  <w:style w:type="character" w:customStyle="1" w:styleId="hl1">
    <w:name w:val="hl1"/>
    <w:rsid w:val="00F60BC5"/>
    <w:rPr>
      <w:color w:val="4682B4"/>
    </w:rPr>
  </w:style>
  <w:style w:type="character" w:customStyle="1" w:styleId="font23">
    <w:name w:val="font23"/>
    <w:rsid w:val="00F60BC5"/>
  </w:style>
  <w:style w:type="character" w:customStyle="1" w:styleId="texttext1">
    <w:name w:val="texttext1"/>
    <w:rsid w:val="00F60BC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F60BC5"/>
    <w:rPr>
      <w:rFonts w:ascii="Times New Roman" w:hAnsi="Times New Roman" w:cs="Times New Roman" w:hint="default"/>
      <w:b/>
      <w:bCs/>
      <w:sz w:val="24"/>
      <w:szCs w:val="24"/>
    </w:rPr>
  </w:style>
  <w:style w:type="character" w:customStyle="1" w:styleId="authorabout1">
    <w:name w:val="authorabout1"/>
    <w:rsid w:val="00F60BC5"/>
    <w:rPr>
      <w:vanish w:val="0"/>
      <w:sz w:val="26"/>
      <w:szCs w:val="26"/>
    </w:rPr>
  </w:style>
  <w:style w:type="character" w:customStyle="1" w:styleId="authorabout">
    <w:name w:val="authorabout"/>
    <w:rsid w:val="00F60BC5"/>
    <w:rPr>
      <w:rFonts w:ascii="Times New Roman" w:hAnsi="Times New Roman" w:cs="Times New Roman" w:hint="default"/>
    </w:rPr>
  </w:style>
  <w:style w:type="character" w:customStyle="1" w:styleId="textbf">
    <w:name w:val="textbf"/>
    <w:rsid w:val="00F60BC5"/>
    <w:rPr>
      <w:rFonts w:cs="Times New Roman"/>
    </w:rPr>
  </w:style>
  <w:style w:type="character" w:customStyle="1" w:styleId="textit">
    <w:name w:val="textit"/>
    <w:rsid w:val="00F60BC5"/>
    <w:rPr>
      <w:rFonts w:cs="Times New Roman"/>
    </w:rPr>
  </w:style>
  <w:style w:type="character" w:customStyle="1" w:styleId="textdoc1">
    <w:name w:val="textdoc1"/>
    <w:rsid w:val="00F60BC5"/>
    <w:rPr>
      <w:rFonts w:cs="Times New Roman"/>
    </w:rPr>
  </w:style>
  <w:style w:type="paragraph" w:customStyle="1" w:styleId="textdoc">
    <w:name w:val="textdoc"/>
    <w:basedOn w:val="a3"/>
    <w:rsid w:val="00F60BC5"/>
    <w:pPr>
      <w:spacing w:before="100" w:beforeAutospacing="1" w:after="100" w:afterAutospacing="1"/>
    </w:pPr>
  </w:style>
  <w:style w:type="paragraph" w:customStyle="1" w:styleId="msonormalcxsplast">
    <w:name w:val="msonormalcxsplast"/>
    <w:basedOn w:val="a3"/>
    <w:rsid w:val="00F60BC5"/>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F60BC5"/>
    <w:pPr>
      <w:spacing w:before="100" w:beforeAutospacing="1" w:after="100" w:afterAutospacing="1"/>
    </w:pPr>
    <w:rPr>
      <w:rFonts w:ascii="Arial" w:hAnsi="Arial" w:cs="Arial"/>
      <w:color w:val="000000"/>
      <w:sz w:val="20"/>
      <w:szCs w:val="20"/>
    </w:rPr>
  </w:style>
  <w:style w:type="character" w:customStyle="1" w:styleId="FontStyle52">
    <w:name w:val="Font Style52"/>
    <w:rsid w:val="00F60BC5"/>
    <w:rPr>
      <w:rFonts w:ascii="Times New Roman" w:hAnsi="Times New Roman" w:cs="Times New Roman"/>
      <w:sz w:val="20"/>
      <w:szCs w:val="20"/>
    </w:rPr>
  </w:style>
  <w:style w:type="character" w:customStyle="1" w:styleId="t9">
    <w:name w:val="t9"/>
    <w:rsid w:val="00F60BC5"/>
  </w:style>
  <w:style w:type="character" w:customStyle="1" w:styleId="t10">
    <w:name w:val="t10"/>
    <w:rsid w:val="00F60BC5"/>
  </w:style>
  <w:style w:type="character" w:customStyle="1" w:styleId="snsep">
    <w:name w:val="snsep"/>
    <w:rsid w:val="00F60BC5"/>
  </w:style>
  <w:style w:type="character" w:customStyle="1" w:styleId="FontStyle56">
    <w:name w:val="Font Style56"/>
    <w:rsid w:val="00F60BC5"/>
    <w:rPr>
      <w:rFonts w:ascii="Times New Roman" w:hAnsi="Times New Roman" w:cs="Times New Roman"/>
      <w:sz w:val="22"/>
      <w:szCs w:val="22"/>
    </w:rPr>
  </w:style>
  <w:style w:type="paragraph" w:customStyle="1" w:styleId="normalrus">
    <w:name w:val="normalrus"/>
    <w:basedOn w:val="a3"/>
    <w:rsid w:val="00F60BC5"/>
    <w:pPr>
      <w:spacing w:before="100" w:beforeAutospacing="1" w:after="100" w:afterAutospacing="1"/>
    </w:pPr>
  </w:style>
  <w:style w:type="paragraph" w:customStyle="1" w:styleId="listnum">
    <w:name w:val="listnum"/>
    <w:basedOn w:val="a3"/>
    <w:rsid w:val="00F60BC5"/>
    <w:pPr>
      <w:spacing w:before="100" w:beforeAutospacing="1" w:after="100" w:afterAutospacing="1"/>
    </w:pPr>
  </w:style>
  <w:style w:type="character" w:customStyle="1" w:styleId="bold">
    <w:name w:val="bold"/>
    <w:rsid w:val="00F60BC5"/>
    <w:rPr>
      <w:rFonts w:cs="Times New Roman"/>
    </w:rPr>
  </w:style>
  <w:style w:type="character" w:customStyle="1" w:styleId="133">
    <w:name w:val="табл_заголовок_13 Знак"/>
    <w:link w:val="134"/>
    <w:locked/>
    <w:rsid w:val="00F60BC5"/>
    <w:rPr>
      <w:b/>
      <w:bCs/>
      <w:sz w:val="26"/>
      <w:lang w:eastAsia="ru-RU"/>
    </w:rPr>
  </w:style>
  <w:style w:type="paragraph" w:customStyle="1" w:styleId="134">
    <w:name w:val="табл_заголовок_13"/>
    <w:basedOn w:val="a3"/>
    <w:link w:val="133"/>
    <w:rsid w:val="00F60BC5"/>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F60BC5"/>
    <w:rPr>
      <w:rFonts w:ascii="Courier New" w:eastAsia="Calibri" w:hAnsi="Courier New"/>
      <w:sz w:val="20"/>
      <w:szCs w:val="20"/>
    </w:rPr>
  </w:style>
  <w:style w:type="paragraph" w:customStyle="1" w:styleId="a0cxspmiddle">
    <w:name w:val="a0cxspmiddle"/>
    <w:basedOn w:val="a3"/>
    <w:rsid w:val="00F60BC5"/>
    <w:pPr>
      <w:spacing w:before="100" w:beforeAutospacing="1" w:after="100" w:afterAutospacing="1"/>
    </w:pPr>
  </w:style>
  <w:style w:type="character" w:customStyle="1" w:styleId="wrc131">
    <w:name w:val="wrc131"/>
    <w:rsid w:val="00F60BC5"/>
    <w:rPr>
      <w:vanish/>
    </w:rPr>
  </w:style>
  <w:style w:type="character" w:customStyle="1" w:styleId="mw-editsection">
    <w:name w:val="mw-editsection"/>
    <w:rsid w:val="00F60BC5"/>
  </w:style>
  <w:style w:type="character" w:customStyle="1" w:styleId="num0">
    <w:name w:val="num0"/>
    <w:rsid w:val="00F60BC5"/>
  </w:style>
  <w:style w:type="paragraph" w:customStyle="1" w:styleId="c3">
    <w:name w:val="c3"/>
    <w:basedOn w:val="a3"/>
    <w:rsid w:val="00F60BC5"/>
    <w:pPr>
      <w:spacing w:before="100" w:beforeAutospacing="1" w:after="100" w:afterAutospacing="1"/>
    </w:pPr>
  </w:style>
  <w:style w:type="character" w:customStyle="1" w:styleId="c4">
    <w:name w:val="c4"/>
    <w:rsid w:val="00F60BC5"/>
  </w:style>
  <w:style w:type="paragraph" w:customStyle="1" w:styleId="HTML12">
    <w:name w:val="Стандартный HTML1"/>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F60BC5"/>
    <w:rPr>
      <w:rFonts w:cs="Times New Roman"/>
    </w:rPr>
  </w:style>
  <w:style w:type="character" w:customStyle="1" w:styleId="BalloonTextChar1">
    <w:name w:val="Balloon Text Char1"/>
    <w:locked/>
    <w:rsid w:val="00F60BC5"/>
    <w:rPr>
      <w:rFonts w:cs="Times New Roman"/>
      <w:sz w:val="2"/>
    </w:rPr>
  </w:style>
  <w:style w:type="character" w:customStyle="1" w:styleId="highlight">
    <w:name w:val="highlight"/>
    <w:rsid w:val="00F60BC5"/>
    <w:rPr>
      <w:rFonts w:cs="Times New Roman"/>
    </w:rPr>
  </w:style>
  <w:style w:type="character" w:customStyle="1" w:styleId="style80">
    <w:name w:val="style8"/>
    <w:rsid w:val="00F60BC5"/>
    <w:rPr>
      <w:rFonts w:cs="Times New Roman"/>
    </w:rPr>
  </w:style>
  <w:style w:type="character" w:customStyle="1" w:styleId="b-serp-itemtextpassage">
    <w:name w:val="b-serp-item__text_passage"/>
    <w:rsid w:val="00F60BC5"/>
    <w:rPr>
      <w:rFonts w:cs="Times New Roman"/>
    </w:rPr>
  </w:style>
  <w:style w:type="character" w:customStyle="1" w:styleId="postbody">
    <w:name w:val="postbody"/>
    <w:rsid w:val="00F60BC5"/>
    <w:rPr>
      <w:rFonts w:cs="Times New Roman"/>
    </w:rPr>
  </w:style>
  <w:style w:type="paragraph" w:customStyle="1" w:styleId="ptx2">
    <w:name w:val="ptx2"/>
    <w:basedOn w:val="a3"/>
    <w:rsid w:val="00F60BC5"/>
    <w:pPr>
      <w:spacing w:before="100" w:beforeAutospacing="1" w:after="100" w:afterAutospacing="1"/>
    </w:pPr>
  </w:style>
  <w:style w:type="character" w:customStyle="1" w:styleId="512">
    <w:name w:val="Заголовок 5 Знак1"/>
    <w:locked/>
    <w:rsid w:val="00F60BC5"/>
    <w:rPr>
      <w:b/>
      <w:bCs/>
      <w:i/>
      <w:iCs/>
      <w:sz w:val="26"/>
      <w:szCs w:val="26"/>
    </w:rPr>
  </w:style>
  <w:style w:type="character" w:customStyle="1" w:styleId="affffffff0">
    <w:name w:val="Выделение жирным"/>
    <w:rsid w:val="00F60BC5"/>
    <w:rPr>
      <w:b/>
    </w:rPr>
  </w:style>
  <w:style w:type="character" w:customStyle="1" w:styleId="ListLabel1">
    <w:name w:val="ListLabel 1"/>
    <w:rsid w:val="00F60BC5"/>
    <w:rPr>
      <w:color w:val="000000"/>
      <w:spacing w:val="0"/>
      <w:position w:val="0"/>
      <w:sz w:val="20"/>
      <w:u w:val="none"/>
      <w:vertAlign w:val="baseline"/>
    </w:rPr>
  </w:style>
  <w:style w:type="character" w:customStyle="1" w:styleId="ListLabel2">
    <w:name w:val="ListLabel 2"/>
    <w:rsid w:val="00F60BC5"/>
  </w:style>
  <w:style w:type="character" w:customStyle="1" w:styleId="ListLabel3">
    <w:name w:val="ListLabel 3"/>
    <w:rsid w:val="00F60BC5"/>
    <w:rPr>
      <w:b/>
    </w:rPr>
  </w:style>
  <w:style w:type="character" w:customStyle="1" w:styleId="ListLabel4">
    <w:name w:val="ListLabel 4"/>
    <w:rsid w:val="00F60BC5"/>
  </w:style>
  <w:style w:type="character" w:customStyle="1" w:styleId="ListLabel5">
    <w:name w:val="ListLabel 5"/>
    <w:rsid w:val="00F60BC5"/>
    <w:rPr>
      <w:color w:val="00000A"/>
    </w:rPr>
  </w:style>
  <w:style w:type="character" w:customStyle="1" w:styleId="ListLabel6">
    <w:name w:val="ListLabel 6"/>
    <w:rsid w:val="00F60BC5"/>
    <w:rPr>
      <w:sz w:val="20"/>
    </w:rPr>
  </w:style>
  <w:style w:type="character" w:customStyle="1" w:styleId="2fe">
    <w:name w:val="Название Знак2"/>
    <w:locked/>
    <w:rsid w:val="00F60BC5"/>
    <w:rPr>
      <w:rFonts w:cs="Mangal"/>
      <w:i/>
      <w:iCs/>
      <w:color w:val="00000A"/>
      <w:sz w:val="24"/>
      <w:szCs w:val="24"/>
    </w:rPr>
  </w:style>
  <w:style w:type="character" w:customStyle="1" w:styleId="2ff">
    <w:name w:val="Схема документа Знак2"/>
    <w:locked/>
    <w:rsid w:val="00F60BC5"/>
    <w:rPr>
      <w:rFonts w:ascii="Tahoma" w:hAnsi="Tahoma" w:cs="Tahoma"/>
      <w:color w:val="00000A"/>
      <w:shd w:val="clear" w:color="auto" w:fill="000080"/>
    </w:rPr>
  </w:style>
  <w:style w:type="character" w:customStyle="1" w:styleId="322">
    <w:name w:val="Основной текст с отступом 3 Знак2"/>
    <w:semiHidden/>
    <w:locked/>
    <w:rsid w:val="00F60BC5"/>
    <w:rPr>
      <w:color w:val="00000A"/>
      <w:sz w:val="16"/>
      <w:szCs w:val="16"/>
      <w:lang w:val="ru-RU" w:eastAsia="ru-RU" w:bidi="ar-SA"/>
    </w:rPr>
  </w:style>
  <w:style w:type="character" w:customStyle="1" w:styleId="2ff0">
    <w:name w:val="Нижний колонтитул Знак2"/>
    <w:locked/>
    <w:rsid w:val="00F60BC5"/>
    <w:rPr>
      <w:sz w:val="24"/>
      <w:szCs w:val="24"/>
    </w:rPr>
  </w:style>
  <w:style w:type="character" w:customStyle="1" w:styleId="2ff1">
    <w:name w:val="Текст выноски Знак2"/>
    <w:locked/>
    <w:rsid w:val="00F60BC5"/>
    <w:rPr>
      <w:rFonts w:ascii="Tahoma" w:hAnsi="Tahoma"/>
      <w:color w:val="00000A"/>
      <w:sz w:val="16"/>
      <w:szCs w:val="16"/>
    </w:rPr>
  </w:style>
  <w:style w:type="character" w:customStyle="1" w:styleId="HTML20">
    <w:name w:val="Стандартный HTML Знак2"/>
    <w:locked/>
    <w:rsid w:val="00F60BC5"/>
    <w:rPr>
      <w:rFonts w:ascii="Courier New" w:hAnsi="Courier New" w:cs="Courier New"/>
      <w:color w:val="00000A"/>
    </w:rPr>
  </w:style>
  <w:style w:type="character" w:customStyle="1" w:styleId="226">
    <w:name w:val="Основной текст 2 Знак2"/>
    <w:locked/>
    <w:rsid w:val="00F60BC5"/>
    <w:rPr>
      <w:sz w:val="24"/>
      <w:szCs w:val="24"/>
    </w:rPr>
  </w:style>
  <w:style w:type="paragraph" w:customStyle="1" w:styleId="affffffff1">
    <w:name w:val="Заглавие"/>
    <w:basedOn w:val="afffffff4"/>
    <w:rsid w:val="00F60BC5"/>
    <w:pPr>
      <w:jc w:val="center"/>
    </w:pPr>
    <w:rPr>
      <w:sz w:val="20"/>
      <w:szCs w:val="20"/>
    </w:rPr>
  </w:style>
  <w:style w:type="table" w:customStyle="1" w:styleId="119">
    <w:name w:val="Сетка таблицы11"/>
    <w:basedOn w:val="a5"/>
    <w:rsid w:val="00F60B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F60BC5"/>
    <w:rPr>
      <w:b/>
      <w:bCs/>
      <w:sz w:val="22"/>
      <w:szCs w:val="22"/>
      <w:lang w:val="ru-RU" w:eastAsia="ru-RU" w:bidi="ar-SA"/>
    </w:rPr>
  </w:style>
  <w:style w:type="character" w:customStyle="1" w:styleId="420">
    <w:name w:val="Знак Знак42"/>
    <w:rsid w:val="00F60BC5"/>
    <w:rPr>
      <w:sz w:val="24"/>
      <w:szCs w:val="24"/>
      <w:lang w:val="ru-RU" w:eastAsia="ru-RU" w:bidi="ar-SA"/>
    </w:rPr>
  </w:style>
  <w:style w:type="character" w:customStyle="1" w:styleId="ft1834">
    <w:name w:val="ft1834"/>
    <w:rsid w:val="00F60BC5"/>
  </w:style>
  <w:style w:type="character" w:customStyle="1" w:styleId="ft1846">
    <w:name w:val="ft1846"/>
    <w:rsid w:val="00F60BC5"/>
  </w:style>
  <w:style w:type="character" w:customStyle="1" w:styleId="ft1850">
    <w:name w:val="ft1850"/>
    <w:rsid w:val="00F60BC5"/>
  </w:style>
  <w:style w:type="character" w:customStyle="1" w:styleId="ft1994">
    <w:name w:val="ft1994"/>
    <w:rsid w:val="00F60BC5"/>
  </w:style>
  <w:style w:type="character" w:customStyle="1" w:styleId="ft2006">
    <w:name w:val="ft2006"/>
    <w:rsid w:val="00F60BC5"/>
  </w:style>
  <w:style w:type="character" w:customStyle="1" w:styleId="ft2181">
    <w:name w:val="ft2181"/>
    <w:rsid w:val="00F60BC5"/>
  </w:style>
  <w:style w:type="character" w:customStyle="1" w:styleId="ft2193">
    <w:name w:val="ft2193"/>
    <w:rsid w:val="00F60BC5"/>
  </w:style>
  <w:style w:type="character" w:customStyle="1" w:styleId="ft2205">
    <w:name w:val="ft2205"/>
    <w:rsid w:val="00F60BC5"/>
  </w:style>
  <w:style w:type="character" w:customStyle="1" w:styleId="ft2213">
    <w:name w:val="ft2213"/>
    <w:rsid w:val="00F60BC5"/>
  </w:style>
  <w:style w:type="paragraph" w:customStyle="1" w:styleId="-10-11">
    <w:name w:val="А-10-11"/>
    <w:basedOn w:val="a3"/>
    <w:rsid w:val="00F60BC5"/>
    <w:pPr>
      <w:spacing w:line="233" w:lineRule="exact"/>
      <w:ind w:firstLine="397"/>
      <w:jc w:val="both"/>
    </w:pPr>
    <w:rPr>
      <w:sz w:val="20"/>
      <w:szCs w:val="20"/>
    </w:rPr>
  </w:style>
  <w:style w:type="paragraph" w:customStyle="1" w:styleId="Lang">
    <w:name w:val="Lang"/>
    <w:basedOn w:val="a3"/>
    <w:rsid w:val="00F60BC5"/>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F60BC5"/>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F60BC5"/>
    <w:pPr>
      <w:suppressAutoHyphens/>
      <w:jc w:val="center"/>
    </w:pPr>
    <w:rPr>
      <w:sz w:val="26"/>
      <w:lang w:eastAsia="ar-SA"/>
    </w:rPr>
  </w:style>
  <w:style w:type="paragraph" w:customStyle="1" w:styleId="2ff2">
    <w:name w:val="Заголовок_2"/>
    <w:basedOn w:val="a3"/>
    <w:rsid w:val="00F60BC5"/>
    <w:pPr>
      <w:spacing w:line="360" w:lineRule="auto"/>
      <w:jc w:val="both"/>
    </w:pPr>
    <w:rPr>
      <w:rFonts w:ascii="Arial" w:hAnsi="Arial"/>
      <w:b/>
      <w:i/>
      <w:sz w:val="28"/>
      <w:szCs w:val="20"/>
    </w:rPr>
  </w:style>
  <w:style w:type="paragraph" w:customStyle="1" w:styleId="affffffff2">
    <w:name w:val="Абзац_СУБД"/>
    <w:basedOn w:val="a3"/>
    <w:rsid w:val="00F60BC5"/>
    <w:pPr>
      <w:spacing w:line="360" w:lineRule="auto"/>
      <w:ind w:firstLine="720"/>
      <w:jc w:val="both"/>
    </w:pPr>
    <w:rPr>
      <w:rFonts w:ascii="Arial" w:hAnsi="Arial"/>
      <w:sz w:val="28"/>
      <w:szCs w:val="20"/>
    </w:rPr>
  </w:style>
  <w:style w:type="character" w:customStyle="1" w:styleId="f1">
    <w:name w:val="f1"/>
    <w:rsid w:val="00F60BC5"/>
    <w:rPr>
      <w:rFonts w:cs="Times New Roman"/>
    </w:rPr>
  </w:style>
  <w:style w:type="paragraph" w:customStyle="1" w:styleId="075">
    <w:name w:val="Стиль Нумерованный список + сверху: (одинарная Авто  075 пт лини..."/>
    <w:basedOn w:val="a2"/>
    <w:rsid w:val="00F60BC5"/>
    <w:pPr>
      <w:numPr>
        <w:numId w:val="0"/>
      </w:numPr>
      <w:tabs>
        <w:tab w:val="left" w:pos="720"/>
        <w:tab w:val="left" w:pos="1354"/>
      </w:tabs>
      <w:ind w:left="360" w:hanging="360"/>
    </w:pPr>
    <w:rPr>
      <w:sz w:val="24"/>
      <w:lang w:eastAsia="ru-RU"/>
    </w:rPr>
  </w:style>
  <w:style w:type="paragraph" w:customStyle="1" w:styleId="4a">
    <w:name w:val="Обычный4"/>
    <w:rsid w:val="00F60BC5"/>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F60BC5"/>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F60BC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F60BC5"/>
  </w:style>
  <w:style w:type="character" w:customStyle="1" w:styleId="ft776">
    <w:name w:val="ft776"/>
    <w:rsid w:val="00F60BC5"/>
  </w:style>
  <w:style w:type="character" w:customStyle="1" w:styleId="ft431">
    <w:name w:val="ft431"/>
    <w:rsid w:val="00F60BC5"/>
  </w:style>
  <w:style w:type="character" w:customStyle="1" w:styleId="ft793">
    <w:name w:val="ft793"/>
    <w:rsid w:val="00F60BC5"/>
  </w:style>
  <w:style w:type="character" w:customStyle="1" w:styleId="ft802">
    <w:name w:val="ft802"/>
    <w:rsid w:val="00F60BC5"/>
  </w:style>
  <w:style w:type="character" w:customStyle="1" w:styleId="ft890">
    <w:name w:val="ft890"/>
    <w:rsid w:val="00F60BC5"/>
  </w:style>
  <w:style w:type="character" w:customStyle="1" w:styleId="ft904">
    <w:name w:val="ft904"/>
    <w:rsid w:val="00F60BC5"/>
  </w:style>
  <w:style w:type="character" w:customStyle="1" w:styleId="ft914">
    <w:name w:val="ft914"/>
    <w:rsid w:val="00F60BC5"/>
  </w:style>
  <w:style w:type="character" w:customStyle="1" w:styleId="HTMLPreformattedChar">
    <w:name w:val="HTML Preformatted Char"/>
    <w:locked/>
    <w:rsid w:val="00F60BC5"/>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F60BC5"/>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F60BC5"/>
    <w:pPr>
      <w:keepNext/>
      <w:outlineLvl w:val="2"/>
    </w:pPr>
    <w:rPr>
      <w:rFonts w:eastAsia="Calibri"/>
      <w:szCs w:val="20"/>
    </w:rPr>
  </w:style>
  <w:style w:type="character" w:customStyle="1" w:styleId="review-h52">
    <w:name w:val="review-h52"/>
    <w:rsid w:val="00F60BC5"/>
    <w:rPr>
      <w:rFonts w:cs="Times New Roman"/>
      <w:b/>
      <w:bCs/>
      <w:color w:val="004080"/>
      <w:sz w:val="18"/>
      <w:szCs w:val="18"/>
      <w:u w:val="none"/>
    </w:rPr>
  </w:style>
  <w:style w:type="character" w:customStyle="1" w:styleId="BodyText2Char">
    <w:name w:val="Body Text 2 Char"/>
    <w:locked/>
    <w:rsid w:val="00F60BC5"/>
    <w:rPr>
      <w:rFonts w:ascii="Calibri" w:hAnsi="Calibri"/>
      <w:sz w:val="22"/>
      <w:szCs w:val="22"/>
      <w:lang w:val="ru-RU" w:eastAsia="ru-RU" w:bidi="ar-SA"/>
    </w:rPr>
  </w:style>
  <w:style w:type="paragraph" w:customStyle="1" w:styleId="1TimesNewRoman12">
    <w:name w:val="Стиль Загол. 1 ур. + Times New Roman 12 пт"/>
    <w:basedOn w:val="a3"/>
    <w:rsid w:val="00F60BC5"/>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F60BC5"/>
    <w:rPr>
      <w:sz w:val="24"/>
      <w:szCs w:val="24"/>
      <w:lang w:val="ru-RU" w:eastAsia="ru-RU" w:bidi="ar-SA"/>
    </w:rPr>
  </w:style>
  <w:style w:type="character" w:customStyle="1" w:styleId="BodyText2Char1">
    <w:name w:val="Body Text 2 Char1"/>
    <w:semiHidden/>
    <w:locked/>
    <w:rsid w:val="00F60BC5"/>
    <w:rPr>
      <w:rFonts w:ascii="Calibri" w:hAnsi="Calibri"/>
      <w:lang w:val="ru-RU" w:eastAsia="ru-RU" w:bidi="ar-SA"/>
    </w:rPr>
  </w:style>
  <w:style w:type="paragraph" w:customStyle="1" w:styleId="affffffff3">
    <w:name w:val="НаКурсач"/>
    <w:basedOn w:val="a3"/>
    <w:rsid w:val="00F60BC5"/>
    <w:pPr>
      <w:spacing w:line="312" w:lineRule="auto"/>
      <w:jc w:val="both"/>
    </w:pPr>
    <w:rPr>
      <w:sz w:val="28"/>
    </w:rPr>
  </w:style>
  <w:style w:type="character" w:customStyle="1" w:styleId="Heading8Char">
    <w:name w:val="Heading 8 Char"/>
    <w:semiHidden/>
    <w:locked/>
    <w:rsid w:val="00F60BC5"/>
    <w:rPr>
      <w:rFonts w:ascii="Cambria" w:hAnsi="Cambria"/>
      <w:color w:val="404040"/>
      <w:lang w:val="ru-RU" w:eastAsia="ru-RU" w:bidi="ar-SA"/>
    </w:rPr>
  </w:style>
  <w:style w:type="character" w:customStyle="1" w:styleId="a10">
    <w:name w:val="a1"/>
    <w:rsid w:val="00F60BC5"/>
    <w:rPr>
      <w:rFonts w:cs="Times New Roman"/>
    </w:rPr>
  </w:style>
  <w:style w:type="character" w:customStyle="1" w:styleId="94">
    <w:name w:val="Знак Знак9"/>
    <w:locked/>
    <w:rsid w:val="00F60BC5"/>
    <w:rPr>
      <w:sz w:val="16"/>
      <w:szCs w:val="16"/>
      <w:lang w:val="ru-RU" w:eastAsia="ar-SA" w:bidi="ar-SA"/>
    </w:rPr>
  </w:style>
  <w:style w:type="character" w:customStyle="1" w:styleId="136">
    <w:name w:val="Знак Знак13"/>
    <w:locked/>
    <w:rsid w:val="00F60BC5"/>
    <w:rPr>
      <w:b/>
      <w:bCs/>
      <w:sz w:val="27"/>
      <w:szCs w:val="27"/>
      <w:lang w:val="ru-RU" w:eastAsia="ru-RU" w:bidi="ar-SA"/>
    </w:rPr>
  </w:style>
  <w:style w:type="character" w:customStyle="1" w:styleId="1ffff5">
    <w:name w:val="Сильное выделение1"/>
    <w:rsid w:val="00F60BC5"/>
    <w:rPr>
      <w:b/>
    </w:rPr>
  </w:style>
  <w:style w:type="paragraph" w:customStyle="1" w:styleId="HTML13">
    <w:name w:val="Стандартный HTML1"/>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F60BC5"/>
    <w:rPr>
      <w:rFonts w:ascii="Arial" w:hAnsi="Arial" w:cs="Arial"/>
      <w:b/>
      <w:bCs/>
      <w:kern w:val="32"/>
      <w:sz w:val="32"/>
      <w:szCs w:val="32"/>
    </w:rPr>
  </w:style>
  <w:style w:type="character" w:customStyle="1" w:styleId="31a">
    <w:name w:val="Знак Знак31"/>
    <w:rsid w:val="00F60BC5"/>
    <w:rPr>
      <w:rFonts w:ascii="Arial" w:hAnsi="Arial" w:cs="Arial"/>
      <w:b/>
      <w:bCs/>
      <w:sz w:val="26"/>
      <w:szCs w:val="26"/>
    </w:rPr>
  </w:style>
  <w:style w:type="character" w:customStyle="1" w:styleId="227">
    <w:name w:val="Знак Знак22"/>
    <w:rsid w:val="00F60BC5"/>
    <w:rPr>
      <w:sz w:val="24"/>
      <w:szCs w:val="24"/>
    </w:rPr>
  </w:style>
  <w:style w:type="character" w:customStyle="1" w:styleId="300">
    <w:name w:val="Знак Знак30"/>
    <w:rsid w:val="00F60BC5"/>
    <w:rPr>
      <w:b/>
      <w:bCs/>
      <w:sz w:val="28"/>
      <w:szCs w:val="28"/>
    </w:rPr>
  </w:style>
  <w:style w:type="character" w:customStyle="1" w:styleId="262">
    <w:name w:val="Знак Знак26"/>
    <w:rsid w:val="00F60BC5"/>
    <w:rPr>
      <w:rFonts w:ascii="Calibri" w:hAnsi="Calibri"/>
      <w:i/>
      <w:iCs/>
      <w:sz w:val="24"/>
      <w:szCs w:val="24"/>
      <w:lang w:eastAsia="en-US"/>
    </w:rPr>
  </w:style>
  <w:style w:type="character" w:customStyle="1" w:styleId="200">
    <w:name w:val="Знак Знак20"/>
    <w:rsid w:val="00F60BC5"/>
    <w:rPr>
      <w:sz w:val="16"/>
      <w:szCs w:val="16"/>
    </w:rPr>
  </w:style>
  <w:style w:type="character" w:customStyle="1" w:styleId="190">
    <w:name w:val="Знак Знак19"/>
    <w:rsid w:val="00F60BC5"/>
    <w:rPr>
      <w:sz w:val="16"/>
      <w:szCs w:val="16"/>
    </w:rPr>
  </w:style>
  <w:style w:type="character" w:customStyle="1" w:styleId="250">
    <w:name w:val="Знак Знак25"/>
    <w:rsid w:val="00F60BC5"/>
    <w:rPr>
      <w:sz w:val="24"/>
    </w:rPr>
  </w:style>
  <w:style w:type="paragraph" w:customStyle="1" w:styleId="324">
    <w:name w:val="Основной текст 32"/>
    <w:basedOn w:val="a3"/>
    <w:rsid w:val="00F60BC5"/>
    <w:pPr>
      <w:overflowPunct w:val="0"/>
      <w:autoSpaceDE w:val="0"/>
      <w:autoSpaceDN w:val="0"/>
      <w:adjustRightInd w:val="0"/>
      <w:jc w:val="center"/>
      <w:textAlignment w:val="baseline"/>
    </w:pPr>
    <w:rPr>
      <w:b/>
      <w:sz w:val="32"/>
      <w:szCs w:val="20"/>
    </w:rPr>
  </w:style>
  <w:style w:type="character" w:customStyle="1" w:styleId="82">
    <w:name w:val="Знак Знак8"/>
    <w:rsid w:val="00F60BC5"/>
    <w:rPr>
      <w:rFonts w:ascii="Arial" w:hAnsi="Arial" w:cs="Arial"/>
      <w:b/>
      <w:bCs/>
      <w:i/>
      <w:iCs/>
      <w:sz w:val="28"/>
      <w:szCs w:val="28"/>
      <w:lang w:val="ru-RU" w:eastAsia="en-US" w:bidi="ar-SA"/>
    </w:rPr>
  </w:style>
  <w:style w:type="character" w:customStyle="1" w:styleId="field-content">
    <w:name w:val="field-content"/>
    <w:rsid w:val="00F60BC5"/>
  </w:style>
  <w:style w:type="character" w:customStyle="1" w:styleId="reference-text">
    <w:name w:val="reference-text"/>
    <w:rsid w:val="00F60BC5"/>
  </w:style>
  <w:style w:type="paragraph" w:customStyle="1" w:styleId="snip1">
    <w:name w:val="snip1"/>
    <w:basedOn w:val="a3"/>
    <w:rsid w:val="00F60BC5"/>
    <w:pPr>
      <w:spacing w:before="49" w:line="300" w:lineRule="atLeast"/>
    </w:pPr>
    <w:rPr>
      <w:color w:val="000000"/>
    </w:rPr>
  </w:style>
  <w:style w:type="paragraph" w:customStyle="1" w:styleId="Style74">
    <w:name w:val="Style74"/>
    <w:basedOn w:val="a3"/>
    <w:rsid w:val="00F60BC5"/>
    <w:pPr>
      <w:widowControl w:val="0"/>
      <w:autoSpaceDE w:val="0"/>
      <w:autoSpaceDN w:val="0"/>
      <w:adjustRightInd w:val="0"/>
      <w:spacing w:line="274" w:lineRule="exact"/>
      <w:ind w:firstLine="293"/>
      <w:jc w:val="both"/>
    </w:pPr>
  </w:style>
  <w:style w:type="character" w:customStyle="1" w:styleId="513">
    <w:name w:val="Знак Знак51"/>
    <w:locked/>
    <w:rsid w:val="00F60BC5"/>
    <w:rPr>
      <w:b/>
      <w:caps/>
      <w:sz w:val="24"/>
      <w:szCs w:val="24"/>
      <w:lang w:val="ru-RU" w:eastAsia="ru-RU" w:bidi="ar-SA"/>
    </w:rPr>
  </w:style>
  <w:style w:type="paragraph" w:customStyle="1" w:styleId="affffffff4">
    <w:name w:val="Основной текст с отступо"/>
    <w:basedOn w:val="a3"/>
    <w:rsid w:val="00F60BC5"/>
    <w:pPr>
      <w:ind w:left="-340" w:firstLine="720"/>
    </w:pPr>
    <w:rPr>
      <w:sz w:val="36"/>
      <w:szCs w:val="20"/>
    </w:rPr>
  </w:style>
  <w:style w:type="paragraph" w:customStyle="1" w:styleId="Standard">
    <w:name w:val="Standard"/>
    <w:rsid w:val="00F60BC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F60BC5"/>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F60BC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F60BC5"/>
    <w:rPr>
      <w:rFonts w:ascii="Sylfaen" w:hAnsi="Sylfaen" w:cs="Sylfaen"/>
      <w:sz w:val="19"/>
      <w:szCs w:val="19"/>
      <w:u w:val="none"/>
    </w:rPr>
  </w:style>
  <w:style w:type="character" w:customStyle="1" w:styleId="520">
    <w:name w:val="Знак Знак52"/>
    <w:rsid w:val="00F60BC5"/>
    <w:rPr>
      <w:rFonts w:ascii="Arial" w:eastAsia="Times New Roman" w:hAnsi="Arial" w:cs="Arial"/>
      <w:b/>
      <w:bCs/>
      <w:i/>
      <w:iCs/>
      <w:sz w:val="28"/>
      <w:szCs w:val="28"/>
    </w:rPr>
  </w:style>
  <w:style w:type="paragraph" w:customStyle="1" w:styleId="a3cxspmiddle">
    <w:name w:val="a3cxspmiddle"/>
    <w:basedOn w:val="a3"/>
    <w:rsid w:val="00F60BC5"/>
    <w:pPr>
      <w:spacing w:before="100" w:beforeAutospacing="1" w:after="100" w:afterAutospacing="1"/>
    </w:pPr>
    <w:rPr>
      <w:color w:val="000000"/>
    </w:rPr>
  </w:style>
  <w:style w:type="paragraph" w:customStyle="1" w:styleId="a3cxsplast">
    <w:name w:val="a3cxsplast"/>
    <w:basedOn w:val="a3"/>
    <w:rsid w:val="00F60BC5"/>
    <w:pPr>
      <w:spacing w:before="100" w:beforeAutospacing="1" w:after="100" w:afterAutospacing="1"/>
    </w:pPr>
    <w:rPr>
      <w:color w:val="000000"/>
    </w:rPr>
  </w:style>
  <w:style w:type="character" w:customStyle="1" w:styleId="ft1786">
    <w:name w:val="ft1786"/>
    <w:uiPriority w:val="99"/>
    <w:rsid w:val="00F60BC5"/>
  </w:style>
  <w:style w:type="character" w:customStyle="1" w:styleId="c16">
    <w:name w:val="c16"/>
    <w:rsid w:val="00F60BC5"/>
  </w:style>
  <w:style w:type="character" w:customStyle="1" w:styleId="BodyTextChar1">
    <w:name w:val="Body Text Char1"/>
    <w:aliases w:val="Знак1 Char"/>
    <w:locked/>
    <w:rsid w:val="00F60BC5"/>
    <w:rPr>
      <w:sz w:val="24"/>
      <w:lang w:val="ru-RU" w:eastAsia="ru-RU"/>
    </w:rPr>
  </w:style>
  <w:style w:type="character" w:customStyle="1" w:styleId="font7">
    <w:name w:val="font7"/>
    <w:rsid w:val="00F60BC5"/>
  </w:style>
  <w:style w:type="paragraph" w:customStyle="1" w:styleId="affffffff5">
    <w:name w:val="Знак Знак Знак Знак Знак Знак Знак Знак Знак Знак"/>
    <w:basedOn w:val="a3"/>
    <w:rsid w:val="00F60BC5"/>
    <w:pPr>
      <w:spacing w:after="160" w:line="240" w:lineRule="exact"/>
    </w:pPr>
    <w:rPr>
      <w:rFonts w:ascii="Verdana" w:hAnsi="Verdana" w:cs="Verdana"/>
      <w:sz w:val="20"/>
      <w:szCs w:val="20"/>
      <w:lang w:val="en-US" w:eastAsia="en-US"/>
    </w:rPr>
  </w:style>
  <w:style w:type="character" w:customStyle="1" w:styleId="FontStyle79">
    <w:name w:val="Font Style79"/>
    <w:rsid w:val="00F60BC5"/>
    <w:rPr>
      <w:rFonts w:ascii="Times New Roman" w:hAnsi="Times New Roman" w:cs="Times New Roman"/>
      <w:sz w:val="16"/>
      <w:szCs w:val="16"/>
    </w:rPr>
  </w:style>
  <w:style w:type="character" w:customStyle="1" w:styleId="FontStyle57">
    <w:name w:val="Font Style57"/>
    <w:rsid w:val="00F60BC5"/>
    <w:rPr>
      <w:rFonts w:ascii="Times New Roman" w:hAnsi="Times New Roman" w:cs="Times New Roman"/>
      <w:b/>
      <w:bCs/>
      <w:sz w:val="16"/>
      <w:szCs w:val="16"/>
    </w:rPr>
  </w:style>
  <w:style w:type="character" w:customStyle="1" w:styleId="FontStyle32">
    <w:name w:val="Font Style32"/>
    <w:rsid w:val="00F60BC5"/>
    <w:rPr>
      <w:rFonts w:ascii="Times New Roman" w:hAnsi="Times New Roman" w:cs="Times New Roman"/>
      <w:i/>
      <w:iCs/>
      <w:sz w:val="26"/>
      <w:szCs w:val="26"/>
    </w:rPr>
  </w:style>
  <w:style w:type="paragraph" w:customStyle="1" w:styleId="iditems">
    <w:name w:val="iditems"/>
    <w:basedOn w:val="a3"/>
    <w:rsid w:val="00F60BC5"/>
    <w:pPr>
      <w:spacing w:before="75" w:after="150"/>
    </w:pPr>
  </w:style>
  <w:style w:type="character" w:customStyle="1" w:styleId="pseudo-href5">
    <w:name w:val="pseudo-href5"/>
    <w:rsid w:val="00F60BC5"/>
  </w:style>
  <w:style w:type="character" w:customStyle="1" w:styleId="title1">
    <w:name w:val="title1"/>
    <w:rsid w:val="00F60BC5"/>
    <w:rPr>
      <w:rFonts w:ascii="Verdana" w:hAnsi="Verdana" w:hint="default"/>
      <w:color w:val="301007"/>
      <w:sz w:val="30"/>
      <w:szCs w:val="30"/>
    </w:rPr>
  </w:style>
  <w:style w:type="paragraph" w:customStyle="1" w:styleId="325">
    <w:name w:val="Заголовок 32"/>
    <w:basedOn w:val="a3"/>
    <w:next w:val="a3"/>
    <w:rsid w:val="00F60BC5"/>
    <w:pPr>
      <w:keepNext/>
      <w:snapToGrid w:val="0"/>
      <w:spacing w:before="240" w:after="60"/>
    </w:pPr>
    <w:rPr>
      <w:rFonts w:ascii="Arial" w:hAnsi="Arial"/>
      <w:szCs w:val="20"/>
    </w:rPr>
  </w:style>
  <w:style w:type="character" w:customStyle="1" w:styleId="2ff3">
    <w:name w:val="Заголовок 2 Знак Знак Знак"/>
    <w:rsid w:val="00F60BC5"/>
    <w:rPr>
      <w:rFonts w:ascii="Arial" w:hAnsi="Arial" w:cs="Arial"/>
      <w:b/>
      <w:bCs/>
      <w:i/>
      <w:iCs/>
      <w:sz w:val="28"/>
      <w:szCs w:val="28"/>
      <w:lang w:val="en-US" w:eastAsia="en-US" w:bidi="ar-SA"/>
    </w:rPr>
  </w:style>
  <w:style w:type="character" w:customStyle="1" w:styleId="ft21391">
    <w:name w:val="ft21391"/>
    <w:rsid w:val="00F60BC5"/>
    <w:rPr>
      <w:rFonts w:ascii="Times" w:hAnsi="Times" w:hint="default"/>
      <w:color w:val="000000"/>
      <w:spacing w:val="13"/>
      <w:sz w:val="24"/>
      <w:szCs w:val="24"/>
    </w:rPr>
  </w:style>
  <w:style w:type="character" w:customStyle="1" w:styleId="ft21791">
    <w:name w:val="ft21791"/>
    <w:rsid w:val="00F60BC5"/>
    <w:rPr>
      <w:rFonts w:ascii="Times" w:hAnsi="Times" w:hint="default"/>
      <w:color w:val="000000"/>
      <w:spacing w:val="13"/>
      <w:sz w:val="24"/>
      <w:szCs w:val="24"/>
    </w:rPr>
  </w:style>
  <w:style w:type="character" w:customStyle="1" w:styleId="ft23581">
    <w:name w:val="ft23581"/>
    <w:rsid w:val="00F60BC5"/>
    <w:rPr>
      <w:rFonts w:ascii="Times" w:hAnsi="Times" w:hint="default"/>
      <w:color w:val="000000"/>
      <w:spacing w:val="13"/>
      <w:sz w:val="24"/>
      <w:szCs w:val="24"/>
    </w:rPr>
  </w:style>
  <w:style w:type="character" w:customStyle="1" w:styleId="ft22941">
    <w:name w:val="ft22941"/>
    <w:rsid w:val="00F60BC5"/>
    <w:rPr>
      <w:rFonts w:ascii="Times" w:hAnsi="Times" w:hint="default"/>
      <w:color w:val="000000"/>
      <w:spacing w:val="13"/>
      <w:sz w:val="24"/>
      <w:szCs w:val="24"/>
    </w:rPr>
  </w:style>
  <w:style w:type="character" w:customStyle="1" w:styleId="garantcommenttitle1">
    <w:name w:val="garantcommenttitle1"/>
    <w:rsid w:val="00F60BC5"/>
    <w:rPr>
      <w:sz w:val="22"/>
      <w:szCs w:val="22"/>
    </w:rPr>
  </w:style>
  <w:style w:type="paragraph" w:customStyle="1" w:styleId="affffffff6">
    <w:name w:val="Текст диссертации"/>
    <w:basedOn w:val="a3"/>
    <w:rsid w:val="00F60BC5"/>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F60BC5"/>
    <w:rPr>
      <w:rFonts w:ascii="Times New Roman" w:hAnsi="Times New Roman"/>
      <w:b/>
      <w:i/>
      <w:spacing w:val="0"/>
      <w:sz w:val="23"/>
    </w:rPr>
  </w:style>
  <w:style w:type="paragraph" w:customStyle="1" w:styleId="src">
    <w:name w:val="src"/>
    <w:basedOn w:val="a3"/>
    <w:rsid w:val="00F60BC5"/>
    <w:pPr>
      <w:spacing w:after="225"/>
    </w:pPr>
    <w:rPr>
      <w:i/>
      <w:iCs/>
      <w:color w:val="939756"/>
      <w:sz w:val="17"/>
      <w:szCs w:val="17"/>
    </w:rPr>
  </w:style>
  <w:style w:type="paragraph" w:customStyle="1" w:styleId="3f4">
    <w:name w:val="Обычный3"/>
    <w:rsid w:val="00F60BC5"/>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F60BC5"/>
    <w:pPr>
      <w:widowControl w:val="0"/>
      <w:autoSpaceDE w:val="0"/>
      <w:autoSpaceDN w:val="0"/>
      <w:adjustRightInd w:val="0"/>
      <w:spacing w:line="317" w:lineRule="exact"/>
      <w:ind w:firstLine="355"/>
      <w:jc w:val="both"/>
    </w:pPr>
  </w:style>
  <w:style w:type="character" w:customStyle="1" w:styleId="FontStyle924">
    <w:name w:val="Font Style924"/>
    <w:rsid w:val="00F60BC5"/>
    <w:rPr>
      <w:rFonts w:ascii="Times New Roman" w:hAnsi="Times New Roman" w:cs="Times New Roman"/>
      <w:b/>
      <w:bCs/>
      <w:i/>
      <w:iCs/>
      <w:sz w:val="12"/>
      <w:szCs w:val="12"/>
    </w:rPr>
  </w:style>
  <w:style w:type="paragraph" w:customStyle="1" w:styleId="Style451">
    <w:name w:val="Style451"/>
    <w:basedOn w:val="a3"/>
    <w:rsid w:val="00F60BC5"/>
    <w:pPr>
      <w:widowControl w:val="0"/>
      <w:autoSpaceDE w:val="0"/>
      <w:autoSpaceDN w:val="0"/>
      <w:adjustRightInd w:val="0"/>
    </w:pPr>
  </w:style>
  <w:style w:type="character" w:customStyle="1" w:styleId="FontStyle818">
    <w:name w:val="Font Style818"/>
    <w:rsid w:val="00F60BC5"/>
    <w:rPr>
      <w:rFonts w:ascii="Times New Roman" w:hAnsi="Times New Roman" w:cs="Times New Roman"/>
      <w:b/>
      <w:bCs/>
      <w:sz w:val="16"/>
      <w:szCs w:val="16"/>
    </w:rPr>
  </w:style>
  <w:style w:type="character" w:customStyle="1" w:styleId="FontStyle998">
    <w:name w:val="Font Style998"/>
    <w:rsid w:val="00F60BC5"/>
    <w:rPr>
      <w:rFonts w:ascii="Times New Roman" w:hAnsi="Times New Roman" w:cs="Times New Roman"/>
      <w:b/>
      <w:bCs/>
      <w:spacing w:val="-10"/>
      <w:sz w:val="22"/>
      <w:szCs w:val="22"/>
    </w:rPr>
  </w:style>
  <w:style w:type="paragraph" w:customStyle="1" w:styleId="Style411">
    <w:name w:val="Style411"/>
    <w:basedOn w:val="a3"/>
    <w:rsid w:val="00F60BC5"/>
    <w:pPr>
      <w:widowControl w:val="0"/>
      <w:autoSpaceDE w:val="0"/>
      <w:autoSpaceDN w:val="0"/>
      <w:adjustRightInd w:val="0"/>
    </w:pPr>
  </w:style>
  <w:style w:type="character" w:customStyle="1" w:styleId="FontStyle812">
    <w:name w:val="Font Style812"/>
    <w:rsid w:val="00F60BC5"/>
    <w:rPr>
      <w:rFonts w:ascii="Times New Roman" w:hAnsi="Times New Roman" w:cs="Times New Roman"/>
      <w:b/>
      <w:bCs/>
      <w:spacing w:val="-10"/>
      <w:sz w:val="30"/>
      <w:szCs w:val="30"/>
    </w:rPr>
  </w:style>
  <w:style w:type="character" w:customStyle="1" w:styleId="FontStyle947">
    <w:name w:val="Font Style947"/>
    <w:rsid w:val="00F60BC5"/>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F60BC5"/>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F60BC5"/>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F60BC5"/>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F60BC5"/>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F60BC5"/>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F60BC5"/>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F60BC5"/>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F60BC5"/>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F60BC5"/>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F60BC5"/>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F60BC5"/>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F60BC5"/>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F60BC5"/>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F60BC5"/>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F60BC5"/>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F60BC5"/>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F60BC5"/>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F60BC5"/>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F60BC5"/>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F60BC5"/>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F60BC5"/>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F60BC5"/>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F60BC5"/>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F60BC5"/>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F60BC5"/>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F60BC5"/>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F60BC5"/>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F60BC5"/>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F60BC5"/>
    <w:rPr>
      <w:rFonts w:ascii="Times New Roman" w:hAnsi="Times New Roman"/>
      <w:bCs w:val="0"/>
      <w:i w:val="0"/>
      <w:sz w:val="24"/>
      <w:lang w:eastAsia="ru-RU"/>
    </w:rPr>
  </w:style>
  <w:style w:type="paragraph" w:customStyle="1" w:styleId="FR5">
    <w:name w:val="FR5"/>
    <w:rsid w:val="00F60BC5"/>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F60BC5"/>
    <w:pPr>
      <w:spacing w:before="100" w:beforeAutospacing="1" w:after="100" w:afterAutospacing="1"/>
    </w:pPr>
  </w:style>
  <w:style w:type="paragraph" w:customStyle="1" w:styleId="unip">
    <w:name w:val="unip"/>
    <w:basedOn w:val="a3"/>
    <w:rsid w:val="00F60BC5"/>
    <w:pPr>
      <w:spacing w:before="100" w:beforeAutospacing="1" w:after="100" w:afterAutospacing="1"/>
    </w:pPr>
  </w:style>
  <w:style w:type="character" w:customStyle="1" w:styleId="modinfo">
    <w:name w:val="modinfo"/>
    <w:rsid w:val="00F60BC5"/>
  </w:style>
  <w:style w:type="character" w:customStyle="1" w:styleId="style81">
    <w:name w:val="style81"/>
    <w:rsid w:val="00F60BC5"/>
    <w:rPr>
      <w:b/>
      <w:bCs/>
      <w:color w:val="333333"/>
      <w:sz w:val="31"/>
      <w:szCs w:val="31"/>
    </w:rPr>
  </w:style>
  <w:style w:type="character" w:customStyle="1" w:styleId="affffffff7">
    <w:name w:val="Разрядка"/>
    <w:rsid w:val="00F60BC5"/>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F60BC5"/>
    <w:rPr>
      <w:sz w:val="24"/>
      <w:szCs w:val="24"/>
      <w:lang w:val="ru-RU" w:eastAsia="ru-RU" w:bidi="hi-IN"/>
    </w:rPr>
  </w:style>
  <w:style w:type="character" w:customStyle="1" w:styleId="401">
    <w:name w:val="Знак Знак40"/>
    <w:locked/>
    <w:rsid w:val="00F60BC5"/>
    <w:rPr>
      <w:rFonts w:ascii="Arial" w:hAnsi="Arial"/>
      <w:b/>
      <w:sz w:val="26"/>
    </w:rPr>
  </w:style>
  <w:style w:type="character" w:customStyle="1" w:styleId="290">
    <w:name w:val="Знак Знак29"/>
    <w:locked/>
    <w:rsid w:val="00F60BC5"/>
    <w:rPr>
      <w:sz w:val="24"/>
    </w:rPr>
  </w:style>
  <w:style w:type="character" w:customStyle="1" w:styleId="21c">
    <w:name w:val="Красная строка 2 Знак1"/>
    <w:rsid w:val="00F60BC5"/>
    <w:rPr>
      <w:sz w:val="24"/>
      <w:lang w:val="ru-RU" w:eastAsia="ru-RU"/>
    </w:rPr>
  </w:style>
  <w:style w:type="character" w:customStyle="1" w:styleId="3231Heading121">
    <w:name w:val="Знак Знак3;Текст Знак2;Знак3 Знак1;Heading 12 Знак1 Знак Знак"/>
    <w:locked/>
    <w:rsid w:val="00F60BC5"/>
    <w:rPr>
      <w:sz w:val="24"/>
      <w:lang w:val="ru-RU" w:eastAsia="ru-RU"/>
    </w:rPr>
  </w:style>
  <w:style w:type="character" w:customStyle="1" w:styleId="391">
    <w:name w:val="Знак Знак39"/>
    <w:locked/>
    <w:rsid w:val="00F60BC5"/>
    <w:rPr>
      <w:b/>
      <w:sz w:val="28"/>
    </w:rPr>
  </w:style>
  <w:style w:type="character" w:customStyle="1" w:styleId="381">
    <w:name w:val="Знак Знак38"/>
    <w:locked/>
    <w:rsid w:val="00F60BC5"/>
    <w:rPr>
      <w:b/>
      <w:i/>
      <w:sz w:val="26"/>
    </w:rPr>
  </w:style>
  <w:style w:type="character" w:customStyle="1" w:styleId="371">
    <w:name w:val="Знак Знак37"/>
    <w:locked/>
    <w:rsid w:val="00F60BC5"/>
    <w:rPr>
      <w:b/>
      <w:sz w:val="22"/>
      <w:lang w:val="ru-RU" w:eastAsia="ru-RU"/>
    </w:rPr>
  </w:style>
  <w:style w:type="character" w:customStyle="1" w:styleId="361">
    <w:name w:val="Знак Знак36"/>
    <w:locked/>
    <w:rsid w:val="00F60BC5"/>
    <w:rPr>
      <w:sz w:val="24"/>
      <w:lang w:val="ru-RU" w:eastAsia="ru-RU"/>
    </w:rPr>
  </w:style>
  <w:style w:type="character" w:customStyle="1" w:styleId="351">
    <w:name w:val="Знак Знак35"/>
    <w:uiPriority w:val="99"/>
    <w:locked/>
    <w:rsid w:val="00F60BC5"/>
    <w:rPr>
      <w:rFonts w:ascii="Calibri" w:hAnsi="Calibri"/>
      <w:i/>
      <w:sz w:val="24"/>
      <w:lang w:eastAsia="en-US"/>
    </w:rPr>
  </w:style>
  <w:style w:type="character" w:customStyle="1" w:styleId="342">
    <w:name w:val="Знак Знак34"/>
    <w:locked/>
    <w:rsid w:val="00F60BC5"/>
    <w:rPr>
      <w:rFonts w:ascii="Arial" w:hAnsi="Arial"/>
      <w:sz w:val="22"/>
      <w:lang w:val="ru-RU" w:eastAsia="ru-RU"/>
    </w:rPr>
  </w:style>
  <w:style w:type="character" w:customStyle="1" w:styleId="301">
    <w:name w:val="Знак Знак301"/>
    <w:locked/>
    <w:rsid w:val="00F60BC5"/>
    <w:rPr>
      <w:sz w:val="24"/>
    </w:rPr>
  </w:style>
  <w:style w:type="character" w:customStyle="1" w:styleId="272">
    <w:name w:val="Знак Знак27"/>
    <w:locked/>
    <w:rsid w:val="00F60BC5"/>
    <w:rPr>
      <w:sz w:val="24"/>
    </w:rPr>
  </w:style>
  <w:style w:type="paragraph" w:customStyle="1" w:styleId="affffffff8">
    <w:name w:val="Об"/>
    <w:rsid w:val="00F60BC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F60BC5"/>
    <w:rPr>
      <w:sz w:val="24"/>
      <w:lang w:val="en-US"/>
    </w:rPr>
  </w:style>
  <w:style w:type="paragraph" w:customStyle="1" w:styleId="stepanov">
    <w:name w:val="stepanov"/>
    <w:basedOn w:val="af3"/>
    <w:rsid w:val="00F60BC5"/>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F60BC5"/>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F60BC5"/>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F60BC5"/>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F60BC5"/>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F60BC5"/>
    <w:rPr>
      <w:iCs/>
    </w:rPr>
  </w:style>
  <w:style w:type="character" w:customStyle="1" w:styleId="720">
    <w:name w:val="Знак Знак72"/>
    <w:rsid w:val="00F60BC5"/>
    <w:rPr>
      <w:sz w:val="16"/>
      <w:lang w:val="ru-RU" w:eastAsia="ru-RU"/>
    </w:rPr>
  </w:style>
  <w:style w:type="paragraph" w:customStyle="1" w:styleId="08">
    <w:name w:val="Стиль По ширине Первая строка:  08 см"/>
    <w:basedOn w:val="a3"/>
    <w:rsid w:val="00F60BC5"/>
    <w:pPr>
      <w:ind w:firstLine="454"/>
      <w:jc w:val="both"/>
    </w:pPr>
  </w:style>
  <w:style w:type="character" w:customStyle="1" w:styleId="orange">
    <w:name w:val="orange"/>
    <w:rsid w:val="00F60BC5"/>
  </w:style>
  <w:style w:type="character" w:customStyle="1" w:styleId="gray">
    <w:name w:val="gray"/>
    <w:rsid w:val="00F60BC5"/>
  </w:style>
  <w:style w:type="paragraph" w:customStyle="1" w:styleId="affffffff9">
    <w:name w:val="Основной тект"/>
    <w:basedOn w:val="a3"/>
    <w:link w:val="affffffffa"/>
    <w:rsid w:val="00F60BC5"/>
    <w:pPr>
      <w:ind w:firstLine="454"/>
      <w:jc w:val="both"/>
    </w:pPr>
  </w:style>
  <w:style w:type="character" w:customStyle="1" w:styleId="affffffffa">
    <w:name w:val="Основной тект Знак"/>
    <w:link w:val="affffffff9"/>
    <w:locked/>
    <w:rsid w:val="00F60BC5"/>
    <w:rPr>
      <w:rFonts w:ascii="Times New Roman" w:eastAsia="Times New Roman" w:hAnsi="Times New Roman" w:cs="Times New Roman"/>
      <w:sz w:val="24"/>
      <w:szCs w:val="24"/>
      <w:lang w:eastAsia="ru-RU"/>
    </w:rPr>
  </w:style>
  <w:style w:type="paragraph" w:customStyle="1" w:styleId="affffffffb">
    <w:name w:val="Примечание"/>
    <w:basedOn w:val="a3"/>
    <w:rsid w:val="00F60BC5"/>
    <w:pPr>
      <w:ind w:firstLine="454"/>
      <w:jc w:val="both"/>
    </w:pPr>
    <w:rPr>
      <w:i/>
    </w:rPr>
  </w:style>
  <w:style w:type="character" w:customStyle="1" w:styleId="nameautor3">
    <w:name w:val="name_autor3"/>
    <w:rsid w:val="00F60BC5"/>
    <w:rPr>
      <w:rFonts w:cs="Times New Roman"/>
    </w:rPr>
  </w:style>
  <w:style w:type="paragraph" w:customStyle="1" w:styleId="affffffffc">
    <w:name w:val="Прижатый влево"/>
    <w:basedOn w:val="a3"/>
    <w:next w:val="a3"/>
    <w:rsid w:val="00F60BC5"/>
    <w:pPr>
      <w:autoSpaceDE w:val="0"/>
      <w:autoSpaceDN w:val="0"/>
      <w:adjustRightInd w:val="0"/>
    </w:pPr>
    <w:rPr>
      <w:rFonts w:ascii="Arial" w:hAnsi="Arial"/>
      <w:sz w:val="20"/>
      <w:szCs w:val="20"/>
    </w:rPr>
  </w:style>
  <w:style w:type="paragraph" w:customStyle="1" w:styleId="11a">
    <w:name w:val="Обычный11"/>
    <w:rsid w:val="00F60BC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F60BC5"/>
    <w:pPr>
      <w:spacing w:before="100" w:beforeAutospacing="1" w:after="100" w:afterAutospacing="1"/>
    </w:pPr>
  </w:style>
  <w:style w:type="paragraph" w:customStyle="1" w:styleId="affffffffd">
    <w:name w:val="Нормальный (таблица)"/>
    <w:basedOn w:val="a3"/>
    <w:next w:val="a3"/>
    <w:rsid w:val="00F60BC5"/>
    <w:pPr>
      <w:widowControl w:val="0"/>
      <w:autoSpaceDE w:val="0"/>
      <w:autoSpaceDN w:val="0"/>
      <w:adjustRightInd w:val="0"/>
      <w:jc w:val="both"/>
    </w:pPr>
    <w:rPr>
      <w:rFonts w:ascii="Arial" w:hAnsi="Arial" w:cs="Arial"/>
    </w:rPr>
  </w:style>
  <w:style w:type="character" w:customStyle="1" w:styleId="ft523">
    <w:name w:val="ft523"/>
    <w:rsid w:val="00F60BC5"/>
    <w:rPr>
      <w:rFonts w:cs="Times New Roman"/>
    </w:rPr>
  </w:style>
  <w:style w:type="character" w:customStyle="1" w:styleId="ft553">
    <w:name w:val="ft553"/>
    <w:rsid w:val="00F60BC5"/>
    <w:rPr>
      <w:rFonts w:cs="Times New Roman"/>
    </w:rPr>
  </w:style>
  <w:style w:type="character" w:customStyle="1" w:styleId="ft672">
    <w:name w:val="ft672"/>
    <w:rsid w:val="00F60BC5"/>
    <w:rPr>
      <w:rFonts w:cs="Times New Roman"/>
    </w:rPr>
  </w:style>
  <w:style w:type="character" w:customStyle="1" w:styleId="formlabels1">
    <w:name w:val="form_labels1"/>
    <w:rsid w:val="00F60BC5"/>
    <w:rPr>
      <w:rFonts w:ascii="Verdana" w:hAnsi="Verdana"/>
      <w:sz w:val="16"/>
    </w:rPr>
  </w:style>
  <w:style w:type="paragraph" w:customStyle="1" w:styleId="2ff4">
    <w:name w:val="Знак Знак2 Знак Знак Знак Знак Знак Знак Знак Знак Знак Знак"/>
    <w:basedOn w:val="a3"/>
    <w:rsid w:val="00F60BC5"/>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F60BC5"/>
    <w:rPr>
      <w:rFonts w:ascii="Verdana" w:hAnsi="Verdana"/>
      <w:b/>
      <w:color w:val="7C9DC0"/>
      <w:sz w:val="22"/>
      <w:shd w:val="clear" w:color="auto" w:fill="FAF0E6"/>
    </w:rPr>
  </w:style>
  <w:style w:type="paragraph" w:customStyle="1" w:styleId="cjk">
    <w:name w:val="cjk"/>
    <w:basedOn w:val="a3"/>
    <w:rsid w:val="00F60BC5"/>
    <w:pPr>
      <w:spacing w:before="100" w:beforeAutospacing="1" w:after="115"/>
    </w:pPr>
    <w:rPr>
      <w:color w:val="000000"/>
      <w:sz w:val="20"/>
      <w:szCs w:val="20"/>
    </w:rPr>
  </w:style>
  <w:style w:type="paragraph" w:customStyle="1" w:styleId="ctl">
    <w:name w:val="ctl"/>
    <w:basedOn w:val="a3"/>
    <w:rsid w:val="00F60BC5"/>
    <w:pPr>
      <w:spacing w:before="100" w:beforeAutospacing="1" w:after="115"/>
    </w:pPr>
    <w:rPr>
      <w:rFonts w:ascii="Calibri" w:hAnsi="Calibri"/>
      <w:color w:val="000000"/>
      <w:sz w:val="20"/>
      <w:szCs w:val="20"/>
    </w:rPr>
  </w:style>
  <w:style w:type="character" w:customStyle="1" w:styleId="ft1100">
    <w:name w:val="ft1100"/>
    <w:rsid w:val="00F60BC5"/>
    <w:rPr>
      <w:rFonts w:cs="Times New Roman"/>
    </w:rPr>
  </w:style>
  <w:style w:type="character" w:customStyle="1" w:styleId="ft1168">
    <w:name w:val="ft1168"/>
    <w:rsid w:val="00F60BC5"/>
    <w:rPr>
      <w:rFonts w:cs="Times New Roman"/>
    </w:rPr>
  </w:style>
  <w:style w:type="character" w:customStyle="1" w:styleId="ft1237">
    <w:name w:val="ft1237"/>
    <w:rsid w:val="00F60BC5"/>
    <w:rPr>
      <w:rFonts w:cs="Times New Roman"/>
    </w:rPr>
  </w:style>
  <w:style w:type="character" w:customStyle="1" w:styleId="ft1245">
    <w:name w:val="ft1245"/>
    <w:rsid w:val="00F60BC5"/>
    <w:rPr>
      <w:rFonts w:cs="Times New Roman"/>
    </w:rPr>
  </w:style>
  <w:style w:type="paragraph" w:customStyle="1" w:styleId="2ff5">
    <w:name w:val="[О] Загол. 2 ур."/>
    <w:rsid w:val="00F60BC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F60BC5"/>
    <w:rPr>
      <w:b/>
      <w:caps/>
      <w:sz w:val="24"/>
      <w:lang w:val="ru-RU" w:eastAsia="ru-RU"/>
    </w:rPr>
  </w:style>
  <w:style w:type="character" w:customStyle="1" w:styleId="162">
    <w:name w:val="Знак Знак162"/>
    <w:rsid w:val="00F60BC5"/>
    <w:rPr>
      <w:rFonts w:ascii="Cambria" w:eastAsia="Times New Roman" w:hAnsi="Cambria"/>
      <w:b/>
      <w:kern w:val="32"/>
      <w:sz w:val="32"/>
    </w:rPr>
  </w:style>
  <w:style w:type="paragraph" w:customStyle="1" w:styleId="BodyText22">
    <w:name w:val="Body Text 22"/>
    <w:basedOn w:val="a3"/>
    <w:rsid w:val="00F60BC5"/>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F60BC5"/>
    <w:pPr>
      <w:ind w:left="600" w:hanging="600"/>
      <w:jc w:val="both"/>
    </w:pPr>
    <w:rPr>
      <w:rFonts w:eastAsia="MS Mincho"/>
      <w:sz w:val="28"/>
      <w:szCs w:val="28"/>
      <w:lang w:eastAsia="ja-JP"/>
    </w:rPr>
  </w:style>
  <w:style w:type="paragraph" w:customStyle="1" w:styleId="affffffffe">
    <w:name w:val="Îñíîâíîé"/>
    <w:basedOn w:val="a3"/>
    <w:rsid w:val="00F60BC5"/>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F60BC5"/>
    <w:pPr>
      <w:overflowPunct w:val="0"/>
      <w:autoSpaceDE w:val="0"/>
      <w:autoSpaceDN w:val="0"/>
      <w:adjustRightInd w:val="0"/>
      <w:jc w:val="center"/>
      <w:textAlignment w:val="baseline"/>
    </w:pPr>
    <w:rPr>
      <w:sz w:val="28"/>
      <w:szCs w:val="20"/>
    </w:rPr>
  </w:style>
  <w:style w:type="character" w:customStyle="1" w:styleId="name">
    <w:name w:val="name"/>
    <w:rsid w:val="00F60BC5"/>
    <w:rPr>
      <w:rFonts w:cs="Times New Roman"/>
    </w:rPr>
  </w:style>
  <w:style w:type="paragraph" w:customStyle="1" w:styleId="acaae">
    <w:name w:val="?acaae"/>
    <w:basedOn w:val="a3"/>
    <w:rsid w:val="00F60BC5"/>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F60BC5"/>
    <w:pPr>
      <w:widowControl w:val="0"/>
      <w:ind w:left="720" w:firstLine="400"/>
      <w:jc w:val="both"/>
    </w:pPr>
  </w:style>
  <w:style w:type="paragraph" w:customStyle="1" w:styleId="326">
    <w:name w:val="Основной текст с отступом 32"/>
    <w:basedOn w:val="a3"/>
    <w:rsid w:val="00F60BC5"/>
    <w:pPr>
      <w:overflowPunct w:val="0"/>
      <w:autoSpaceDE w:val="0"/>
      <w:autoSpaceDN w:val="0"/>
      <w:adjustRightInd w:val="0"/>
      <w:spacing w:after="120"/>
      <w:ind w:left="283"/>
      <w:textAlignment w:val="baseline"/>
    </w:pPr>
    <w:rPr>
      <w:sz w:val="16"/>
      <w:szCs w:val="20"/>
    </w:rPr>
  </w:style>
  <w:style w:type="character" w:customStyle="1" w:styleId="ft3087">
    <w:name w:val="ft3087"/>
    <w:rsid w:val="00F60BC5"/>
    <w:rPr>
      <w:rFonts w:cs="Times New Roman"/>
    </w:rPr>
  </w:style>
  <w:style w:type="character" w:customStyle="1" w:styleId="ft3162">
    <w:name w:val="ft3162"/>
    <w:rsid w:val="00F60BC5"/>
    <w:rPr>
      <w:rFonts w:cs="Times New Roman"/>
    </w:rPr>
  </w:style>
  <w:style w:type="character" w:customStyle="1" w:styleId="ft1373">
    <w:name w:val="ft1373"/>
    <w:rsid w:val="00F60BC5"/>
    <w:rPr>
      <w:rFonts w:cs="Times New Roman"/>
    </w:rPr>
  </w:style>
  <w:style w:type="character" w:customStyle="1" w:styleId="ft32">
    <w:name w:val="ft32"/>
    <w:rsid w:val="00F60BC5"/>
    <w:rPr>
      <w:rFonts w:cs="Times New Roman"/>
    </w:rPr>
  </w:style>
  <w:style w:type="character" w:customStyle="1" w:styleId="ft1433">
    <w:name w:val="ft1433"/>
    <w:rsid w:val="00F60BC5"/>
    <w:rPr>
      <w:rFonts w:cs="Times New Roman"/>
    </w:rPr>
  </w:style>
  <w:style w:type="character" w:customStyle="1" w:styleId="ft1481">
    <w:name w:val="ft1481"/>
    <w:rsid w:val="00F60BC5"/>
    <w:rPr>
      <w:rFonts w:cs="Times New Roman"/>
    </w:rPr>
  </w:style>
  <w:style w:type="character" w:customStyle="1" w:styleId="ft1536">
    <w:name w:val="ft1536"/>
    <w:rsid w:val="00F60BC5"/>
    <w:rPr>
      <w:rFonts w:cs="Times New Roman"/>
    </w:rPr>
  </w:style>
  <w:style w:type="character" w:customStyle="1" w:styleId="ft1543">
    <w:name w:val="ft1543"/>
    <w:rsid w:val="00F60BC5"/>
    <w:rPr>
      <w:rFonts w:cs="Times New Roman"/>
    </w:rPr>
  </w:style>
  <w:style w:type="character" w:customStyle="1" w:styleId="ft1">
    <w:name w:val="ft1"/>
    <w:rsid w:val="00F60BC5"/>
    <w:rPr>
      <w:rFonts w:cs="Times New Roman"/>
    </w:rPr>
  </w:style>
  <w:style w:type="character" w:customStyle="1" w:styleId="ft1546">
    <w:name w:val="ft1546"/>
    <w:rsid w:val="00F60BC5"/>
    <w:rPr>
      <w:rFonts w:cs="Times New Roman"/>
    </w:rPr>
  </w:style>
  <w:style w:type="character" w:customStyle="1" w:styleId="ft1550">
    <w:name w:val="ft1550"/>
    <w:rsid w:val="00F60BC5"/>
    <w:rPr>
      <w:rFonts w:cs="Times New Roman"/>
    </w:rPr>
  </w:style>
  <w:style w:type="character" w:customStyle="1" w:styleId="ft1571">
    <w:name w:val="ft1571"/>
    <w:rsid w:val="00F60BC5"/>
    <w:rPr>
      <w:rFonts w:cs="Times New Roman"/>
    </w:rPr>
  </w:style>
  <w:style w:type="character" w:customStyle="1" w:styleId="ft1577">
    <w:name w:val="ft1577"/>
    <w:rsid w:val="00F60BC5"/>
    <w:rPr>
      <w:rFonts w:cs="Times New Roman"/>
    </w:rPr>
  </w:style>
  <w:style w:type="character" w:customStyle="1" w:styleId="ft1583">
    <w:name w:val="ft1583"/>
    <w:rsid w:val="00F60BC5"/>
    <w:rPr>
      <w:rFonts w:cs="Times New Roman"/>
    </w:rPr>
  </w:style>
  <w:style w:type="character" w:customStyle="1" w:styleId="ft1593">
    <w:name w:val="ft1593"/>
    <w:rsid w:val="00F60BC5"/>
    <w:rPr>
      <w:rFonts w:cs="Times New Roman"/>
    </w:rPr>
  </w:style>
  <w:style w:type="character" w:customStyle="1" w:styleId="ft1641">
    <w:name w:val="ft1641"/>
    <w:rsid w:val="00F60BC5"/>
    <w:rPr>
      <w:rFonts w:cs="Times New Roman"/>
    </w:rPr>
  </w:style>
  <w:style w:type="character" w:customStyle="1" w:styleId="ft1671">
    <w:name w:val="ft1671"/>
    <w:rsid w:val="00F60BC5"/>
    <w:rPr>
      <w:rFonts w:cs="Times New Roman"/>
    </w:rPr>
  </w:style>
  <w:style w:type="character" w:customStyle="1" w:styleId="ft1723">
    <w:name w:val="ft1723"/>
    <w:rsid w:val="00F60BC5"/>
    <w:rPr>
      <w:rFonts w:cs="Times New Roman"/>
    </w:rPr>
  </w:style>
  <w:style w:type="character" w:customStyle="1" w:styleId="ft1809">
    <w:name w:val="ft1809"/>
    <w:rsid w:val="00F60BC5"/>
    <w:rPr>
      <w:rFonts w:cs="Times New Roman"/>
    </w:rPr>
  </w:style>
  <w:style w:type="character" w:customStyle="1" w:styleId="ft1814">
    <w:name w:val="ft1814"/>
    <w:rsid w:val="00F60BC5"/>
    <w:rPr>
      <w:rFonts w:cs="Times New Roman"/>
    </w:rPr>
  </w:style>
  <w:style w:type="character" w:customStyle="1" w:styleId="ft1827">
    <w:name w:val="ft1827"/>
    <w:rsid w:val="00F60BC5"/>
    <w:rPr>
      <w:rFonts w:cs="Times New Roman"/>
    </w:rPr>
  </w:style>
  <w:style w:type="character" w:customStyle="1" w:styleId="ft1831">
    <w:name w:val="ft1831"/>
    <w:rsid w:val="00F60BC5"/>
    <w:rPr>
      <w:rFonts w:cs="Times New Roman"/>
    </w:rPr>
  </w:style>
  <w:style w:type="character" w:customStyle="1" w:styleId="ft1837">
    <w:name w:val="ft1837"/>
    <w:rsid w:val="00F60BC5"/>
    <w:rPr>
      <w:rFonts w:cs="Times New Roman"/>
    </w:rPr>
  </w:style>
  <w:style w:type="character" w:customStyle="1" w:styleId="ft1857">
    <w:name w:val="ft1857"/>
    <w:rsid w:val="00F60BC5"/>
    <w:rPr>
      <w:rFonts w:cs="Times New Roman"/>
    </w:rPr>
  </w:style>
  <w:style w:type="character" w:customStyle="1" w:styleId="ft1873">
    <w:name w:val="ft1873"/>
    <w:rsid w:val="00F60BC5"/>
    <w:rPr>
      <w:rFonts w:cs="Times New Roman"/>
    </w:rPr>
  </w:style>
  <w:style w:type="character" w:customStyle="1" w:styleId="ft1932">
    <w:name w:val="ft1932"/>
    <w:rsid w:val="00F60BC5"/>
    <w:rPr>
      <w:rFonts w:cs="Times New Roman"/>
    </w:rPr>
  </w:style>
  <w:style w:type="character" w:customStyle="1" w:styleId="ft1995">
    <w:name w:val="ft1995"/>
    <w:rsid w:val="00F60BC5"/>
    <w:rPr>
      <w:rFonts w:cs="Times New Roman"/>
    </w:rPr>
  </w:style>
  <w:style w:type="character" w:customStyle="1" w:styleId="ft2033">
    <w:name w:val="ft2033"/>
    <w:rsid w:val="00F60BC5"/>
    <w:rPr>
      <w:rFonts w:cs="Times New Roman"/>
    </w:rPr>
  </w:style>
  <w:style w:type="character" w:customStyle="1" w:styleId="ft11943">
    <w:name w:val="ft11943"/>
    <w:rsid w:val="00F60BC5"/>
    <w:rPr>
      <w:rFonts w:cs="Times New Roman"/>
    </w:rPr>
  </w:style>
  <w:style w:type="character" w:customStyle="1" w:styleId="ft12010">
    <w:name w:val="ft12010"/>
    <w:rsid w:val="00F60BC5"/>
    <w:rPr>
      <w:rFonts w:cs="Times New Roman"/>
    </w:rPr>
  </w:style>
  <w:style w:type="character" w:customStyle="1" w:styleId="ft12050">
    <w:name w:val="ft12050"/>
    <w:rsid w:val="00F60BC5"/>
    <w:rPr>
      <w:rFonts w:cs="Times New Roman"/>
    </w:rPr>
  </w:style>
  <w:style w:type="character" w:customStyle="1" w:styleId="ft12104">
    <w:name w:val="ft12104"/>
    <w:rsid w:val="00F60BC5"/>
    <w:rPr>
      <w:rFonts w:cs="Times New Roman"/>
    </w:rPr>
  </w:style>
  <w:style w:type="character" w:customStyle="1" w:styleId="ft12139">
    <w:name w:val="ft12139"/>
    <w:rsid w:val="00F60BC5"/>
    <w:rPr>
      <w:rFonts w:cs="Times New Roman"/>
    </w:rPr>
  </w:style>
  <w:style w:type="character" w:customStyle="1" w:styleId="ft12166">
    <w:name w:val="ft12166"/>
    <w:rsid w:val="00F60BC5"/>
    <w:rPr>
      <w:rFonts w:cs="Times New Roman"/>
    </w:rPr>
  </w:style>
  <w:style w:type="character" w:customStyle="1" w:styleId="ft12184">
    <w:name w:val="ft12184"/>
    <w:rsid w:val="00F60BC5"/>
    <w:rPr>
      <w:rFonts w:cs="Times New Roman"/>
    </w:rPr>
  </w:style>
  <w:style w:type="character" w:customStyle="1" w:styleId="ft12250">
    <w:name w:val="ft12250"/>
    <w:rsid w:val="00F60BC5"/>
    <w:rPr>
      <w:rFonts w:cs="Times New Roman"/>
    </w:rPr>
  </w:style>
  <w:style w:type="character" w:customStyle="1" w:styleId="ft12278">
    <w:name w:val="ft12278"/>
    <w:rsid w:val="00F60BC5"/>
    <w:rPr>
      <w:rFonts w:cs="Times New Roman"/>
    </w:rPr>
  </w:style>
  <w:style w:type="character" w:customStyle="1" w:styleId="ft12329">
    <w:name w:val="ft12329"/>
    <w:rsid w:val="00F60BC5"/>
    <w:rPr>
      <w:rFonts w:cs="Times New Roman"/>
    </w:rPr>
  </w:style>
  <w:style w:type="character" w:customStyle="1" w:styleId="ft12373">
    <w:name w:val="ft12373"/>
    <w:rsid w:val="00F60BC5"/>
    <w:rPr>
      <w:rFonts w:cs="Times New Roman"/>
    </w:rPr>
  </w:style>
  <w:style w:type="character" w:customStyle="1" w:styleId="ft12374">
    <w:name w:val="ft12374"/>
    <w:rsid w:val="00F60BC5"/>
    <w:rPr>
      <w:rFonts w:cs="Times New Roman"/>
    </w:rPr>
  </w:style>
  <w:style w:type="character" w:customStyle="1" w:styleId="ft12429">
    <w:name w:val="ft12429"/>
    <w:rsid w:val="00F60BC5"/>
    <w:rPr>
      <w:rFonts w:cs="Times New Roman"/>
    </w:rPr>
  </w:style>
  <w:style w:type="character" w:customStyle="1" w:styleId="ft12471">
    <w:name w:val="ft12471"/>
    <w:rsid w:val="00F60BC5"/>
    <w:rPr>
      <w:rFonts w:cs="Times New Roman"/>
    </w:rPr>
  </w:style>
  <w:style w:type="character" w:customStyle="1" w:styleId="ft12500">
    <w:name w:val="ft12500"/>
    <w:rsid w:val="00F60BC5"/>
    <w:rPr>
      <w:rFonts w:cs="Times New Roman"/>
    </w:rPr>
  </w:style>
  <w:style w:type="character" w:customStyle="1" w:styleId="ft12501">
    <w:name w:val="ft12501"/>
    <w:rsid w:val="00F60BC5"/>
    <w:rPr>
      <w:rFonts w:cs="Times New Roman"/>
    </w:rPr>
  </w:style>
  <w:style w:type="character" w:customStyle="1" w:styleId="ft12561">
    <w:name w:val="ft12561"/>
    <w:rsid w:val="00F60BC5"/>
    <w:rPr>
      <w:rFonts w:cs="Times New Roman"/>
    </w:rPr>
  </w:style>
  <w:style w:type="character" w:customStyle="1" w:styleId="ft12562">
    <w:name w:val="ft12562"/>
    <w:rsid w:val="00F60BC5"/>
    <w:rPr>
      <w:rFonts w:cs="Times New Roman"/>
    </w:rPr>
  </w:style>
  <w:style w:type="character" w:customStyle="1" w:styleId="ft12589">
    <w:name w:val="ft12589"/>
    <w:rsid w:val="00F60BC5"/>
    <w:rPr>
      <w:rFonts w:cs="Times New Roman"/>
    </w:rPr>
  </w:style>
  <w:style w:type="character" w:customStyle="1" w:styleId="ft12609">
    <w:name w:val="ft12609"/>
    <w:rsid w:val="00F60BC5"/>
    <w:rPr>
      <w:rFonts w:cs="Times New Roman"/>
    </w:rPr>
  </w:style>
  <w:style w:type="character" w:customStyle="1" w:styleId="ft12670">
    <w:name w:val="ft12670"/>
    <w:rsid w:val="00F60BC5"/>
    <w:rPr>
      <w:rFonts w:cs="Times New Roman"/>
    </w:rPr>
  </w:style>
  <w:style w:type="character" w:customStyle="1" w:styleId="ft12676">
    <w:name w:val="ft12676"/>
    <w:rsid w:val="00F60BC5"/>
    <w:rPr>
      <w:rFonts w:cs="Times New Roman"/>
    </w:rPr>
  </w:style>
  <w:style w:type="character" w:customStyle="1" w:styleId="ft12686">
    <w:name w:val="ft12686"/>
    <w:rsid w:val="00F60BC5"/>
    <w:rPr>
      <w:rFonts w:cs="Times New Roman"/>
    </w:rPr>
  </w:style>
  <w:style w:type="character" w:customStyle="1" w:styleId="ft12696">
    <w:name w:val="ft12696"/>
    <w:rsid w:val="00F60BC5"/>
    <w:rPr>
      <w:rFonts w:cs="Times New Roman"/>
    </w:rPr>
  </w:style>
  <w:style w:type="character" w:customStyle="1" w:styleId="ft12701">
    <w:name w:val="ft12701"/>
    <w:rsid w:val="00F60BC5"/>
    <w:rPr>
      <w:rFonts w:cs="Times New Roman"/>
    </w:rPr>
  </w:style>
  <w:style w:type="character" w:customStyle="1" w:styleId="ft12708">
    <w:name w:val="ft12708"/>
    <w:rsid w:val="00F60BC5"/>
    <w:rPr>
      <w:rFonts w:cs="Times New Roman"/>
    </w:rPr>
  </w:style>
  <w:style w:type="character" w:customStyle="1" w:styleId="ft12715">
    <w:name w:val="ft12715"/>
    <w:rsid w:val="00F60BC5"/>
    <w:rPr>
      <w:rFonts w:cs="Times New Roman"/>
    </w:rPr>
  </w:style>
  <w:style w:type="character" w:customStyle="1" w:styleId="ft12722">
    <w:name w:val="ft12722"/>
    <w:rsid w:val="00F60BC5"/>
    <w:rPr>
      <w:rFonts w:cs="Times New Roman"/>
    </w:rPr>
  </w:style>
  <w:style w:type="character" w:customStyle="1" w:styleId="ft12787">
    <w:name w:val="ft12787"/>
    <w:rsid w:val="00F60BC5"/>
    <w:rPr>
      <w:rFonts w:cs="Times New Roman"/>
    </w:rPr>
  </w:style>
  <w:style w:type="character" w:customStyle="1" w:styleId="ft12790">
    <w:name w:val="ft12790"/>
    <w:rsid w:val="00F60BC5"/>
    <w:rPr>
      <w:rFonts w:cs="Times New Roman"/>
    </w:rPr>
  </w:style>
  <w:style w:type="character" w:customStyle="1" w:styleId="ft12850">
    <w:name w:val="ft12850"/>
    <w:rsid w:val="00F60BC5"/>
    <w:rPr>
      <w:rFonts w:cs="Times New Roman"/>
    </w:rPr>
  </w:style>
  <w:style w:type="character" w:customStyle="1" w:styleId="ft12896">
    <w:name w:val="ft12896"/>
    <w:rsid w:val="00F60BC5"/>
    <w:rPr>
      <w:rFonts w:cs="Times New Roman"/>
    </w:rPr>
  </w:style>
  <w:style w:type="character" w:customStyle="1" w:styleId="ft12942">
    <w:name w:val="ft12942"/>
    <w:rsid w:val="00F60BC5"/>
    <w:rPr>
      <w:rFonts w:cs="Times New Roman"/>
    </w:rPr>
  </w:style>
  <w:style w:type="character" w:customStyle="1" w:styleId="ft12991">
    <w:name w:val="ft12991"/>
    <w:rsid w:val="00F60BC5"/>
    <w:rPr>
      <w:rFonts w:cs="Times New Roman"/>
    </w:rPr>
  </w:style>
  <w:style w:type="character" w:customStyle="1" w:styleId="ft13046">
    <w:name w:val="ft13046"/>
    <w:rsid w:val="00F60BC5"/>
    <w:rPr>
      <w:rFonts w:cs="Times New Roman"/>
    </w:rPr>
  </w:style>
  <w:style w:type="character" w:customStyle="1" w:styleId="ft13079">
    <w:name w:val="ft13079"/>
    <w:rsid w:val="00F60BC5"/>
    <w:rPr>
      <w:rFonts w:cs="Times New Roman"/>
    </w:rPr>
  </w:style>
  <w:style w:type="character" w:customStyle="1" w:styleId="ft13129">
    <w:name w:val="ft13129"/>
    <w:rsid w:val="00F60BC5"/>
    <w:rPr>
      <w:rFonts w:cs="Times New Roman"/>
    </w:rPr>
  </w:style>
  <w:style w:type="character" w:customStyle="1" w:styleId="ft13186">
    <w:name w:val="ft13186"/>
    <w:rsid w:val="00F60BC5"/>
    <w:rPr>
      <w:rFonts w:cs="Times New Roman"/>
    </w:rPr>
  </w:style>
  <w:style w:type="character" w:customStyle="1" w:styleId="ft13226">
    <w:name w:val="ft13226"/>
    <w:rsid w:val="00F60BC5"/>
    <w:rPr>
      <w:rFonts w:cs="Times New Roman"/>
    </w:rPr>
  </w:style>
  <w:style w:type="character" w:customStyle="1" w:styleId="ft13271">
    <w:name w:val="ft13271"/>
    <w:rsid w:val="00F60BC5"/>
    <w:rPr>
      <w:rFonts w:cs="Times New Roman"/>
    </w:rPr>
  </w:style>
  <w:style w:type="character" w:customStyle="1" w:styleId="ft13309">
    <w:name w:val="ft13309"/>
    <w:rsid w:val="00F60BC5"/>
    <w:rPr>
      <w:rFonts w:cs="Times New Roman"/>
    </w:rPr>
  </w:style>
  <w:style w:type="character" w:customStyle="1" w:styleId="ft13366">
    <w:name w:val="ft13366"/>
    <w:rsid w:val="00F60BC5"/>
    <w:rPr>
      <w:rFonts w:cs="Times New Roman"/>
    </w:rPr>
  </w:style>
  <w:style w:type="character" w:customStyle="1" w:styleId="ft13418">
    <w:name w:val="ft13418"/>
    <w:rsid w:val="00F60BC5"/>
    <w:rPr>
      <w:rFonts w:cs="Times New Roman"/>
    </w:rPr>
  </w:style>
  <w:style w:type="character" w:customStyle="1" w:styleId="ft13441">
    <w:name w:val="ft13441"/>
    <w:rsid w:val="00F60BC5"/>
    <w:rPr>
      <w:rFonts w:cs="Times New Roman"/>
    </w:rPr>
  </w:style>
  <w:style w:type="character" w:customStyle="1" w:styleId="ft13487">
    <w:name w:val="ft13487"/>
    <w:rsid w:val="00F60BC5"/>
    <w:rPr>
      <w:rFonts w:cs="Times New Roman"/>
    </w:rPr>
  </w:style>
  <w:style w:type="character" w:customStyle="1" w:styleId="ft13488">
    <w:name w:val="ft13488"/>
    <w:rsid w:val="00F60BC5"/>
    <w:rPr>
      <w:rFonts w:cs="Times New Roman"/>
    </w:rPr>
  </w:style>
  <w:style w:type="character" w:customStyle="1" w:styleId="ft13494">
    <w:name w:val="ft13494"/>
    <w:rsid w:val="00F60BC5"/>
    <w:rPr>
      <w:rFonts w:cs="Times New Roman"/>
    </w:rPr>
  </w:style>
  <w:style w:type="character" w:customStyle="1" w:styleId="ft13500">
    <w:name w:val="ft13500"/>
    <w:rsid w:val="00F60BC5"/>
    <w:rPr>
      <w:rFonts w:cs="Times New Roman"/>
    </w:rPr>
  </w:style>
  <w:style w:type="character" w:customStyle="1" w:styleId="ft13505">
    <w:name w:val="ft13505"/>
    <w:rsid w:val="00F60BC5"/>
    <w:rPr>
      <w:rFonts w:cs="Times New Roman"/>
    </w:rPr>
  </w:style>
  <w:style w:type="character" w:customStyle="1" w:styleId="ft13518">
    <w:name w:val="ft13518"/>
    <w:rsid w:val="00F60BC5"/>
    <w:rPr>
      <w:rFonts w:cs="Times New Roman"/>
    </w:rPr>
  </w:style>
  <w:style w:type="character" w:customStyle="1" w:styleId="ft13525">
    <w:name w:val="ft13525"/>
    <w:rsid w:val="00F60BC5"/>
    <w:rPr>
      <w:rFonts w:cs="Times New Roman"/>
    </w:rPr>
  </w:style>
  <w:style w:type="character" w:customStyle="1" w:styleId="ft13537">
    <w:name w:val="ft13537"/>
    <w:rsid w:val="00F60BC5"/>
    <w:rPr>
      <w:rFonts w:cs="Times New Roman"/>
    </w:rPr>
  </w:style>
  <w:style w:type="character" w:customStyle="1" w:styleId="ft13542">
    <w:name w:val="ft13542"/>
    <w:rsid w:val="00F60BC5"/>
    <w:rPr>
      <w:rFonts w:cs="Times New Roman"/>
    </w:rPr>
  </w:style>
  <w:style w:type="character" w:customStyle="1" w:styleId="ft13555">
    <w:name w:val="ft13555"/>
    <w:rsid w:val="00F60BC5"/>
    <w:rPr>
      <w:rFonts w:cs="Times New Roman"/>
    </w:rPr>
  </w:style>
  <w:style w:type="character" w:customStyle="1" w:styleId="ft13563">
    <w:name w:val="ft13563"/>
    <w:rsid w:val="00F60BC5"/>
    <w:rPr>
      <w:rFonts w:cs="Times New Roman"/>
    </w:rPr>
  </w:style>
  <w:style w:type="character" w:customStyle="1" w:styleId="ft13566">
    <w:name w:val="ft13566"/>
    <w:rsid w:val="00F60BC5"/>
    <w:rPr>
      <w:rFonts w:cs="Times New Roman"/>
    </w:rPr>
  </w:style>
  <w:style w:type="character" w:customStyle="1" w:styleId="ft13578">
    <w:name w:val="ft13578"/>
    <w:rsid w:val="00F60BC5"/>
    <w:rPr>
      <w:rFonts w:cs="Times New Roman"/>
    </w:rPr>
  </w:style>
  <w:style w:type="character" w:customStyle="1" w:styleId="ft13580">
    <w:name w:val="ft13580"/>
    <w:rsid w:val="00F60BC5"/>
    <w:rPr>
      <w:rFonts w:cs="Times New Roman"/>
    </w:rPr>
  </w:style>
  <w:style w:type="character" w:customStyle="1" w:styleId="ft13588">
    <w:name w:val="ft13588"/>
    <w:rsid w:val="00F60BC5"/>
    <w:rPr>
      <w:rFonts w:cs="Times New Roman"/>
    </w:rPr>
  </w:style>
  <w:style w:type="character" w:customStyle="1" w:styleId="ft13644">
    <w:name w:val="ft13644"/>
    <w:rsid w:val="00F60BC5"/>
    <w:rPr>
      <w:rFonts w:cs="Times New Roman"/>
    </w:rPr>
  </w:style>
  <w:style w:type="character" w:customStyle="1" w:styleId="ft13668">
    <w:name w:val="ft13668"/>
    <w:rsid w:val="00F60BC5"/>
    <w:rPr>
      <w:rFonts w:cs="Times New Roman"/>
    </w:rPr>
  </w:style>
  <w:style w:type="character" w:customStyle="1" w:styleId="ft13712">
    <w:name w:val="ft13712"/>
    <w:rsid w:val="00F60BC5"/>
    <w:rPr>
      <w:rFonts w:cs="Times New Roman"/>
    </w:rPr>
  </w:style>
  <w:style w:type="character" w:customStyle="1" w:styleId="ft13768">
    <w:name w:val="ft13768"/>
    <w:rsid w:val="00F60BC5"/>
    <w:rPr>
      <w:rFonts w:cs="Times New Roman"/>
    </w:rPr>
  </w:style>
  <w:style w:type="character" w:customStyle="1" w:styleId="ft13810">
    <w:name w:val="ft13810"/>
    <w:rsid w:val="00F60BC5"/>
    <w:rPr>
      <w:rFonts w:cs="Times New Roman"/>
    </w:rPr>
  </w:style>
  <w:style w:type="character" w:customStyle="1" w:styleId="ft13834">
    <w:name w:val="ft13834"/>
    <w:rsid w:val="00F60BC5"/>
    <w:rPr>
      <w:rFonts w:cs="Times New Roman"/>
    </w:rPr>
  </w:style>
  <w:style w:type="character" w:customStyle="1" w:styleId="ft13885">
    <w:name w:val="ft13885"/>
    <w:rsid w:val="00F60BC5"/>
    <w:rPr>
      <w:rFonts w:cs="Times New Roman"/>
    </w:rPr>
  </w:style>
  <w:style w:type="paragraph" w:customStyle="1" w:styleId="TimesNewRoman">
    <w:name w:val="Стиль Основной текст + Times New Roman по ширине Первая строка:  ..."/>
    <w:basedOn w:val="aff2"/>
    <w:rsid w:val="00F60BC5"/>
    <w:pPr>
      <w:spacing w:after="0"/>
      <w:ind w:firstLine="720"/>
      <w:jc w:val="both"/>
    </w:pPr>
    <w:rPr>
      <w:szCs w:val="20"/>
    </w:rPr>
  </w:style>
  <w:style w:type="character" w:customStyle="1" w:styleId="afffffffff">
    <w:name w:val="Оглавление"/>
    <w:rsid w:val="00F60BC5"/>
    <w:rPr>
      <w:rFonts w:ascii="Times New Roman" w:hAnsi="Times New Roman"/>
      <w:b/>
      <w:i/>
      <w:sz w:val="28"/>
    </w:rPr>
  </w:style>
  <w:style w:type="character" w:customStyle="1" w:styleId="Heading5Char">
    <w:name w:val="Heading 5 Char"/>
    <w:locked/>
    <w:rsid w:val="00F60BC5"/>
    <w:rPr>
      <w:sz w:val="22"/>
      <w:lang w:val="ru-RU" w:eastAsia="en-US"/>
    </w:rPr>
  </w:style>
  <w:style w:type="character" w:customStyle="1" w:styleId="Heading6Char">
    <w:name w:val="Heading 6 Char"/>
    <w:locked/>
    <w:rsid w:val="00F60BC5"/>
    <w:rPr>
      <w:i/>
      <w:sz w:val="22"/>
      <w:lang w:val="ru-RU" w:eastAsia="en-US"/>
    </w:rPr>
  </w:style>
  <w:style w:type="paragraph" w:customStyle="1" w:styleId="1ffff8">
    <w:name w:val="Стиль Заголовок 1 + все прописные"/>
    <w:basedOn w:val="11"/>
    <w:rsid w:val="00F60BC5"/>
    <w:pPr>
      <w:keepNext/>
      <w:keepLines/>
      <w:spacing w:before="240" w:after="60"/>
      <w:ind w:left="360" w:hanging="360"/>
    </w:pPr>
    <w:rPr>
      <w:rFonts w:ascii="Arial" w:hAnsi="Arial"/>
      <w:bCs/>
      <w:caps w:val="0"/>
      <w:sz w:val="32"/>
      <w:szCs w:val="32"/>
    </w:rPr>
  </w:style>
  <w:style w:type="character" w:customStyle="1" w:styleId="FontStyle75">
    <w:name w:val="Font Style75"/>
    <w:rsid w:val="00F60BC5"/>
    <w:rPr>
      <w:rFonts w:ascii="Times New Roman" w:hAnsi="Times New Roman"/>
      <w:b/>
      <w:sz w:val="16"/>
    </w:rPr>
  </w:style>
  <w:style w:type="paragraph" w:customStyle="1" w:styleId="2Arial1">
    <w:name w:val="Стиль Заголовок 2 + Arial"/>
    <w:basedOn w:val="21"/>
    <w:rsid w:val="00F60BC5"/>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F60BC5"/>
    <w:pPr>
      <w:shd w:val="clear" w:color="auto" w:fill="FFFFFF"/>
      <w:spacing w:before="240" w:after="60"/>
    </w:pPr>
    <w:rPr>
      <w:rFonts w:ascii="Arial" w:hAnsi="Arial"/>
      <w:b/>
      <w:bCs/>
      <w:sz w:val="32"/>
      <w:szCs w:val="20"/>
    </w:rPr>
  </w:style>
  <w:style w:type="character" w:customStyle="1" w:styleId="style21">
    <w:name w:val="style21"/>
    <w:rsid w:val="00F60BC5"/>
  </w:style>
  <w:style w:type="paragraph" w:customStyle="1" w:styleId="justify2">
    <w:name w:val="justify2"/>
    <w:basedOn w:val="a3"/>
    <w:rsid w:val="00F60BC5"/>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F60BC5"/>
    <w:pPr>
      <w:keepNext/>
      <w:snapToGrid w:val="0"/>
      <w:spacing w:before="100" w:after="100"/>
      <w:outlineLvl w:val="5"/>
    </w:pPr>
    <w:rPr>
      <w:b/>
      <w:sz w:val="20"/>
      <w:szCs w:val="20"/>
    </w:rPr>
  </w:style>
  <w:style w:type="character" w:customStyle="1" w:styleId="3f5">
    <w:name w:val="Знак Знак Знак3"/>
    <w:rsid w:val="00F60BC5"/>
    <w:rPr>
      <w:rFonts w:ascii="Times New Roman" w:eastAsia="Times New Roman" w:hAnsi="Times New Roman"/>
      <w:b/>
      <w:caps/>
      <w:sz w:val="28"/>
    </w:rPr>
  </w:style>
  <w:style w:type="character" w:customStyle="1" w:styleId="FontStyle185">
    <w:name w:val="Font Style185"/>
    <w:rsid w:val="00F60BC5"/>
    <w:rPr>
      <w:rFonts w:ascii="Times New Roman" w:hAnsi="Times New Roman"/>
      <w:sz w:val="18"/>
    </w:rPr>
  </w:style>
  <w:style w:type="character" w:customStyle="1" w:styleId="FontStyle179">
    <w:name w:val="Font Style179"/>
    <w:rsid w:val="00F60BC5"/>
    <w:rPr>
      <w:rFonts w:ascii="Times New Roman" w:hAnsi="Times New Roman"/>
      <w:i/>
      <w:sz w:val="18"/>
    </w:rPr>
  </w:style>
  <w:style w:type="paragraph" w:customStyle="1" w:styleId="Style66">
    <w:name w:val="Style66"/>
    <w:basedOn w:val="a3"/>
    <w:rsid w:val="00F60BC5"/>
    <w:pPr>
      <w:widowControl w:val="0"/>
      <w:autoSpaceDE w:val="0"/>
      <w:autoSpaceDN w:val="0"/>
      <w:adjustRightInd w:val="0"/>
    </w:pPr>
  </w:style>
  <w:style w:type="paragraph" w:customStyle="1" w:styleId="Style71">
    <w:name w:val="Style71"/>
    <w:basedOn w:val="a3"/>
    <w:rsid w:val="00F60BC5"/>
    <w:pPr>
      <w:widowControl w:val="0"/>
      <w:autoSpaceDE w:val="0"/>
      <w:autoSpaceDN w:val="0"/>
      <w:adjustRightInd w:val="0"/>
      <w:spacing w:line="250" w:lineRule="exact"/>
      <w:ind w:firstLine="302"/>
      <w:jc w:val="both"/>
    </w:pPr>
  </w:style>
  <w:style w:type="character" w:customStyle="1" w:styleId="FontStyle266">
    <w:name w:val="Font Style266"/>
    <w:rsid w:val="00F60BC5"/>
    <w:rPr>
      <w:rFonts w:ascii="Times New Roman" w:hAnsi="Times New Roman"/>
      <w:sz w:val="18"/>
    </w:rPr>
  </w:style>
  <w:style w:type="character" w:customStyle="1" w:styleId="FontStyle267">
    <w:name w:val="Font Style267"/>
    <w:rsid w:val="00F60BC5"/>
    <w:rPr>
      <w:rFonts w:ascii="Times New Roman" w:hAnsi="Times New Roman"/>
      <w:i/>
      <w:sz w:val="18"/>
    </w:rPr>
  </w:style>
  <w:style w:type="character" w:customStyle="1" w:styleId="FontStyle202">
    <w:name w:val="Font Style202"/>
    <w:rsid w:val="00F60BC5"/>
    <w:rPr>
      <w:rFonts w:ascii="Times New Roman" w:hAnsi="Times New Roman"/>
      <w:sz w:val="18"/>
    </w:rPr>
  </w:style>
  <w:style w:type="character" w:customStyle="1" w:styleId="FontStyle563">
    <w:name w:val="Font Style563"/>
    <w:rsid w:val="00F60BC5"/>
    <w:rPr>
      <w:rFonts w:ascii="Times New Roman" w:hAnsi="Times New Roman"/>
      <w:b/>
      <w:sz w:val="20"/>
    </w:rPr>
  </w:style>
  <w:style w:type="paragraph" w:customStyle="1" w:styleId="Style113">
    <w:name w:val="Style113"/>
    <w:basedOn w:val="a3"/>
    <w:rsid w:val="00F60BC5"/>
    <w:pPr>
      <w:widowControl w:val="0"/>
      <w:autoSpaceDE w:val="0"/>
      <w:autoSpaceDN w:val="0"/>
      <w:adjustRightInd w:val="0"/>
    </w:pPr>
  </w:style>
  <w:style w:type="character" w:customStyle="1" w:styleId="FontStyle134">
    <w:name w:val="Font Style134"/>
    <w:rsid w:val="00F60BC5"/>
    <w:rPr>
      <w:rFonts w:ascii="Times New Roman" w:hAnsi="Times New Roman"/>
      <w:b/>
      <w:sz w:val="18"/>
    </w:rPr>
  </w:style>
  <w:style w:type="character" w:customStyle="1" w:styleId="textcop1">
    <w:name w:val="textcop1"/>
    <w:rsid w:val="00F60BC5"/>
    <w:rPr>
      <w:rFonts w:ascii="Arial" w:hAnsi="Arial"/>
      <w:color w:val="000000"/>
      <w:sz w:val="20"/>
    </w:rPr>
  </w:style>
  <w:style w:type="character" w:customStyle="1" w:styleId="b1">
    <w:name w:val="b1"/>
    <w:rsid w:val="00F60BC5"/>
    <w:rPr>
      <w:b/>
    </w:rPr>
  </w:style>
  <w:style w:type="character" w:customStyle="1" w:styleId="FontStyle201">
    <w:name w:val="Font Style201"/>
    <w:rsid w:val="00F60BC5"/>
    <w:rPr>
      <w:rFonts w:ascii="Times New Roman" w:hAnsi="Times New Roman"/>
      <w:sz w:val="26"/>
    </w:rPr>
  </w:style>
  <w:style w:type="paragraph" w:customStyle="1" w:styleId="Style12">
    <w:name w:val="Style12"/>
    <w:basedOn w:val="a3"/>
    <w:rsid w:val="00F60BC5"/>
    <w:pPr>
      <w:widowControl w:val="0"/>
      <w:autoSpaceDE w:val="0"/>
      <w:autoSpaceDN w:val="0"/>
      <w:adjustRightInd w:val="0"/>
    </w:pPr>
  </w:style>
  <w:style w:type="character" w:customStyle="1" w:styleId="180">
    <w:name w:val="Знак Знак18"/>
    <w:rsid w:val="00F60BC5"/>
    <w:rPr>
      <w:rFonts w:ascii="Courier New" w:eastAsia="Times New Roman" w:hAnsi="Courier New"/>
    </w:rPr>
  </w:style>
  <w:style w:type="character" w:customStyle="1" w:styleId="170">
    <w:name w:val="Знак Знак17"/>
    <w:rsid w:val="00F60BC5"/>
    <w:rPr>
      <w:rFonts w:ascii="Times New Roman" w:eastAsia="Times New Roman" w:hAnsi="Times New Roman"/>
      <w:sz w:val="24"/>
    </w:rPr>
  </w:style>
  <w:style w:type="character" w:customStyle="1" w:styleId="812">
    <w:name w:val="Знак Знак81"/>
    <w:locked/>
    <w:rsid w:val="00F60BC5"/>
    <w:rPr>
      <w:sz w:val="24"/>
    </w:rPr>
  </w:style>
  <w:style w:type="paragraph" w:customStyle="1" w:styleId="en">
    <w:name w:val="?en"/>
    <w:basedOn w:val="a3"/>
    <w:rsid w:val="00F60BC5"/>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F60BC5"/>
    <w:rPr>
      <w:rFonts w:ascii="Tahoma" w:hAnsi="Tahoma"/>
      <w:sz w:val="16"/>
      <w:lang w:val="ru-RU" w:eastAsia="ru-RU"/>
    </w:rPr>
  </w:style>
  <w:style w:type="paragraph" w:customStyle="1" w:styleId="75">
    <w:name w:val="Стиль7"/>
    <w:basedOn w:val="11"/>
    <w:rsid w:val="00F60BC5"/>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F60BC5"/>
    <w:rPr>
      <w:rFonts w:ascii="Verdana" w:hAnsi="Verdana" w:cs="Verdana"/>
      <w:sz w:val="20"/>
      <w:szCs w:val="20"/>
      <w:lang w:val="en-US" w:eastAsia="en-US"/>
    </w:rPr>
  </w:style>
  <w:style w:type="paragraph" w:customStyle="1" w:styleId="Style38">
    <w:name w:val="Style38"/>
    <w:basedOn w:val="a3"/>
    <w:rsid w:val="00F60BC5"/>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F60BC5"/>
    <w:rPr>
      <w:rFonts w:ascii="Times New Roman" w:hAnsi="Times New Roman"/>
      <w:i/>
      <w:sz w:val="20"/>
    </w:rPr>
  </w:style>
  <w:style w:type="character" w:customStyle="1" w:styleId="FontStyle293">
    <w:name w:val="Font Style293"/>
    <w:rsid w:val="00F60BC5"/>
    <w:rPr>
      <w:rFonts w:ascii="Times New Roman" w:hAnsi="Times New Roman"/>
      <w:sz w:val="20"/>
    </w:rPr>
  </w:style>
  <w:style w:type="character" w:customStyle="1" w:styleId="FontStyle325">
    <w:name w:val="Font Style325"/>
    <w:rsid w:val="00F60BC5"/>
    <w:rPr>
      <w:rFonts w:ascii="Times New Roman" w:hAnsi="Times New Roman"/>
      <w:sz w:val="26"/>
    </w:rPr>
  </w:style>
  <w:style w:type="character" w:customStyle="1" w:styleId="FontStyle219">
    <w:name w:val="Font Style219"/>
    <w:rsid w:val="00F60BC5"/>
    <w:rPr>
      <w:rFonts w:ascii="Times New Roman" w:hAnsi="Times New Roman"/>
      <w:b/>
      <w:sz w:val="18"/>
    </w:rPr>
  </w:style>
  <w:style w:type="character" w:customStyle="1" w:styleId="FontStyle207">
    <w:name w:val="Font Style207"/>
    <w:rsid w:val="00F60BC5"/>
    <w:rPr>
      <w:rFonts w:ascii="Times New Roman" w:hAnsi="Times New Roman"/>
      <w:i/>
      <w:sz w:val="18"/>
    </w:rPr>
  </w:style>
  <w:style w:type="character" w:customStyle="1" w:styleId="FontStyle574">
    <w:name w:val="Font Style574"/>
    <w:rsid w:val="00F60BC5"/>
    <w:rPr>
      <w:rFonts w:ascii="Times New Roman" w:hAnsi="Times New Roman"/>
      <w:b/>
      <w:i/>
      <w:sz w:val="20"/>
    </w:rPr>
  </w:style>
  <w:style w:type="character" w:customStyle="1" w:styleId="FontStyle588">
    <w:name w:val="Font Style588"/>
    <w:rsid w:val="00F60BC5"/>
    <w:rPr>
      <w:rFonts w:ascii="Times New Roman" w:hAnsi="Times New Roman"/>
      <w:sz w:val="20"/>
    </w:rPr>
  </w:style>
  <w:style w:type="character" w:customStyle="1" w:styleId="402">
    <w:name w:val="Основной текст (40)"/>
    <w:link w:val="4010"/>
    <w:locked/>
    <w:rsid w:val="00F60BC5"/>
    <w:rPr>
      <w:b/>
      <w:sz w:val="14"/>
      <w:shd w:val="clear" w:color="auto" w:fill="FFFFFF"/>
    </w:rPr>
  </w:style>
  <w:style w:type="paragraph" w:customStyle="1" w:styleId="4010">
    <w:name w:val="Основной текст (40)1"/>
    <w:basedOn w:val="a3"/>
    <w:link w:val="402"/>
    <w:rsid w:val="00F60BC5"/>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F60BC5"/>
    <w:rPr>
      <w:b/>
      <w:sz w:val="16"/>
      <w:shd w:val="clear" w:color="auto" w:fill="FFFFFF"/>
    </w:rPr>
  </w:style>
  <w:style w:type="paragraph" w:customStyle="1" w:styleId="1410">
    <w:name w:val="Основной текст (14)1"/>
    <w:basedOn w:val="a3"/>
    <w:link w:val="145"/>
    <w:rsid w:val="00F60BC5"/>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F60BC5"/>
    <w:pPr>
      <w:tabs>
        <w:tab w:val="left" w:pos="369"/>
        <w:tab w:val="left" w:pos="643"/>
      </w:tabs>
      <w:spacing w:after="40"/>
      <w:ind w:left="697" w:hanging="357"/>
      <w:jc w:val="both"/>
    </w:pPr>
    <w:rPr>
      <w:sz w:val="20"/>
      <w:szCs w:val="20"/>
    </w:rPr>
  </w:style>
  <w:style w:type="paragraph" w:customStyle="1" w:styleId="2ff7">
    <w:name w:val="обычный2"/>
    <w:basedOn w:val="a3"/>
    <w:rsid w:val="00F60BC5"/>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F60BC5"/>
    <w:pPr>
      <w:ind w:firstLine="720"/>
      <w:jc w:val="both"/>
    </w:pPr>
    <w:rPr>
      <w:szCs w:val="20"/>
    </w:rPr>
  </w:style>
  <w:style w:type="paragraph" w:customStyle="1" w:styleId="3000">
    <w:name w:val="Стиль Заголовок 3 + Перед:  0 пт После:  0 пт"/>
    <w:basedOn w:val="32"/>
    <w:rsid w:val="00F60BC5"/>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F60BC5"/>
    <w:pPr>
      <w:keepNext/>
      <w:spacing w:before="520" w:after="260"/>
      <w:jc w:val="center"/>
      <w:outlineLvl w:val="0"/>
    </w:pPr>
    <w:rPr>
      <w:b/>
    </w:rPr>
  </w:style>
  <w:style w:type="paragraph" w:customStyle="1" w:styleId="Heading">
    <w:name w:val="Heading"/>
    <w:rsid w:val="00F60BC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F60BC5"/>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F60BC5"/>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F60BC5"/>
    <w:pPr>
      <w:keepNext w:val="0"/>
      <w:widowControl w:val="0"/>
    </w:pPr>
    <w:rPr>
      <w:rFonts w:cs="Times New Roman"/>
      <w:bCs w:val="0"/>
      <w:i w:val="0"/>
      <w:iCs w:val="0"/>
      <w:kern w:val="32"/>
      <w:sz w:val="24"/>
      <w:szCs w:val="20"/>
    </w:rPr>
  </w:style>
  <w:style w:type="paragraph" w:customStyle="1" w:styleId="1ffffc">
    <w:name w:val="маркирован_1"/>
    <w:basedOn w:val="a3"/>
    <w:rsid w:val="00F60BC5"/>
    <w:pPr>
      <w:widowControl w:val="0"/>
      <w:adjustRightInd w:val="0"/>
      <w:spacing w:line="360" w:lineRule="auto"/>
      <w:jc w:val="both"/>
      <w:textAlignment w:val="baseline"/>
    </w:pPr>
    <w:rPr>
      <w:sz w:val="28"/>
      <w:szCs w:val="28"/>
    </w:rPr>
  </w:style>
  <w:style w:type="paragraph" w:customStyle="1" w:styleId="1ffffd">
    <w:name w:val="Нумерован_1"/>
    <w:basedOn w:val="a3"/>
    <w:rsid w:val="00F60BC5"/>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F60BC5"/>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F60BC5"/>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F60BC5"/>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F60BC5"/>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F60BC5"/>
    <w:pPr>
      <w:spacing w:line="360" w:lineRule="auto"/>
      <w:ind w:firstLine="720"/>
    </w:pPr>
    <w:rPr>
      <w:szCs w:val="20"/>
    </w:rPr>
  </w:style>
  <w:style w:type="character" w:customStyle="1" w:styleId="331">
    <w:name w:val="Знак3 Знак Знак3"/>
    <w:rsid w:val="00F60BC5"/>
    <w:rPr>
      <w:rFonts w:ascii="Times New Roman" w:eastAsia="Times New Roman" w:hAnsi="Times New Roman"/>
      <w:lang w:eastAsia="en-US"/>
    </w:rPr>
  </w:style>
  <w:style w:type="character" w:customStyle="1" w:styleId="FontStyle278">
    <w:name w:val="Font Style278"/>
    <w:rsid w:val="00F60BC5"/>
    <w:rPr>
      <w:rFonts w:ascii="Times New Roman" w:hAnsi="Times New Roman"/>
      <w:color w:val="000000"/>
      <w:sz w:val="22"/>
    </w:rPr>
  </w:style>
  <w:style w:type="character" w:customStyle="1" w:styleId="2110">
    <w:name w:val="Знак Знак211"/>
    <w:locked/>
    <w:rsid w:val="00F60BC5"/>
    <w:rPr>
      <w:b/>
      <w:sz w:val="28"/>
      <w:lang w:val="ru-RU" w:eastAsia="ru-RU"/>
    </w:rPr>
  </w:style>
  <w:style w:type="character" w:customStyle="1" w:styleId="414">
    <w:name w:val="Знак Знак41"/>
    <w:locked/>
    <w:rsid w:val="00F60BC5"/>
    <w:rPr>
      <w:rFonts w:ascii="Arial" w:hAnsi="Arial"/>
      <w:b/>
      <w:i/>
      <w:sz w:val="28"/>
      <w:lang w:val="ru-RU" w:eastAsia="en-US"/>
    </w:rPr>
  </w:style>
  <w:style w:type="character" w:customStyle="1" w:styleId="4011">
    <w:name w:val="Знак Знак401"/>
    <w:locked/>
    <w:rsid w:val="00F60BC5"/>
    <w:rPr>
      <w:b/>
      <w:sz w:val="27"/>
      <w:lang w:val="ru-RU" w:eastAsia="ru-RU"/>
    </w:rPr>
  </w:style>
  <w:style w:type="character" w:customStyle="1" w:styleId="3910">
    <w:name w:val="Знак Знак391"/>
    <w:locked/>
    <w:rsid w:val="00F60BC5"/>
    <w:rPr>
      <w:b/>
      <w:sz w:val="28"/>
      <w:lang w:val="ru-RU" w:eastAsia="ru-RU"/>
    </w:rPr>
  </w:style>
  <w:style w:type="character" w:customStyle="1" w:styleId="3810">
    <w:name w:val="Знак Знак381"/>
    <w:locked/>
    <w:rsid w:val="00F60BC5"/>
    <w:rPr>
      <w:b/>
      <w:i/>
      <w:sz w:val="26"/>
      <w:lang w:val="ru-RU" w:eastAsia="ru-RU"/>
    </w:rPr>
  </w:style>
  <w:style w:type="character" w:customStyle="1" w:styleId="3710">
    <w:name w:val="Знак Знак371"/>
    <w:locked/>
    <w:rsid w:val="00F60BC5"/>
    <w:rPr>
      <w:sz w:val="24"/>
      <w:lang w:val="ru-RU" w:eastAsia="ru-RU"/>
    </w:rPr>
  </w:style>
  <w:style w:type="character" w:customStyle="1" w:styleId="3610">
    <w:name w:val="Знак Знак361"/>
    <w:locked/>
    <w:rsid w:val="00F60BC5"/>
    <w:rPr>
      <w:sz w:val="24"/>
      <w:lang w:val="ru-RU" w:eastAsia="ru-RU"/>
    </w:rPr>
  </w:style>
  <w:style w:type="character" w:customStyle="1" w:styleId="3510">
    <w:name w:val="Знак Знак351"/>
    <w:locked/>
    <w:rsid w:val="00F60BC5"/>
    <w:rPr>
      <w:i/>
      <w:sz w:val="24"/>
      <w:lang w:val="ru-RU" w:eastAsia="ru-RU"/>
    </w:rPr>
  </w:style>
  <w:style w:type="character" w:customStyle="1" w:styleId="3410">
    <w:name w:val="Знак Знак341"/>
    <w:locked/>
    <w:rsid w:val="00F60BC5"/>
    <w:rPr>
      <w:rFonts w:ascii="Arial" w:hAnsi="Arial"/>
      <w:sz w:val="22"/>
      <w:lang w:val="ru-RU" w:eastAsia="ru-RU"/>
    </w:rPr>
  </w:style>
  <w:style w:type="character" w:customStyle="1" w:styleId="3310">
    <w:name w:val="Знак Знак331"/>
    <w:locked/>
    <w:rsid w:val="00F60BC5"/>
    <w:rPr>
      <w:rFonts w:ascii="Courier New" w:hAnsi="Courier New"/>
      <w:lang w:val="ru-RU" w:eastAsia="ru-RU"/>
    </w:rPr>
  </w:style>
  <w:style w:type="character" w:customStyle="1" w:styleId="3210">
    <w:name w:val="Знак Знак321"/>
    <w:locked/>
    <w:rsid w:val="00F60BC5"/>
    <w:rPr>
      <w:lang w:val="ru-RU" w:eastAsia="ru-RU"/>
    </w:rPr>
  </w:style>
  <w:style w:type="character" w:customStyle="1" w:styleId="3110">
    <w:name w:val="Знак Знак311"/>
    <w:locked/>
    <w:rsid w:val="00F60BC5"/>
    <w:rPr>
      <w:sz w:val="24"/>
      <w:lang w:val="ru-RU" w:eastAsia="ru-RU"/>
    </w:rPr>
  </w:style>
  <w:style w:type="character" w:customStyle="1" w:styleId="1fffff">
    <w:name w:val="Знак1 Знак Знак"/>
    <w:locked/>
    <w:rsid w:val="00F60BC5"/>
    <w:rPr>
      <w:sz w:val="24"/>
      <w:lang w:val="ru-RU" w:eastAsia="ru-RU"/>
    </w:rPr>
  </w:style>
  <w:style w:type="character" w:customStyle="1" w:styleId="191">
    <w:name w:val="Знак Знак191"/>
    <w:locked/>
    <w:rsid w:val="00F60BC5"/>
    <w:rPr>
      <w:sz w:val="24"/>
      <w:lang w:val="en-US" w:eastAsia="ru-RU"/>
    </w:rPr>
  </w:style>
  <w:style w:type="character" w:customStyle="1" w:styleId="1411">
    <w:name w:val="Знак Знак141"/>
    <w:locked/>
    <w:rsid w:val="00F60BC5"/>
    <w:rPr>
      <w:rFonts w:ascii="Cambria" w:hAnsi="Cambria"/>
      <w:i/>
      <w:color w:val="4F81BD"/>
      <w:spacing w:val="15"/>
      <w:sz w:val="24"/>
      <w:lang w:val="ru-RU" w:eastAsia="ru-RU"/>
    </w:rPr>
  </w:style>
  <w:style w:type="character" w:customStyle="1" w:styleId="1210">
    <w:name w:val="Знак Знак121"/>
    <w:locked/>
    <w:rsid w:val="00F60BC5"/>
    <w:rPr>
      <w:rFonts w:ascii="PragmaticaCTT" w:hAnsi="PragmaticaCTT"/>
      <w:sz w:val="24"/>
      <w:lang w:val="ru-RU" w:eastAsia="ru-RU"/>
    </w:rPr>
  </w:style>
  <w:style w:type="character" w:customStyle="1" w:styleId="2210">
    <w:name w:val="Знак Знак221"/>
    <w:locked/>
    <w:rsid w:val="00F60BC5"/>
    <w:rPr>
      <w:color w:val="000000"/>
      <w:sz w:val="24"/>
      <w:lang w:val="ru-RU" w:eastAsia="ru-RU"/>
    </w:rPr>
  </w:style>
  <w:style w:type="character" w:customStyle="1" w:styleId="291">
    <w:name w:val="Знак Знак291"/>
    <w:locked/>
    <w:rsid w:val="00F60BC5"/>
    <w:rPr>
      <w:sz w:val="16"/>
      <w:lang w:val="ru-RU" w:eastAsia="ru-RU"/>
    </w:rPr>
  </w:style>
  <w:style w:type="character" w:customStyle="1" w:styleId="251">
    <w:name w:val="Знак Знак251"/>
    <w:locked/>
    <w:rsid w:val="00F60BC5"/>
    <w:rPr>
      <w:sz w:val="24"/>
      <w:lang w:val="ru-RU" w:eastAsia="ru-RU"/>
    </w:rPr>
  </w:style>
  <w:style w:type="character" w:customStyle="1" w:styleId="281">
    <w:name w:val="Знак Знак281"/>
    <w:locked/>
    <w:rsid w:val="00F60BC5"/>
    <w:rPr>
      <w:sz w:val="16"/>
      <w:lang w:val="ru-RU" w:eastAsia="ru-RU"/>
    </w:rPr>
  </w:style>
  <w:style w:type="character" w:customStyle="1" w:styleId="2710">
    <w:name w:val="Знак Знак271"/>
    <w:locked/>
    <w:rsid w:val="00F60BC5"/>
    <w:rPr>
      <w:rFonts w:ascii="Courier New" w:hAnsi="Courier New"/>
      <w:lang w:val="ru-RU" w:eastAsia="ru-RU"/>
    </w:rPr>
  </w:style>
  <w:style w:type="character" w:customStyle="1" w:styleId="181">
    <w:name w:val="Знак Знак181"/>
    <w:locked/>
    <w:rsid w:val="00F60BC5"/>
    <w:rPr>
      <w:b/>
      <w:lang w:val="ru-RU" w:eastAsia="ru-RU"/>
    </w:rPr>
  </w:style>
  <w:style w:type="character" w:customStyle="1" w:styleId="201">
    <w:name w:val="Знак Знак201"/>
    <w:locked/>
    <w:rsid w:val="00F60BC5"/>
    <w:rPr>
      <w:rFonts w:ascii="Tahoma" w:hAnsi="Tahoma"/>
      <w:sz w:val="16"/>
      <w:lang w:val="ru-RU" w:eastAsia="ru-RU"/>
    </w:rPr>
  </w:style>
  <w:style w:type="paragraph" w:customStyle="1" w:styleId="2ff9">
    <w:name w:val="Знак Знак Знак Знак Знак Знак2"/>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F60BC5"/>
    <w:rPr>
      <w:i/>
      <w:color w:val="000000"/>
      <w:sz w:val="24"/>
      <w:lang w:eastAsia="ru-RU"/>
    </w:rPr>
  </w:style>
  <w:style w:type="paragraph" w:styleId="2ffb">
    <w:name w:val="Quote"/>
    <w:basedOn w:val="a3"/>
    <w:next w:val="a3"/>
    <w:link w:val="2ffa"/>
    <w:qFormat/>
    <w:rsid w:val="00F60BC5"/>
    <w:rPr>
      <w:rFonts w:asciiTheme="minorHAnsi" w:eastAsiaTheme="minorHAnsi" w:hAnsiTheme="minorHAnsi" w:cstheme="minorBidi"/>
      <w:i/>
      <w:color w:val="000000"/>
      <w:szCs w:val="22"/>
    </w:rPr>
  </w:style>
  <w:style w:type="character" w:customStyle="1" w:styleId="21f">
    <w:name w:val="Цитата 2 Знак1"/>
    <w:basedOn w:val="a4"/>
    <w:rsid w:val="00F60BC5"/>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F60BC5"/>
    <w:rPr>
      <w:rFonts w:cs="Times New Roman"/>
      <w:i w:val="0"/>
      <w:sz w:val="24"/>
      <w:szCs w:val="20"/>
      <w:lang w:eastAsia="ru-RU"/>
    </w:rPr>
  </w:style>
  <w:style w:type="paragraph" w:customStyle="1" w:styleId="msolistparagraph0">
    <w:name w:val="msolistparagraph"/>
    <w:basedOn w:val="a3"/>
    <w:rsid w:val="00F60BC5"/>
    <w:pPr>
      <w:spacing w:line="312" w:lineRule="auto"/>
      <w:ind w:left="720" w:firstLine="454"/>
      <w:contextualSpacing/>
      <w:jc w:val="both"/>
    </w:pPr>
  </w:style>
  <w:style w:type="character" w:customStyle="1" w:styleId="afffffffff5">
    <w:name w:val="ВЭС отступ Знак"/>
    <w:link w:val="afffffffff6"/>
    <w:locked/>
    <w:rsid w:val="00F60BC5"/>
    <w:rPr>
      <w:color w:val="000000"/>
      <w:sz w:val="24"/>
    </w:rPr>
  </w:style>
  <w:style w:type="paragraph" w:customStyle="1" w:styleId="afffffffff6">
    <w:name w:val="ВЭС отступ"/>
    <w:basedOn w:val="a3"/>
    <w:link w:val="afffffffff5"/>
    <w:rsid w:val="00F60BC5"/>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F60BC5"/>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F60BC5"/>
    <w:pPr>
      <w:spacing w:after="160" w:line="240" w:lineRule="exact"/>
    </w:pPr>
    <w:rPr>
      <w:rFonts w:ascii="Verdana" w:hAnsi="Verdana"/>
      <w:lang w:val="en-US" w:eastAsia="en-US"/>
    </w:rPr>
  </w:style>
  <w:style w:type="paragraph" w:customStyle="1" w:styleId="Li">
    <w:name w:val="Li"/>
    <w:basedOn w:val="a3"/>
    <w:rsid w:val="00F60BC5"/>
    <w:pPr>
      <w:shd w:val="clear" w:color="auto" w:fill="FFFFFF"/>
      <w:suppressAutoHyphens/>
    </w:pPr>
    <w:rPr>
      <w:lang w:eastAsia="ar-SA"/>
    </w:rPr>
  </w:style>
  <w:style w:type="paragraph" w:customStyle="1" w:styleId="afffffffff7">
    <w:name w:val="Название оглавления"/>
    <w:rsid w:val="00F60BC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F60BC5"/>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F60BC5"/>
    <w:pPr>
      <w:jc w:val="both"/>
    </w:pPr>
    <w:rPr>
      <w:kern w:val="28"/>
      <w:szCs w:val="20"/>
    </w:rPr>
  </w:style>
  <w:style w:type="paragraph" w:customStyle="1" w:styleId="Tst-question">
    <w:name w:val="Tst-question"/>
    <w:basedOn w:val="a3"/>
    <w:rsid w:val="00F60BC5"/>
    <w:pPr>
      <w:numPr>
        <w:numId w:val="18"/>
      </w:numPr>
      <w:tabs>
        <w:tab w:val="clear" w:pos="357"/>
        <w:tab w:val="left" w:pos="360"/>
      </w:tabs>
      <w:jc w:val="both"/>
    </w:pPr>
    <w:rPr>
      <w:kern w:val="28"/>
      <w:szCs w:val="20"/>
    </w:rPr>
  </w:style>
  <w:style w:type="paragraph" w:customStyle="1" w:styleId="Tst10">
    <w:name w:val="Tst_1"/>
    <w:basedOn w:val="notabstyle"/>
    <w:rsid w:val="00F60BC5"/>
    <w:pPr>
      <w:tabs>
        <w:tab w:val="left" w:pos="720"/>
      </w:tabs>
      <w:ind w:left="720" w:hanging="360"/>
    </w:pPr>
  </w:style>
  <w:style w:type="paragraph" w:customStyle="1" w:styleId="afffffffff9">
    <w:name w:val="УПЛОТНЕННЫЙ"/>
    <w:basedOn w:val="a3"/>
    <w:rsid w:val="00F60BC5"/>
    <w:pPr>
      <w:ind w:firstLine="720"/>
      <w:jc w:val="both"/>
    </w:pPr>
    <w:rPr>
      <w:spacing w:val="-4"/>
      <w:sz w:val="28"/>
      <w:szCs w:val="20"/>
    </w:rPr>
  </w:style>
  <w:style w:type="paragraph" w:customStyle="1" w:styleId="afffffffffa">
    <w:name w:val="ОСНОВНОЙ"/>
    <w:basedOn w:val="a3"/>
    <w:rsid w:val="00F60BC5"/>
    <w:pPr>
      <w:autoSpaceDE w:val="0"/>
      <w:autoSpaceDN w:val="0"/>
      <w:adjustRightInd w:val="0"/>
      <w:ind w:firstLine="720"/>
      <w:jc w:val="both"/>
    </w:pPr>
    <w:rPr>
      <w:sz w:val="28"/>
      <w:szCs w:val="20"/>
    </w:rPr>
  </w:style>
  <w:style w:type="paragraph" w:customStyle="1" w:styleId="simple">
    <w:name w:val="simple"/>
    <w:basedOn w:val="a3"/>
    <w:rsid w:val="00F60BC5"/>
    <w:pPr>
      <w:spacing w:before="100" w:beforeAutospacing="1" w:after="100" w:afterAutospacing="1"/>
    </w:pPr>
  </w:style>
  <w:style w:type="paragraph" w:customStyle="1" w:styleId="uj">
    <w:name w:val="uj"/>
    <w:basedOn w:val="a3"/>
    <w:rsid w:val="00F60BC5"/>
    <w:pPr>
      <w:spacing w:before="100" w:beforeAutospacing="1" w:after="100" w:afterAutospacing="1"/>
    </w:pPr>
  </w:style>
  <w:style w:type="paragraph" w:customStyle="1" w:styleId="a4cxspmiddle">
    <w:name w:val="a4cxspmiddle"/>
    <w:basedOn w:val="a3"/>
    <w:rsid w:val="00F60BC5"/>
    <w:pPr>
      <w:spacing w:before="100" w:beforeAutospacing="1" w:after="100" w:afterAutospacing="1"/>
    </w:pPr>
    <w:rPr>
      <w:color w:val="000000"/>
    </w:rPr>
  </w:style>
  <w:style w:type="paragraph" w:customStyle="1" w:styleId="Style56">
    <w:name w:val="Style56"/>
    <w:basedOn w:val="a3"/>
    <w:rsid w:val="00F60BC5"/>
    <w:pPr>
      <w:widowControl w:val="0"/>
      <w:autoSpaceDE w:val="0"/>
      <w:autoSpaceDN w:val="0"/>
      <w:adjustRightInd w:val="0"/>
      <w:spacing w:line="194" w:lineRule="exact"/>
    </w:pPr>
  </w:style>
  <w:style w:type="paragraph" w:customStyle="1" w:styleId="otstup">
    <w:name w:val="otstup"/>
    <w:basedOn w:val="a3"/>
    <w:rsid w:val="00F60BC5"/>
    <w:pPr>
      <w:spacing w:before="100" w:beforeAutospacing="1" w:after="100" w:afterAutospacing="1"/>
    </w:pPr>
  </w:style>
  <w:style w:type="paragraph" w:customStyle="1" w:styleId="1fffff0">
    <w:name w:val="Схема документа1"/>
    <w:basedOn w:val="a3"/>
    <w:rsid w:val="00F60BC5"/>
    <w:pPr>
      <w:shd w:val="clear" w:color="auto" w:fill="000080"/>
    </w:pPr>
    <w:rPr>
      <w:rFonts w:ascii="Tahoma" w:hAnsi="Tahoma" w:cs="Tahoma"/>
      <w:sz w:val="20"/>
      <w:szCs w:val="20"/>
      <w:lang w:eastAsia="zh-CN"/>
    </w:rPr>
  </w:style>
  <w:style w:type="paragraph" w:customStyle="1" w:styleId="BodyText1">
    <w:name w:val="Body Text1"/>
    <w:basedOn w:val="Normal1"/>
    <w:rsid w:val="00F60BC5"/>
    <w:pPr>
      <w:widowControl/>
      <w:spacing w:line="360" w:lineRule="auto"/>
    </w:pPr>
    <w:rPr>
      <w:sz w:val="24"/>
    </w:rPr>
  </w:style>
  <w:style w:type="paragraph" w:customStyle="1" w:styleId="BodyText211">
    <w:name w:val="Body Text 211"/>
    <w:basedOn w:val="a3"/>
    <w:rsid w:val="00F60BC5"/>
    <w:pPr>
      <w:spacing w:line="360" w:lineRule="auto"/>
      <w:jc w:val="both"/>
    </w:pPr>
    <w:rPr>
      <w:szCs w:val="20"/>
    </w:rPr>
  </w:style>
  <w:style w:type="paragraph" w:customStyle="1" w:styleId="ListParagraph1">
    <w:name w:val="List Paragraph1"/>
    <w:basedOn w:val="a3"/>
    <w:link w:val="ListParagraphChar1"/>
    <w:rsid w:val="00F60BC5"/>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F60BC5"/>
    <w:rPr>
      <w:rFonts w:ascii="Calibri" w:eastAsia="Times New Roman" w:hAnsi="Calibri" w:cs="Times New Roman"/>
      <w:lang w:eastAsia="ru-RU"/>
    </w:rPr>
  </w:style>
  <w:style w:type="paragraph" w:customStyle="1" w:styleId="BodyText31">
    <w:name w:val="Body Text 31"/>
    <w:basedOn w:val="Normal1"/>
    <w:rsid w:val="00F60BC5"/>
    <w:pPr>
      <w:widowControl/>
      <w:jc w:val="both"/>
    </w:pPr>
    <w:rPr>
      <w:i/>
      <w:sz w:val="26"/>
    </w:rPr>
  </w:style>
  <w:style w:type="character" w:customStyle="1" w:styleId="1010">
    <w:name w:val="Знак Знак101"/>
    <w:locked/>
    <w:rsid w:val="00F60BC5"/>
    <w:rPr>
      <w:rFonts w:ascii="PragmaticaCTT" w:hAnsi="PragmaticaCTT"/>
      <w:sz w:val="24"/>
      <w:lang w:val="ru-RU" w:eastAsia="ru-RU"/>
    </w:rPr>
  </w:style>
  <w:style w:type="character" w:customStyle="1" w:styleId="4110">
    <w:name w:val="Знак Знак411"/>
    <w:locked/>
    <w:rsid w:val="00F60BC5"/>
    <w:rPr>
      <w:rFonts w:ascii="Arial" w:hAnsi="Arial"/>
      <w:b/>
      <w:i/>
      <w:sz w:val="28"/>
      <w:lang w:val="ru-RU" w:eastAsia="en-US"/>
    </w:rPr>
  </w:style>
  <w:style w:type="character" w:customStyle="1" w:styleId="1100">
    <w:name w:val="Знак Знак110"/>
    <w:rsid w:val="00F60BC5"/>
    <w:rPr>
      <w:rFonts w:ascii="Arial" w:hAnsi="Arial"/>
      <w:b/>
      <w:sz w:val="36"/>
      <w:lang w:val="ru-RU" w:eastAsia="en-US"/>
    </w:rPr>
  </w:style>
  <w:style w:type="character" w:customStyle="1" w:styleId="415">
    <w:name w:val="Заголовок 4 Знак1"/>
    <w:locked/>
    <w:rsid w:val="00F60BC5"/>
    <w:rPr>
      <w:rFonts w:ascii="Times New Roman" w:eastAsia="Times New Roman" w:hAnsi="Times New Roman"/>
      <w:b/>
      <w:sz w:val="28"/>
      <w:lang w:eastAsia="ru-RU"/>
    </w:rPr>
  </w:style>
  <w:style w:type="character" w:styleId="afffffffffb">
    <w:name w:val="Intense Emphasis"/>
    <w:qFormat/>
    <w:rsid w:val="00F60BC5"/>
    <w:rPr>
      <w:b/>
      <w:i/>
      <w:color w:val="4F81BD"/>
    </w:rPr>
  </w:style>
  <w:style w:type="character" w:styleId="afffffffffc">
    <w:name w:val="Subtle Reference"/>
    <w:qFormat/>
    <w:rsid w:val="00F60BC5"/>
    <w:rPr>
      <w:smallCaps/>
      <w:color w:val="C0504D"/>
      <w:u w:val="single"/>
    </w:rPr>
  </w:style>
  <w:style w:type="character" w:styleId="afffffffffd">
    <w:name w:val="Intense Reference"/>
    <w:qFormat/>
    <w:rsid w:val="00F60BC5"/>
    <w:rPr>
      <w:b/>
      <w:smallCaps/>
      <w:color w:val="C0504D"/>
      <w:spacing w:val="5"/>
      <w:u w:val="single"/>
    </w:rPr>
  </w:style>
  <w:style w:type="character" w:styleId="afffffffffe">
    <w:name w:val="Book Title"/>
    <w:qFormat/>
    <w:rsid w:val="00F60BC5"/>
    <w:rPr>
      <w:b/>
      <w:smallCaps/>
      <w:spacing w:val="5"/>
    </w:rPr>
  </w:style>
  <w:style w:type="character" w:customStyle="1" w:styleId="612">
    <w:name w:val="Заголовок 6 Знак1"/>
    <w:rsid w:val="00F60BC5"/>
    <w:rPr>
      <w:b/>
      <w:sz w:val="22"/>
      <w:lang w:val="ru-RU" w:eastAsia="ru-RU"/>
    </w:rPr>
  </w:style>
  <w:style w:type="character" w:customStyle="1" w:styleId="712">
    <w:name w:val="Заголовок 7 Знак1"/>
    <w:rsid w:val="00F60BC5"/>
    <w:rPr>
      <w:sz w:val="24"/>
      <w:lang w:val="ru-RU" w:eastAsia="ru-RU"/>
    </w:rPr>
  </w:style>
  <w:style w:type="character" w:customStyle="1" w:styleId="813">
    <w:name w:val="Заголовок 8 Знак1"/>
    <w:rsid w:val="00F60BC5"/>
    <w:rPr>
      <w:rFonts w:ascii="Calibri" w:hAnsi="Calibri"/>
      <w:i/>
      <w:sz w:val="24"/>
      <w:lang w:val="ru-RU" w:eastAsia="en-US"/>
    </w:rPr>
  </w:style>
  <w:style w:type="character" w:customStyle="1" w:styleId="911">
    <w:name w:val="Заголовок 9 Знак1"/>
    <w:rsid w:val="00F60BC5"/>
    <w:rPr>
      <w:rFonts w:ascii="Arial" w:hAnsi="Arial"/>
      <w:sz w:val="22"/>
      <w:lang w:val="ru-RU" w:eastAsia="ru-RU"/>
    </w:rPr>
  </w:style>
  <w:style w:type="character" w:customStyle="1" w:styleId="tbb121">
    <w:name w:val="tbb121"/>
    <w:rsid w:val="00F60BC5"/>
    <w:rPr>
      <w:rFonts w:ascii="Arial" w:hAnsi="Arial"/>
      <w:b/>
      <w:color w:val="000000"/>
      <w:sz w:val="18"/>
      <w:u w:val="none"/>
    </w:rPr>
  </w:style>
  <w:style w:type="character" w:customStyle="1" w:styleId="tbl121">
    <w:name w:val="tbl121"/>
    <w:rsid w:val="00F60BC5"/>
    <w:rPr>
      <w:rFonts w:ascii="Tahoma" w:hAnsi="Tahoma"/>
      <w:color w:val="000000"/>
      <w:sz w:val="18"/>
      <w:u w:val="none"/>
    </w:rPr>
  </w:style>
  <w:style w:type="character" w:customStyle="1" w:styleId="em11">
    <w:name w:val="em11"/>
    <w:rsid w:val="00F60BC5"/>
    <w:rPr>
      <w:b/>
      <w:sz w:val="24"/>
    </w:rPr>
  </w:style>
  <w:style w:type="character" w:customStyle="1" w:styleId="8pt">
    <w:name w:val="Основной текст + 8 pt"/>
    <w:rsid w:val="00F60BC5"/>
    <w:rPr>
      <w:rFonts w:ascii="Times New Roman" w:eastAsia="Times New Roman" w:hAnsi="Times New Roman"/>
      <w:spacing w:val="0"/>
      <w:sz w:val="16"/>
    </w:rPr>
  </w:style>
  <w:style w:type="character" w:customStyle="1" w:styleId="7pt">
    <w:name w:val="Основной текст + 7 pt"/>
    <w:rsid w:val="00F60BC5"/>
    <w:rPr>
      <w:rFonts w:ascii="Times New Roman" w:eastAsia="Times New Roman" w:hAnsi="Times New Roman"/>
      <w:spacing w:val="0"/>
      <w:sz w:val="14"/>
    </w:rPr>
  </w:style>
  <w:style w:type="character" w:customStyle="1" w:styleId="10pt0">
    <w:name w:val="Основной текст + 10 pt"/>
    <w:rsid w:val="00F60BC5"/>
    <w:rPr>
      <w:rFonts w:ascii="Times New Roman" w:eastAsia="Times New Roman" w:hAnsi="Times New Roman"/>
      <w:b/>
      <w:spacing w:val="0"/>
      <w:sz w:val="20"/>
    </w:rPr>
  </w:style>
  <w:style w:type="character" w:customStyle="1" w:styleId="5pt">
    <w:name w:val="Основной текст + 5 pt"/>
    <w:rsid w:val="00F60BC5"/>
    <w:rPr>
      <w:rFonts w:ascii="Times New Roman" w:eastAsia="Times New Roman" w:hAnsi="Times New Roman"/>
      <w:spacing w:val="10"/>
      <w:sz w:val="10"/>
    </w:rPr>
  </w:style>
  <w:style w:type="character" w:customStyle="1" w:styleId="9pt">
    <w:name w:val="Основной текст + 9 pt"/>
    <w:rsid w:val="00F60BC5"/>
    <w:rPr>
      <w:rFonts w:ascii="Times New Roman" w:eastAsia="Times New Roman" w:hAnsi="Times New Roman"/>
      <w:spacing w:val="0"/>
      <w:sz w:val="18"/>
    </w:rPr>
  </w:style>
  <w:style w:type="character" w:customStyle="1" w:styleId="TimesNewRoman0">
    <w:name w:val="Основной текст + Times New Roman"/>
    <w:rsid w:val="00F60BC5"/>
    <w:rPr>
      <w:rFonts w:ascii="Times New Roman" w:eastAsia="Times New Roman" w:hAnsi="Times New Roman"/>
      <w:spacing w:val="0"/>
      <w:sz w:val="21"/>
    </w:rPr>
  </w:style>
  <w:style w:type="character" w:customStyle="1" w:styleId="WW-9pt">
    <w:name w:val="WW-Основной текст + 9 pt"/>
    <w:rsid w:val="00F60BC5"/>
    <w:rPr>
      <w:rFonts w:ascii="Times New Roman" w:eastAsia="Times New Roman" w:hAnsi="Times New Roman"/>
      <w:spacing w:val="0"/>
      <w:sz w:val="18"/>
    </w:rPr>
  </w:style>
  <w:style w:type="character" w:customStyle="1" w:styleId="FontStyle124">
    <w:name w:val="Font Style124"/>
    <w:rsid w:val="00F60BC5"/>
    <w:rPr>
      <w:rFonts w:ascii="Times New Roman" w:hAnsi="Times New Roman"/>
      <w:b/>
      <w:sz w:val="18"/>
    </w:rPr>
  </w:style>
  <w:style w:type="character" w:customStyle="1" w:styleId="red">
    <w:name w:val="red"/>
    <w:rsid w:val="00F60BC5"/>
    <w:rPr>
      <w:rFonts w:cs="Times New Roman"/>
    </w:rPr>
  </w:style>
  <w:style w:type="character" w:customStyle="1" w:styleId="msosubtleemphasis0">
    <w:name w:val="msosubtleemphasis"/>
    <w:rsid w:val="00F60BC5"/>
    <w:rPr>
      <w:i/>
      <w:color w:val="808080"/>
    </w:rPr>
  </w:style>
  <w:style w:type="character" w:customStyle="1" w:styleId="FontStyle120">
    <w:name w:val="Font Style120"/>
    <w:rsid w:val="00F60BC5"/>
    <w:rPr>
      <w:rFonts w:ascii="Times New Roman" w:hAnsi="Times New Roman"/>
      <w:b/>
      <w:sz w:val="26"/>
    </w:rPr>
  </w:style>
  <w:style w:type="character" w:customStyle="1" w:styleId="FontStyle121">
    <w:name w:val="Font Style121"/>
    <w:rsid w:val="00F60BC5"/>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F60BC5"/>
    <w:pPr>
      <w:spacing w:after="160" w:line="240" w:lineRule="exact"/>
    </w:pPr>
    <w:rPr>
      <w:rFonts w:ascii="Verdana" w:hAnsi="Verdana"/>
      <w:lang w:val="en-US" w:eastAsia="en-US"/>
    </w:rPr>
  </w:style>
  <w:style w:type="character" w:customStyle="1" w:styleId="font0">
    <w:name w:val="font0"/>
    <w:rsid w:val="00F60BC5"/>
    <w:rPr>
      <w:rFonts w:cs="Times New Roman"/>
    </w:rPr>
  </w:style>
  <w:style w:type="character" w:customStyle="1" w:styleId="s3">
    <w:name w:val="s3"/>
    <w:rsid w:val="00F60BC5"/>
  </w:style>
  <w:style w:type="character" w:customStyle="1" w:styleId="FontStyle46">
    <w:name w:val="Font Style46"/>
    <w:rsid w:val="00F60BC5"/>
    <w:rPr>
      <w:rFonts w:ascii="Times New Roman" w:hAnsi="Times New Roman"/>
      <w:b/>
      <w:sz w:val="30"/>
    </w:rPr>
  </w:style>
  <w:style w:type="character" w:customStyle="1" w:styleId="newstitle">
    <w:name w:val="news_title"/>
    <w:rsid w:val="00F60BC5"/>
    <w:rPr>
      <w:rFonts w:cs="Times New Roman"/>
    </w:rPr>
  </w:style>
  <w:style w:type="character" w:customStyle="1" w:styleId="s1">
    <w:name w:val="s1"/>
    <w:rsid w:val="00F60BC5"/>
  </w:style>
  <w:style w:type="paragraph" w:customStyle="1" w:styleId="31b">
    <w:name w:val="Знак31"/>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F60BC5"/>
    <w:rPr>
      <w:b/>
      <w:sz w:val="2"/>
      <w:bdr w:val="single" w:sz="6" w:space="0" w:color="0000FF"/>
      <w:shd w:val="clear" w:color="auto" w:fill="CCCCFF"/>
    </w:rPr>
  </w:style>
  <w:style w:type="character" w:customStyle="1" w:styleId="FontStyle264">
    <w:name w:val="Font Style264"/>
    <w:rsid w:val="00F60BC5"/>
    <w:rPr>
      <w:rFonts w:ascii="Franklin Gothic Demi" w:hAnsi="Franklin Gothic Demi"/>
      <w:b/>
      <w:sz w:val="22"/>
    </w:rPr>
  </w:style>
  <w:style w:type="character" w:customStyle="1" w:styleId="FontStyle260">
    <w:name w:val="Font Style260"/>
    <w:rsid w:val="00F60BC5"/>
    <w:rPr>
      <w:rFonts w:ascii="Franklin Gothic Demi" w:hAnsi="Franklin Gothic Demi"/>
      <w:b/>
      <w:sz w:val="26"/>
    </w:rPr>
  </w:style>
  <w:style w:type="character" w:customStyle="1" w:styleId="FontStyle426">
    <w:name w:val="Font Style426"/>
    <w:rsid w:val="00F60BC5"/>
    <w:rPr>
      <w:rFonts w:ascii="Times New Roman" w:hAnsi="Times New Roman"/>
      <w:color w:val="000000"/>
      <w:sz w:val="20"/>
    </w:rPr>
  </w:style>
  <w:style w:type="character" w:customStyle="1" w:styleId="FontStyle707">
    <w:name w:val="Font Style707"/>
    <w:rsid w:val="00F60BC5"/>
    <w:rPr>
      <w:rFonts w:ascii="Bookman Old Style" w:hAnsi="Bookman Old Style"/>
      <w:color w:val="000000"/>
      <w:sz w:val="16"/>
    </w:rPr>
  </w:style>
  <w:style w:type="character" w:customStyle="1" w:styleId="FontStyle679">
    <w:name w:val="Font Style679"/>
    <w:rsid w:val="00F60BC5"/>
    <w:rPr>
      <w:rFonts w:ascii="Times New Roman" w:hAnsi="Times New Roman"/>
      <w:i/>
      <w:color w:val="000000"/>
      <w:sz w:val="20"/>
    </w:rPr>
  </w:style>
  <w:style w:type="character" w:customStyle="1" w:styleId="FontStyle695">
    <w:name w:val="Font Style695"/>
    <w:rsid w:val="00F60BC5"/>
    <w:rPr>
      <w:rFonts w:ascii="Times New Roman" w:hAnsi="Times New Roman"/>
      <w:b/>
      <w:color w:val="000000"/>
      <w:sz w:val="16"/>
    </w:rPr>
  </w:style>
  <w:style w:type="character" w:customStyle="1" w:styleId="FontStyle527">
    <w:name w:val="Font Style527"/>
    <w:rsid w:val="00F60BC5"/>
    <w:rPr>
      <w:rFonts w:ascii="Times New Roman" w:hAnsi="Times New Roman"/>
      <w:b/>
      <w:color w:val="000000"/>
      <w:sz w:val="16"/>
    </w:rPr>
  </w:style>
  <w:style w:type="character" w:customStyle="1" w:styleId="FontStyle236">
    <w:name w:val="Font Style236"/>
    <w:rsid w:val="00F60BC5"/>
    <w:rPr>
      <w:rFonts w:ascii="Times New Roman" w:hAnsi="Times New Roman"/>
      <w:color w:val="000000"/>
      <w:sz w:val="20"/>
    </w:rPr>
  </w:style>
  <w:style w:type="character" w:customStyle="1" w:styleId="FontStyle719">
    <w:name w:val="Font Style719"/>
    <w:rsid w:val="00F60BC5"/>
    <w:rPr>
      <w:rFonts w:ascii="Bookman Old Style" w:hAnsi="Bookman Old Style"/>
      <w:b/>
      <w:color w:val="000000"/>
      <w:sz w:val="16"/>
    </w:rPr>
  </w:style>
  <w:style w:type="character" w:customStyle="1" w:styleId="FontStyle720">
    <w:name w:val="Font Style720"/>
    <w:rsid w:val="00F60BC5"/>
    <w:rPr>
      <w:rFonts w:ascii="Tahoma" w:hAnsi="Tahoma"/>
      <w:color w:val="000000"/>
      <w:sz w:val="14"/>
    </w:rPr>
  </w:style>
  <w:style w:type="character" w:customStyle="1" w:styleId="FontStyle815">
    <w:name w:val="Font Style815"/>
    <w:rsid w:val="00F60BC5"/>
    <w:rPr>
      <w:rFonts w:ascii="Bookman Old Style" w:hAnsi="Bookman Old Style"/>
      <w:color w:val="000000"/>
      <w:sz w:val="16"/>
    </w:rPr>
  </w:style>
  <w:style w:type="character" w:customStyle="1" w:styleId="FontStyle106">
    <w:name w:val="Font Style106"/>
    <w:rsid w:val="00F60BC5"/>
    <w:rPr>
      <w:rFonts w:ascii="Times New Roman" w:hAnsi="Times New Roman"/>
      <w:color w:val="000000"/>
      <w:sz w:val="24"/>
    </w:rPr>
  </w:style>
  <w:style w:type="character" w:customStyle="1" w:styleId="FontStyle122">
    <w:name w:val="Font Style122"/>
    <w:rsid w:val="00F60BC5"/>
    <w:rPr>
      <w:rFonts w:ascii="Times New Roman" w:hAnsi="Times New Roman"/>
      <w:color w:val="000000"/>
      <w:sz w:val="22"/>
    </w:rPr>
  </w:style>
  <w:style w:type="character" w:customStyle="1" w:styleId="146pt">
    <w:name w:val="Основной текст (14) + 6 pt"/>
    <w:rsid w:val="00F60BC5"/>
    <w:rPr>
      <w:rFonts w:ascii="Times New Roman" w:hAnsi="Times New Roman"/>
      <w:sz w:val="12"/>
      <w:shd w:val="clear" w:color="auto" w:fill="FFFFFF"/>
    </w:rPr>
  </w:style>
  <w:style w:type="character" w:customStyle="1" w:styleId="listing-desc">
    <w:name w:val="listing-desc"/>
    <w:rsid w:val="00F60BC5"/>
  </w:style>
  <w:style w:type="character" w:customStyle="1" w:styleId="FontStyle436">
    <w:name w:val="Font Style436"/>
    <w:rsid w:val="00F60BC5"/>
    <w:rPr>
      <w:rFonts w:ascii="Times New Roman" w:hAnsi="Times New Roman"/>
      <w:b/>
      <w:sz w:val="18"/>
    </w:rPr>
  </w:style>
  <w:style w:type="character" w:customStyle="1" w:styleId="FontStyle434">
    <w:name w:val="Font Style434"/>
    <w:rsid w:val="00F60BC5"/>
    <w:rPr>
      <w:rFonts w:ascii="Times New Roman" w:hAnsi="Times New Roman"/>
      <w:sz w:val="18"/>
    </w:rPr>
  </w:style>
  <w:style w:type="character" w:customStyle="1" w:styleId="912">
    <w:name w:val="Знак Знак91"/>
    <w:locked/>
    <w:rsid w:val="00F60BC5"/>
    <w:rPr>
      <w:rFonts w:ascii="Cambria" w:eastAsia="Times New Roman" w:hAnsi="Cambria"/>
      <w:b/>
      <w:color w:val="4F81BD"/>
      <w:sz w:val="26"/>
      <w:lang w:val="ru-RU" w:eastAsia="en-US"/>
    </w:rPr>
  </w:style>
  <w:style w:type="character" w:customStyle="1" w:styleId="532">
    <w:name w:val="Знак Знак53"/>
    <w:locked/>
    <w:rsid w:val="00F60BC5"/>
    <w:rPr>
      <w:b/>
      <w:caps/>
      <w:sz w:val="24"/>
      <w:lang w:val="ru-RU" w:eastAsia="ru-RU"/>
    </w:rPr>
  </w:style>
  <w:style w:type="character" w:customStyle="1" w:styleId="2ffd">
    <w:name w:val="Основной текст Знак Знак Знак2"/>
    <w:locked/>
    <w:rsid w:val="00F60BC5"/>
    <w:rPr>
      <w:sz w:val="24"/>
      <w:lang w:val="ru-RU" w:eastAsia="ru-RU"/>
    </w:rPr>
  </w:style>
  <w:style w:type="character" w:customStyle="1" w:styleId="FontStyle126">
    <w:name w:val="Font Style126"/>
    <w:rsid w:val="00F60BC5"/>
    <w:rPr>
      <w:rFonts w:ascii="Times New Roman" w:hAnsi="Times New Roman"/>
      <w:color w:val="000000"/>
      <w:sz w:val="20"/>
    </w:rPr>
  </w:style>
  <w:style w:type="character" w:customStyle="1" w:styleId="1310">
    <w:name w:val="Знак Знак131"/>
    <w:locked/>
    <w:rsid w:val="00F60BC5"/>
    <w:rPr>
      <w:color w:val="000000"/>
      <w:sz w:val="24"/>
    </w:rPr>
  </w:style>
  <w:style w:type="character" w:customStyle="1" w:styleId="1110">
    <w:name w:val="Знак Знак111"/>
    <w:locked/>
    <w:rsid w:val="00F60BC5"/>
    <w:rPr>
      <w:sz w:val="24"/>
    </w:rPr>
  </w:style>
  <w:style w:type="character" w:customStyle="1" w:styleId="231">
    <w:name w:val="Знак Знак231"/>
    <w:locked/>
    <w:rsid w:val="00F60BC5"/>
    <w:rPr>
      <w:sz w:val="24"/>
      <w:lang w:val="ru-RU" w:eastAsia="ru-RU"/>
    </w:rPr>
  </w:style>
  <w:style w:type="character" w:customStyle="1" w:styleId="5311">
    <w:name w:val="Знак Знак531"/>
    <w:locked/>
    <w:rsid w:val="00F60BC5"/>
    <w:rPr>
      <w:b/>
      <w:caps/>
      <w:sz w:val="24"/>
      <w:lang w:val="ru-RU" w:eastAsia="ru-RU"/>
    </w:rPr>
  </w:style>
  <w:style w:type="character" w:customStyle="1" w:styleId="1510">
    <w:name w:val="Знак Знак151"/>
    <w:rsid w:val="00F60BC5"/>
    <w:rPr>
      <w:rFonts w:ascii="Times New Roman" w:eastAsia="Times New Roman" w:hAnsi="Times New Roman"/>
      <w:sz w:val="24"/>
      <w:lang w:eastAsia="ru-RU"/>
    </w:rPr>
  </w:style>
  <w:style w:type="character" w:customStyle="1" w:styleId="461">
    <w:name w:val="Знак Знак46"/>
    <w:locked/>
    <w:rsid w:val="00F60BC5"/>
    <w:rPr>
      <w:rFonts w:ascii="Arial" w:hAnsi="Arial"/>
      <w:b/>
      <w:i/>
      <w:sz w:val="28"/>
      <w:lang w:val="ru-RU" w:eastAsia="en-US"/>
    </w:rPr>
  </w:style>
  <w:style w:type="character" w:customStyle="1" w:styleId="171">
    <w:name w:val="Знак Знак171"/>
    <w:locked/>
    <w:rsid w:val="00F60BC5"/>
    <w:rPr>
      <w:i/>
      <w:sz w:val="24"/>
      <w:lang w:val="ru-RU" w:eastAsia="ru-RU"/>
    </w:rPr>
  </w:style>
  <w:style w:type="paragraph" w:customStyle="1" w:styleId="rvps4">
    <w:name w:val="rvps4"/>
    <w:basedOn w:val="a3"/>
    <w:rsid w:val="00F60BC5"/>
    <w:pPr>
      <w:jc w:val="both"/>
    </w:pPr>
  </w:style>
  <w:style w:type="character" w:customStyle="1" w:styleId="3f7">
    <w:name w:val="3 ступень Знак"/>
    <w:link w:val="3f8"/>
    <w:locked/>
    <w:rsid w:val="00F60BC5"/>
    <w:rPr>
      <w:rFonts w:ascii="BodoniCTT" w:hAnsi="BodoniCTT"/>
      <w:b/>
    </w:rPr>
  </w:style>
  <w:style w:type="paragraph" w:customStyle="1" w:styleId="3f8">
    <w:name w:val="3 ступень"/>
    <w:basedOn w:val="a3"/>
    <w:link w:val="3f7"/>
    <w:rsid w:val="00F60BC5"/>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F60BC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F60BC5"/>
    <w:pPr>
      <w:spacing w:before="100" w:beforeAutospacing="1" w:after="100" w:afterAutospacing="1"/>
    </w:pPr>
  </w:style>
  <w:style w:type="paragraph" w:customStyle="1" w:styleId="p4">
    <w:name w:val="p4"/>
    <w:basedOn w:val="a3"/>
    <w:rsid w:val="00F60BC5"/>
    <w:pPr>
      <w:spacing w:before="100" w:beforeAutospacing="1" w:after="100" w:afterAutospacing="1"/>
    </w:pPr>
  </w:style>
  <w:style w:type="character" w:customStyle="1" w:styleId="rvts6">
    <w:name w:val="rvts6"/>
    <w:rsid w:val="00F60BC5"/>
    <w:rPr>
      <w:rFonts w:ascii="Times New Roman" w:hAnsi="Times New Roman"/>
      <w:sz w:val="28"/>
    </w:rPr>
  </w:style>
  <w:style w:type="character" w:customStyle="1" w:styleId="3917">
    <w:name w:val="3917"/>
    <w:rsid w:val="00F60BC5"/>
    <w:rPr>
      <w:rFonts w:cs="Times New Roman"/>
    </w:rPr>
  </w:style>
  <w:style w:type="character" w:customStyle="1" w:styleId="epm">
    <w:name w:val="epm"/>
    <w:rsid w:val="00F60BC5"/>
  </w:style>
  <w:style w:type="character" w:customStyle="1" w:styleId="affffffffff">
    <w:name w:val="Стиль Зеленый"/>
    <w:rsid w:val="00F60BC5"/>
    <w:rPr>
      <w:color w:val="00B050"/>
      <w:spacing w:val="0"/>
    </w:rPr>
  </w:style>
  <w:style w:type="character" w:customStyle="1" w:styleId="s10">
    <w:name w:val="s_10"/>
    <w:rsid w:val="00F60BC5"/>
    <w:rPr>
      <w:rFonts w:cs="Times New Roman"/>
    </w:rPr>
  </w:style>
  <w:style w:type="character" w:customStyle="1" w:styleId="s5">
    <w:name w:val="s5"/>
    <w:rsid w:val="00F60BC5"/>
    <w:rPr>
      <w:rFonts w:cs="Times New Roman"/>
    </w:rPr>
  </w:style>
  <w:style w:type="character" w:customStyle="1" w:styleId="sz12">
    <w:name w:val="sz12"/>
    <w:rsid w:val="00F60BC5"/>
    <w:rPr>
      <w:rFonts w:cs="Times New Roman"/>
    </w:rPr>
  </w:style>
  <w:style w:type="character" w:customStyle="1" w:styleId="s6">
    <w:name w:val="s6"/>
    <w:rsid w:val="00F60BC5"/>
    <w:rPr>
      <w:rFonts w:cs="Times New Roman"/>
    </w:rPr>
  </w:style>
  <w:style w:type="character" w:customStyle="1" w:styleId="11d">
    <w:name w:val="Знак1 Знак Знак1"/>
    <w:locked/>
    <w:rsid w:val="00F60BC5"/>
    <w:rPr>
      <w:rFonts w:ascii="Times New Roman" w:eastAsia="Times New Roman" w:hAnsi="Times New Roman"/>
      <w:sz w:val="24"/>
      <w:lang w:eastAsia="ru-RU"/>
    </w:rPr>
  </w:style>
  <w:style w:type="character" w:customStyle="1" w:styleId="4610">
    <w:name w:val="Знак Знак461"/>
    <w:locked/>
    <w:rsid w:val="00F60BC5"/>
    <w:rPr>
      <w:b/>
      <w:sz w:val="27"/>
      <w:lang w:val="ru-RU" w:eastAsia="ru-RU"/>
    </w:rPr>
  </w:style>
  <w:style w:type="character" w:customStyle="1" w:styleId="481">
    <w:name w:val="Знак Знак48"/>
    <w:locked/>
    <w:rsid w:val="00F60BC5"/>
    <w:rPr>
      <w:b/>
      <w:sz w:val="27"/>
      <w:lang w:val="ru-RU" w:eastAsia="ru-RU"/>
    </w:rPr>
  </w:style>
  <w:style w:type="character" w:customStyle="1" w:styleId="441">
    <w:name w:val="Знак Знак44"/>
    <w:locked/>
    <w:rsid w:val="00F60BC5"/>
    <w:rPr>
      <w:sz w:val="24"/>
    </w:rPr>
  </w:style>
  <w:style w:type="character" w:customStyle="1" w:styleId="514">
    <w:name w:val="Знак Знак51"/>
    <w:locked/>
    <w:rsid w:val="00F60BC5"/>
    <w:rPr>
      <w:b/>
      <w:sz w:val="27"/>
      <w:lang w:val="ru-RU" w:eastAsia="ru-RU"/>
    </w:rPr>
  </w:style>
  <w:style w:type="character" w:customStyle="1" w:styleId="431">
    <w:name w:val="Знак Знак43"/>
    <w:locked/>
    <w:rsid w:val="00F60BC5"/>
    <w:rPr>
      <w:color w:val="000000"/>
      <w:sz w:val="24"/>
      <w:lang w:eastAsia="ru-RU"/>
    </w:rPr>
  </w:style>
  <w:style w:type="paragraph" w:customStyle="1" w:styleId="Style39">
    <w:name w:val="Style3"/>
    <w:basedOn w:val="a3"/>
    <w:rsid w:val="00F60BC5"/>
    <w:pPr>
      <w:widowControl w:val="0"/>
      <w:autoSpaceDE w:val="0"/>
      <w:autoSpaceDN w:val="0"/>
      <w:adjustRightInd w:val="0"/>
      <w:spacing w:line="259" w:lineRule="exact"/>
      <w:ind w:firstLine="542"/>
      <w:jc w:val="both"/>
    </w:pPr>
  </w:style>
  <w:style w:type="character" w:customStyle="1" w:styleId="421">
    <w:name w:val="Знак Знак42"/>
    <w:rsid w:val="00F60BC5"/>
    <w:rPr>
      <w:rFonts w:ascii="Times New Roman" w:eastAsia="Times New Roman" w:hAnsi="Times New Roman"/>
      <w:sz w:val="16"/>
    </w:rPr>
  </w:style>
  <w:style w:type="character" w:customStyle="1" w:styleId="490">
    <w:name w:val="Знак Знак49"/>
    <w:rsid w:val="00F60BC5"/>
    <w:rPr>
      <w:rFonts w:ascii="Times New Roman" w:eastAsia="Times New Roman" w:hAnsi="Times New Roman"/>
      <w:b/>
      <w:caps/>
      <w:sz w:val="24"/>
      <w:lang w:eastAsia="ru-RU"/>
    </w:rPr>
  </w:style>
  <w:style w:type="character" w:customStyle="1" w:styleId="471">
    <w:name w:val="Знак Знак47"/>
    <w:rsid w:val="00F60BC5"/>
    <w:rPr>
      <w:rFonts w:ascii="Times New Roman" w:eastAsia="Times New Roman" w:hAnsi="Times New Roman"/>
      <w:b/>
      <w:sz w:val="27"/>
      <w:lang w:eastAsia="ru-RU"/>
    </w:rPr>
  </w:style>
  <w:style w:type="character" w:customStyle="1" w:styleId="451">
    <w:name w:val="Знак Знак45"/>
    <w:rsid w:val="00F60BC5"/>
    <w:rPr>
      <w:rFonts w:ascii="Times New Roman" w:eastAsia="Times New Roman" w:hAnsi="Times New Roman"/>
      <w:b/>
      <w:i/>
      <w:sz w:val="26"/>
      <w:lang w:eastAsia="ru-RU"/>
    </w:rPr>
  </w:style>
  <w:style w:type="character" w:customStyle="1" w:styleId="1fffff1">
    <w:name w:val="Заголовок №1_"/>
    <w:link w:val="1fffff2"/>
    <w:locked/>
    <w:rsid w:val="00F60BC5"/>
    <w:rPr>
      <w:sz w:val="23"/>
      <w:shd w:val="clear" w:color="auto" w:fill="FFFFFF"/>
    </w:rPr>
  </w:style>
  <w:style w:type="paragraph" w:customStyle="1" w:styleId="1fffff2">
    <w:name w:val="Заголовок №1"/>
    <w:basedOn w:val="a3"/>
    <w:link w:val="1fffff1"/>
    <w:rsid w:val="00F60BC5"/>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F60BC5"/>
    <w:rPr>
      <w:rFonts w:ascii="Times New Roman" w:hAnsi="Times New Roman"/>
      <w:spacing w:val="0"/>
      <w:sz w:val="20"/>
    </w:rPr>
  </w:style>
  <w:style w:type="character" w:customStyle="1" w:styleId="c7">
    <w:name w:val="c7"/>
    <w:rsid w:val="00F60BC5"/>
    <w:rPr>
      <w:rFonts w:cs="Times New Roman"/>
    </w:rPr>
  </w:style>
  <w:style w:type="character" w:customStyle="1" w:styleId="affffffffff0">
    <w:name w:val="полужирный"/>
    <w:rsid w:val="00F60BC5"/>
    <w:rPr>
      <w:rFonts w:ascii="Times New Roman" w:hAnsi="Times New Roman"/>
      <w:b/>
      <w:color w:val="auto"/>
      <w:sz w:val="24"/>
    </w:rPr>
  </w:style>
  <w:style w:type="paragraph" w:customStyle="1" w:styleId="ipara">
    <w:name w:val="ipara"/>
    <w:basedOn w:val="a3"/>
    <w:rsid w:val="00F60BC5"/>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F60BC5"/>
    <w:rPr>
      <w:rFonts w:ascii="Times New Roman" w:hAnsi="Times New Roman"/>
      <w:b/>
      <w:i/>
      <w:sz w:val="24"/>
    </w:rPr>
  </w:style>
  <w:style w:type="character" w:customStyle="1" w:styleId="743">
    <w:name w:val="Основной текст (7)43"/>
    <w:rsid w:val="00F60BC5"/>
    <w:rPr>
      <w:rFonts w:ascii="Times New Roman" w:hAnsi="Times New Roman"/>
      <w:spacing w:val="0"/>
      <w:sz w:val="20"/>
    </w:rPr>
  </w:style>
  <w:style w:type="paragraph" w:customStyle="1" w:styleId="affffffffff1">
    <w:name w:val="Разработчик"/>
    <w:basedOn w:val="a3"/>
    <w:rsid w:val="00F60BC5"/>
    <w:pPr>
      <w:jc w:val="both"/>
    </w:pPr>
    <w:rPr>
      <w:b/>
      <w:sz w:val="20"/>
    </w:rPr>
  </w:style>
  <w:style w:type="character" w:customStyle="1" w:styleId="533">
    <w:name w:val="Знак5 Знак Знак3"/>
    <w:locked/>
    <w:rsid w:val="00F60BC5"/>
    <w:rPr>
      <w:sz w:val="16"/>
    </w:rPr>
  </w:style>
  <w:style w:type="character" w:customStyle="1" w:styleId="500">
    <w:name w:val="Знак Знак50"/>
    <w:locked/>
    <w:rsid w:val="00F60BC5"/>
    <w:rPr>
      <w:b/>
      <w:sz w:val="28"/>
      <w:lang w:val="ru-RU" w:eastAsia="ru-RU"/>
    </w:rPr>
  </w:style>
  <w:style w:type="character" w:customStyle="1" w:styleId="521">
    <w:name w:val="Знак Знак52"/>
    <w:rsid w:val="00F60BC5"/>
    <w:rPr>
      <w:rFonts w:ascii="Arial" w:eastAsia="Times New Roman" w:hAnsi="Arial"/>
      <w:b/>
      <w:i/>
      <w:sz w:val="28"/>
    </w:rPr>
  </w:style>
  <w:style w:type="paragraph" w:customStyle="1" w:styleId="p7">
    <w:name w:val="p7"/>
    <w:basedOn w:val="a3"/>
    <w:rsid w:val="00F60BC5"/>
    <w:pPr>
      <w:spacing w:before="100" w:beforeAutospacing="1" w:after="100" w:afterAutospacing="1"/>
    </w:pPr>
  </w:style>
  <w:style w:type="paragraph" w:customStyle="1" w:styleId="p9">
    <w:name w:val="p9"/>
    <w:basedOn w:val="a3"/>
    <w:rsid w:val="00F60BC5"/>
    <w:pPr>
      <w:spacing w:before="100" w:beforeAutospacing="1" w:after="100" w:afterAutospacing="1"/>
    </w:pPr>
  </w:style>
  <w:style w:type="paragraph" w:customStyle="1" w:styleId="p6">
    <w:name w:val="p6"/>
    <w:basedOn w:val="a3"/>
    <w:rsid w:val="00F60BC5"/>
    <w:pPr>
      <w:spacing w:before="100" w:beforeAutospacing="1" w:after="100" w:afterAutospacing="1"/>
    </w:pPr>
  </w:style>
  <w:style w:type="paragraph" w:customStyle="1" w:styleId="p8">
    <w:name w:val="p8"/>
    <w:basedOn w:val="a3"/>
    <w:rsid w:val="00F60BC5"/>
    <w:pPr>
      <w:spacing w:before="100" w:beforeAutospacing="1" w:after="100" w:afterAutospacing="1"/>
    </w:pPr>
  </w:style>
  <w:style w:type="paragraph" w:customStyle="1" w:styleId="11e">
    <w:name w:val="Цитата11"/>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F60BC5"/>
    <w:rPr>
      <w:sz w:val="28"/>
      <w:szCs w:val="20"/>
    </w:rPr>
  </w:style>
  <w:style w:type="paragraph" w:customStyle="1" w:styleId="1fffff3">
    <w:name w:val="Верхний колонтитул1"/>
    <w:basedOn w:val="a3"/>
    <w:rsid w:val="00F60BC5"/>
    <w:pPr>
      <w:tabs>
        <w:tab w:val="center" w:pos="4153"/>
        <w:tab w:val="right" w:pos="8306"/>
      </w:tabs>
    </w:pPr>
    <w:rPr>
      <w:rFonts w:ascii="Arial" w:hAnsi="Arial"/>
      <w:szCs w:val="20"/>
    </w:rPr>
  </w:style>
  <w:style w:type="paragraph" w:customStyle="1" w:styleId="31c">
    <w:name w:val="Заголовок 31"/>
    <w:basedOn w:val="1ff"/>
    <w:next w:val="1ff"/>
    <w:rsid w:val="00F60BC5"/>
    <w:pPr>
      <w:keepNext/>
      <w:widowControl/>
      <w:tabs>
        <w:tab w:val="left" w:pos="643"/>
      </w:tabs>
      <w:spacing w:before="0" w:after="0"/>
      <w:outlineLvl w:val="2"/>
    </w:pPr>
  </w:style>
  <w:style w:type="paragraph" w:customStyle="1" w:styleId="3111">
    <w:name w:val="Основной текст 311"/>
    <w:basedOn w:val="a3"/>
    <w:rsid w:val="00F60BC5"/>
    <w:pPr>
      <w:spacing w:after="120"/>
    </w:pPr>
    <w:rPr>
      <w:sz w:val="16"/>
      <w:szCs w:val="16"/>
      <w:lang w:eastAsia="zh-CN"/>
    </w:rPr>
  </w:style>
  <w:style w:type="character" w:customStyle="1" w:styleId="QuoteChar2">
    <w:name w:val="Quote Char2"/>
    <w:link w:val="Quote1"/>
    <w:locked/>
    <w:rsid w:val="00F60BC5"/>
    <w:rPr>
      <w:rFonts w:ascii="Calibri" w:hAnsi="Calibri"/>
      <w:i/>
      <w:color w:val="000000"/>
      <w:sz w:val="24"/>
    </w:rPr>
  </w:style>
  <w:style w:type="paragraph" w:customStyle="1" w:styleId="Quote1">
    <w:name w:val="Quote1"/>
    <w:basedOn w:val="a3"/>
    <w:next w:val="a3"/>
    <w:link w:val="QuoteChar2"/>
    <w:rsid w:val="00F60BC5"/>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F60BC5"/>
    <w:rPr>
      <w:rFonts w:ascii="Calibri" w:hAnsi="Calibri"/>
      <w:b/>
      <w:i/>
      <w:color w:val="4F81BD"/>
      <w:sz w:val="24"/>
    </w:rPr>
  </w:style>
  <w:style w:type="paragraph" w:customStyle="1" w:styleId="IntenseQuote1">
    <w:name w:val="Intense Quote1"/>
    <w:basedOn w:val="a3"/>
    <w:next w:val="a3"/>
    <w:link w:val="IntenseQuoteChar2"/>
    <w:rsid w:val="00F60BC5"/>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F60BC5"/>
    <w:pPr>
      <w:spacing w:before="100" w:beforeAutospacing="1" w:after="100" w:afterAutospacing="1"/>
    </w:pPr>
  </w:style>
  <w:style w:type="character" w:customStyle="1" w:styleId="ipa">
    <w:name w:val="ipa"/>
    <w:rsid w:val="00F60BC5"/>
  </w:style>
  <w:style w:type="character" w:customStyle="1" w:styleId="fliesstext">
    <w:name w:val="fliesstext"/>
    <w:rsid w:val="00F60BC5"/>
  </w:style>
  <w:style w:type="character" w:customStyle="1" w:styleId="skypec2ctextspan">
    <w:name w:val="skype_c2c_text_span"/>
    <w:rsid w:val="00F60BC5"/>
  </w:style>
  <w:style w:type="paragraph" w:customStyle="1" w:styleId="style140">
    <w:name w:val="style14"/>
    <w:basedOn w:val="a3"/>
    <w:rsid w:val="00F60BC5"/>
    <w:pPr>
      <w:spacing w:before="100" w:beforeAutospacing="1" w:after="100" w:afterAutospacing="1"/>
    </w:pPr>
  </w:style>
  <w:style w:type="character" w:customStyle="1" w:styleId="w">
    <w:name w:val="w"/>
    <w:rsid w:val="00F60BC5"/>
    <w:rPr>
      <w:rFonts w:cs="Times New Roman"/>
    </w:rPr>
  </w:style>
  <w:style w:type="character" w:customStyle="1" w:styleId="selectionindex">
    <w:name w:val="selection_index"/>
    <w:rsid w:val="00F60BC5"/>
    <w:rPr>
      <w:rFonts w:cs="Times New Roman"/>
    </w:rPr>
  </w:style>
  <w:style w:type="character" w:customStyle="1" w:styleId="citecrochet">
    <w:name w:val="cite_crochet"/>
    <w:rsid w:val="00F60BC5"/>
    <w:rPr>
      <w:rFonts w:cs="Times New Roman"/>
    </w:rPr>
  </w:style>
  <w:style w:type="character" w:customStyle="1" w:styleId="hoverable">
    <w:name w:val="hoverable"/>
    <w:rsid w:val="00F60BC5"/>
    <w:rPr>
      <w:rFonts w:cs="Times New Roman"/>
    </w:rPr>
  </w:style>
  <w:style w:type="character" w:customStyle="1" w:styleId="3f9">
    <w:name w:val="Основной текст Знак3"/>
    <w:locked/>
    <w:rsid w:val="00F60BC5"/>
    <w:rPr>
      <w:sz w:val="24"/>
    </w:rPr>
  </w:style>
  <w:style w:type="character" w:customStyle="1" w:styleId="s15122">
    <w:name w:val="s15122"/>
    <w:rsid w:val="00F60BC5"/>
    <w:rPr>
      <w:rFonts w:cs="Times New Roman"/>
    </w:rPr>
  </w:style>
  <w:style w:type="character" w:customStyle="1" w:styleId="shorttext">
    <w:name w:val="short_text"/>
    <w:rsid w:val="00F60BC5"/>
    <w:rPr>
      <w:rFonts w:cs="Times New Roman"/>
    </w:rPr>
  </w:style>
  <w:style w:type="character" w:customStyle="1" w:styleId="CommentTextChar1">
    <w:name w:val="Comment Text Char1"/>
    <w:semiHidden/>
    <w:rsid w:val="00F60BC5"/>
    <w:rPr>
      <w:rFonts w:ascii="Times New Roman" w:hAnsi="Times New Roman"/>
    </w:rPr>
  </w:style>
  <w:style w:type="character" w:customStyle="1" w:styleId="125">
    <w:name w:val="Знак1 Знак Знак2"/>
    <w:aliases w:val="Основной текст Знак Знак4"/>
    <w:locked/>
    <w:rsid w:val="00F60BC5"/>
    <w:rPr>
      <w:sz w:val="24"/>
    </w:rPr>
  </w:style>
  <w:style w:type="character" w:customStyle="1" w:styleId="540">
    <w:name w:val="Знак Знак54"/>
    <w:rsid w:val="00F60BC5"/>
    <w:rPr>
      <w:rFonts w:ascii="Arial" w:hAnsi="Arial"/>
      <w:b/>
      <w:sz w:val="26"/>
    </w:rPr>
  </w:style>
  <w:style w:type="character" w:customStyle="1" w:styleId="Heading12">
    <w:name w:val="Heading 12 Знак Знак"/>
    <w:rsid w:val="00F60BC5"/>
    <w:rPr>
      <w:rFonts w:ascii="Courier New" w:hAnsi="Courier New"/>
    </w:rPr>
  </w:style>
  <w:style w:type="character" w:customStyle="1" w:styleId="600">
    <w:name w:val="Знак Знак60"/>
    <w:rsid w:val="00F60BC5"/>
    <w:rPr>
      <w:b/>
      <w:sz w:val="28"/>
    </w:rPr>
  </w:style>
  <w:style w:type="character" w:customStyle="1" w:styleId="59">
    <w:name w:val="Знак Знак59"/>
    <w:rsid w:val="00F60BC5"/>
    <w:rPr>
      <w:b/>
      <w:i/>
      <w:sz w:val="26"/>
    </w:rPr>
  </w:style>
  <w:style w:type="character" w:customStyle="1" w:styleId="580">
    <w:name w:val="Знак Знак58"/>
    <w:rsid w:val="00F60BC5"/>
    <w:rPr>
      <w:b/>
      <w:sz w:val="22"/>
      <w:lang w:val="ru-RU" w:eastAsia="ru-RU"/>
    </w:rPr>
  </w:style>
  <w:style w:type="character" w:customStyle="1" w:styleId="570">
    <w:name w:val="Знак Знак57"/>
    <w:rsid w:val="00F60BC5"/>
    <w:rPr>
      <w:sz w:val="24"/>
      <w:lang w:val="ru-RU" w:eastAsia="ru-RU"/>
    </w:rPr>
  </w:style>
  <w:style w:type="character" w:customStyle="1" w:styleId="560">
    <w:name w:val="Знак Знак56"/>
    <w:rsid w:val="00F60BC5"/>
    <w:rPr>
      <w:rFonts w:ascii="Calibri" w:hAnsi="Calibri"/>
      <w:i/>
      <w:sz w:val="24"/>
      <w:lang w:eastAsia="en-US"/>
    </w:rPr>
  </w:style>
  <w:style w:type="character" w:customStyle="1" w:styleId="550">
    <w:name w:val="Знак Знак55"/>
    <w:rsid w:val="00F60BC5"/>
    <w:rPr>
      <w:rFonts w:ascii="Arial" w:hAnsi="Arial"/>
      <w:sz w:val="22"/>
      <w:lang w:val="ru-RU" w:eastAsia="ru-RU"/>
    </w:rPr>
  </w:style>
  <w:style w:type="character" w:customStyle="1" w:styleId="6110">
    <w:name w:val="Знак Знак611"/>
    <w:locked/>
    <w:rsid w:val="00F60BC5"/>
    <w:rPr>
      <w:sz w:val="24"/>
    </w:rPr>
  </w:style>
  <w:style w:type="character" w:customStyle="1" w:styleId="1fffff4">
    <w:name w:val="Основной текст Знак Знак Знак1"/>
    <w:rsid w:val="00F60BC5"/>
    <w:rPr>
      <w:sz w:val="24"/>
    </w:rPr>
  </w:style>
  <w:style w:type="paragraph" w:customStyle="1" w:styleId="0">
    <w:name w:val="Стиль По левому краю Первая строка:  0 см"/>
    <w:basedOn w:val="a3"/>
    <w:rsid w:val="00F60BC5"/>
    <w:pPr>
      <w:contextualSpacing/>
    </w:pPr>
    <w:rPr>
      <w:sz w:val="28"/>
      <w:szCs w:val="20"/>
      <w:lang w:eastAsia="en-US"/>
    </w:rPr>
  </w:style>
  <w:style w:type="character" w:customStyle="1" w:styleId="4310">
    <w:name w:val="Знак Знак431"/>
    <w:locked/>
    <w:rsid w:val="00F60BC5"/>
    <w:rPr>
      <w:sz w:val="24"/>
    </w:rPr>
  </w:style>
  <w:style w:type="character" w:customStyle="1" w:styleId="501">
    <w:name w:val="Знак Знак501"/>
    <w:locked/>
    <w:rsid w:val="00F60BC5"/>
    <w:rPr>
      <w:b/>
      <w:sz w:val="28"/>
      <w:lang w:val="ru-RU" w:eastAsia="ru-RU"/>
    </w:rPr>
  </w:style>
  <w:style w:type="character" w:customStyle="1" w:styleId="5110">
    <w:name w:val="Знак Знак511"/>
    <w:locked/>
    <w:rsid w:val="00F60BC5"/>
    <w:rPr>
      <w:b/>
      <w:sz w:val="27"/>
      <w:lang w:val="ru-RU" w:eastAsia="ru-RU"/>
    </w:rPr>
  </w:style>
  <w:style w:type="character" w:customStyle="1" w:styleId="4210">
    <w:name w:val="Знак Знак421"/>
    <w:locked/>
    <w:rsid w:val="00F60BC5"/>
    <w:rPr>
      <w:color w:val="000000"/>
      <w:sz w:val="24"/>
      <w:lang w:val="ru-RU" w:eastAsia="ru-RU"/>
    </w:rPr>
  </w:style>
  <w:style w:type="character" w:customStyle="1" w:styleId="4410">
    <w:name w:val="Знак Знак441"/>
    <w:rsid w:val="00F60BC5"/>
    <w:rPr>
      <w:sz w:val="24"/>
      <w:lang w:val="ru-RU" w:eastAsia="ru-RU"/>
    </w:rPr>
  </w:style>
  <w:style w:type="character" w:customStyle="1" w:styleId="5210">
    <w:name w:val="Знак Знак521"/>
    <w:rsid w:val="00F60BC5"/>
    <w:rPr>
      <w:rFonts w:ascii="Arial" w:eastAsia="Times New Roman" w:hAnsi="Arial"/>
      <w:b/>
      <w:i/>
      <w:sz w:val="28"/>
    </w:rPr>
  </w:style>
  <w:style w:type="character" w:customStyle="1" w:styleId="maintxt">
    <w:name w:val="maintxt"/>
    <w:rsid w:val="00F60BC5"/>
  </w:style>
  <w:style w:type="character" w:customStyle="1" w:styleId="FontStyle135">
    <w:name w:val="Font Style135"/>
    <w:rsid w:val="00F60BC5"/>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F60BC5"/>
    <w:rPr>
      <w:sz w:val="24"/>
      <w:lang w:val="ru-RU" w:eastAsia="ru-RU"/>
    </w:rPr>
  </w:style>
  <w:style w:type="character" w:customStyle="1" w:styleId="a30">
    <w:name w:val="a3"/>
    <w:rsid w:val="00F60BC5"/>
  </w:style>
  <w:style w:type="character" w:customStyle="1" w:styleId="formula">
    <w:name w:val="formula"/>
    <w:rsid w:val="00F60BC5"/>
  </w:style>
  <w:style w:type="character" w:customStyle="1" w:styleId="style170">
    <w:name w:val="style17"/>
    <w:rsid w:val="00F60BC5"/>
  </w:style>
  <w:style w:type="character" w:customStyle="1" w:styleId="style230">
    <w:name w:val="style23"/>
    <w:rsid w:val="00F60BC5"/>
  </w:style>
  <w:style w:type="character" w:customStyle="1" w:styleId="Heading7Char">
    <w:name w:val="Heading 7 Char"/>
    <w:locked/>
    <w:rsid w:val="00F60BC5"/>
    <w:rPr>
      <w:rFonts w:ascii="Times New Roman" w:hAnsi="Times New Roman"/>
      <w:sz w:val="24"/>
      <w:lang w:eastAsia="ru-RU"/>
    </w:rPr>
  </w:style>
  <w:style w:type="character" w:customStyle="1" w:styleId="Heading9Char">
    <w:name w:val="Heading 9 Char"/>
    <w:locked/>
    <w:rsid w:val="00F60BC5"/>
    <w:rPr>
      <w:rFonts w:ascii="Arial" w:hAnsi="Arial"/>
      <w:lang w:eastAsia="ru-RU"/>
    </w:rPr>
  </w:style>
  <w:style w:type="character" w:customStyle="1" w:styleId="HeaderChar">
    <w:name w:val="Header Char"/>
    <w:locked/>
    <w:rsid w:val="00F60BC5"/>
    <w:rPr>
      <w:sz w:val="24"/>
      <w:lang w:eastAsia="ru-RU"/>
    </w:rPr>
  </w:style>
  <w:style w:type="character" w:customStyle="1" w:styleId="SubtitleChar">
    <w:name w:val="Subtitle Char"/>
    <w:locked/>
    <w:rsid w:val="00F60BC5"/>
    <w:rPr>
      <w:rFonts w:ascii="Cambria" w:hAnsi="Cambria"/>
      <w:sz w:val="24"/>
    </w:rPr>
  </w:style>
  <w:style w:type="character" w:customStyle="1" w:styleId="TitleChar1">
    <w:name w:val="Title Char1"/>
    <w:locked/>
    <w:rsid w:val="00F60BC5"/>
    <w:rPr>
      <w:rFonts w:ascii="Cambria" w:hAnsi="Cambria"/>
      <w:b/>
      <w:kern w:val="28"/>
      <w:sz w:val="32"/>
    </w:rPr>
  </w:style>
  <w:style w:type="character" w:customStyle="1" w:styleId="CommentSubjectChar">
    <w:name w:val="Comment Subject Char"/>
    <w:semiHidden/>
    <w:locked/>
    <w:rsid w:val="00F60BC5"/>
    <w:rPr>
      <w:b/>
      <w:lang w:eastAsia="ru-RU"/>
    </w:rPr>
  </w:style>
  <w:style w:type="character" w:customStyle="1" w:styleId="FontStyle29">
    <w:name w:val="Font Style29"/>
    <w:rsid w:val="00F60BC5"/>
    <w:rPr>
      <w:rFonts w:ascii="Times New Roman" w:hAnsi="Times New Roman"/>
      <w:sz w:val="26"/>
    </w:rPr>
  </w:style>
  <w:style w:type="character" w:customStyle="1" w:styleId="small1">
    <w:name w:val="small1"/>
    <w:rsid w:val="00F60BC5"/>
  </w:style>
  <w:style w:type="character" w:customStyle="1" w:styleId="answer-source">
    <w:name w:val="answer-source"/>
    <w:rsid w:val="00F60BC5"/>
  </w:style>
  <w:style w:type="character" w:customStyle="1" w:styleId="reftag">
    <w:name w:val="reftag"/>
    <w:rsid w:val="00F60BC5"/>
  </w:style>
  <w:style w:type="character" w:customStyle="1" w:styleId="tgc">
    <w:name w:val="_tgc"/>
    <w:rsid w:val="00F60BC5"/>
  </w:style>
  <w:style w:type="character" w:customStyle="1" w:styleId="FootnoteTextChar1">
    <w:name w:val="Footnote Text Char1"/>
    <w:aliases w:val="Текст сноски Знак Знак Char1,Знак3 Знак Знак Char1"/>
    <w:semiHidden/>
    <w:rsid w:val="00F60BC5"/>
    <w:rPr>
      <w:rFonts w:ascii="Times New Roman" w:hAnsi="Times New Roman"/>
    </w:rPr>
  </w:style>
  <w:style w:type="character" w:customStyle="1" w:styleId="CommentTextChar">
    <w:name w:val="Comment Text Char"/>
    <w:semiHidden/>
    <w:locked/>
    <w:rsid w:val="00F60BC5"/>
    <w:rPr>
      <w:rFonts w:ascii="Times New Roman" w:hAnsi="Times New Roman"/>
      <w:sz w:val="20"/>
      <w:lang w:eastAsia="ru-RU"/>
    </w:rPr>
  </w:style>
  <w:style w:type="character" w:customStyle="1" w:styleId="FooterChar1">
    <w:name w:val="Footer Char1"/>
    <w:semiHidden/>
    <w:locked/>
    <w:rsid w:val="00F60BC5"/>
    <w:rPr>
      <w:sz w:val="24"/>
    </w:rPr>
  </w:style>
  <w:style w:type="character" w:customStyle="1" w:styleId="EndnoteTextChar">
    <w:name w:val="Endnote Text Char"/>
    <w:semiHidden/>
    <w:locked/>
    <w:rsid w:val="00F60BC5"/>
    <w:rPr>
      <w:color w:val="000000"/>
      <w:sz w:val="24"/>
    </w:rPr>
  </w:style>
  <w:style w:type="character" w:customStyle="1" w:styleId="MacroTextChar">
    <w:name w:val="Macro Text Char"/>
    <w:semiHidden/>
    <w:locked/>
    <w:rsid w:val="00F60BC5"/>
    <w:rPr>
      <w:rFonts w:ascii="Courier New" w:hAnsi="Courier New"/>
      <w:sz w:val="22"/>
      <w:lang w:val="en-US" w:eastAsia="en-US"/>
    </w:rPr>
  </w:style>
  <w:style w:type="character" w:customStyle="1" w:styleId="BodyTextFirstIndentChar">
    <w:name w:val="Body Text First Indent Char"/>
    <w:semiHidden/>
    <w:locked/>
    <w:rsid w:val="00F60BC5"/>
    <w:rPr>
      <w:rFonts w:ascii="PragmaticaCTT" w:hAnsi="PragmaticaCTT"/>
      <w:sz w:val="24"/>
      <w:lang w:eastAsia="ru-RU"/>
    </w:rPr>
  </w:style>
  <w:style w:type="character" w:customStyle="1" w:styleId="BodyTextFirstIndent2Char">
    <w:name w:val="Body Text First Indent 2 Char"/>
    <w:semiHidden/>
    <w:locked/>
    <w:rsid w:val="00F60BC5"/>
    <w:rPr>
      <w:rFonts w:ascii="PragmaticaCTT" w:hAnsi="PragmaticaCTT"/>
      <w:sz w:val="24"/>
      <w:lang w:eastAsia="ru-RU"/>
    </w:rPr>
  </w:style>
  <w:style w:type="character" w:customStyle="1" w:styleId="BodyText3Char1">
    <w:name w:val="Body Text 3 Char1"/>
    <w:aliases w:val="Знак5 Char1"/>
    <w:semiHidden/>
    <w:rsid w:val="00F60BC5"/>
    <w:rPr>
      <w:rFonts w:ascii="Times New Roman" w:hAnsi="Times New Roman"/>
      <w:sz w:val="16"/>
    </w:rPr>
  </w:style>
  <w:style w:type="character" w:customStyle="1" w:styleId="BodyTextIndent2Char1">
    <w:name w:val="Body Text Indent 2 Char1"/>
    <w:semiHidden/>
    <w:locked/>
    <w:rsid w:val="00F60BC5"/>
    <w:rPr>
      <w:sz w:val="24"/>
    </w:rPr>
  </w:style>
  <w:style w:type="character" w:customStyle="1" w:styleId="BodyTextIndent3Char1">
    <w:name w:val="Body Text Indent 3 Char1"/>
    <w:semiHidden/>
    <w:locked/>
    <w:rsid w:val="00F60BC5"/>
    <w:rPr>
      <w:sz w:val="16"/>
    </w:rPr>
  </w:style>
  <w:style w:type="paragraph" w:customStyle="1" w:styleId="Heading91">
    <w:name w:val="Heading 9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F60BC5"/>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F60BC5"/>
    <w:rPr>
      <w:rFonts w:ascii="Times New Roman" w:hAnsi="Times New Roman"/>
      <w:sz w:val="24"/>
    </w:rPr>
  </w:style>
  <w:style w:type="paragraph" w:customStyle="1" w:styleId="2112">
    <w:name w:val="Заголовок 211"/>
    <w:basedOn w:val="a3"/>
    <w:next w:val="a3"/>
    <w:rsid w:val="00F60BC5"/>
    <w:pPr>
      <w:keepNext/>
      <w:widowControl w:val="0"/>
      <w:jc w:val="center"/>
    </w:pPr>
    <w:rPr>
      <w:b/>
      <w:sz w:val="26"/>
      <w:szCs w:val="20"/>
    </w:rPr>
  </w:style>
  <w:style w:type="paragraph" w:customStyle="1" w:styleId="21f0">
    <w:name w:val="Текст21"/>
    <w:basedOn w:val="11a"/>
    <w:rsid w:val="00F60BC5"/>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F60BC5"/>
    <w:pPr>
      <w:keepNext/>
      <w:widowControl/>
      <w:spacing w:line="240" w:lineRule="auto"/>
      <w:ind w:firstLine="0"/>
      <w:jc w:val="left"/>
    </w:pPr>
    <w:rPr>
      <w:sz w:val="24"/>
    </w:rPr>
  </w:style>
  <w:style w:type="paragraph" w:customStyle="1" w:styleId="1fffff5">
    <w:name w:val="Без интервала1"/>
    <w:link w:val="NoSpacingChar1"/>
    <w:rsid w:val="00F60BC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F60BC5"/>
    <w:rPr>
      <w:rFonts w:ascii="Times New Roman" w:eastAsia="Times New Roman" w:hAnsi="Times New Roman" w:cs="Times New Roman"/>
      <w:sz w:val="24"/>
      <w:szCs w:val="24"/>
      <w:lang w:eastAsia="ru-RU"/>
    </w:rPr>
  </w:style>
  <w:style w:type="character" w:customStyle="1" w:styleId="DocumentMapChar1">
    <w:name w:val="Document Map Char1"/>
    <w:semiHidden/>
    <w:rsid w:val="00F60BC5"/>
    <w:rPr>
      <w:rFonts w:ascii="Times New Roman" w:hAnsi="Times New Roman"/>
      <w:sz w:val="2"/>
    </w:rPr>
  </w:style>
  <w:style w:type="character" w:customStyle="1" w:styleId="CommentSubjectChar1">
    <w:name w:val="Comment Subject Char1"/>
    <w:semiHidden/>
    <w:rsid w:val="00F60BC5"/>
    <w:rPr>
      <w:rFonts w:ascii="Times New Roman" w:hAnsi="Times New Roman"/>
      <w:b/>
      <w:caps/>
      <w:sz w:val="20"/>
      <w:lang w:eastAsia="ru-RU"/>
    </w:rPr>
  </w:style>
  <w:style w:type="character" w:customStyle="1" w:styleId="11f">
    <w:name w:val="Знак11"/>
    <w:rsid w:val="00F60BC5"/>
    <w:rPr>
      <w:rFonts w:ascii="Arial" w:hAnsi="Arial"/>
      <w:b/>
      <w:kern w:val="32"/>
      <w:sz w:val="32"/>
      <w:lang w:val="ru-RU" w:eastAsia="ru-RU"/>
    </w:rPr>
  </w:style>
  <w:style w:type="character" w:customStyle="1" w:styleId="SubtitleChar1">
    <w:name w:val="Subtitle Char1"/>
    <w:rsid w:val="00F60BC5"/>
    <w:rPr>
      <w:rFonts w:ascii="Cambria" w:eastAsia="Times New Roman" w:hAnsi="Cambria"/>
      <w:sz w:val="24"/>
    </w:rPr>
  </w:style>
  <w:style w:type="character" w:customStyle="1" w:styleId="BodyTextFirstIndentChar1">
    <w:name w:val="Body Text First Indent Char1"/>
    <w:semiHidden/>
    <w:rsid w:val="00F60BC5"/>
    <w:rPr>
      <w:rFonts w:ascii="Times New Roman" w:hAnsi="Times New Roman"/>
      <w:sz w:val="24"/>
      <w:lang w:eastAsia="ru-RU"/>
    </w:rPr>
  </w:style>
  <w:style w:type="character" w:customStyle="1" w:styleId="BodyTextFirstIndent2Char1">
    <w:name w:val="Body Text First Indent 2 Char1"/>
    <w:semiHidden/>
    <w:rsid w:val="00F60BC5"/>
    <w:rPr>
      <w:rFonts w:ascii="Times New Roman" w:hAnsi="Times New Roman"/>
      <w:sz w:val="24"/>
      <w:lang w:eastAsia="ru-RU"/>
    </w:rPr>
  </w:style>
  <w:style w:type="character" w:customStyle="1" w:styleId="EndnoteTextChar1">
    <w:name w:val="Endnote Text Char1"/>
    <w:semiHidden/>
    <w:rsid w:val="00F60BC5"/>
    <w:rPr>
      <w:rFonts w:ascii="Times New Roman" w:hAnsi="Times New Roman"/>
    </w:rPr>
  </w:style>
  <w:style w:type="character" w:customStyle="1" w:styleId="IntenseQuoteChar1">
    <w:name w:val="Intense Quote Char1"/>
    <w:rsid w:val="00F60BC5"/>
    <w:rPr>
      <w:rFonts w:ascii="Times New Roman" w:hAnsi="Times New Roman"/>
      <w:b/>
      <w:i/>
      <w:color w:val="4F81BD"/>
      <w:sz w:val="24"/>
    </w:rPr>
  </w:style>
  <w:style w:type="character" w:customStyle="1" w:styleId="1fffff6">
    <w:name w:val="Выделенная цитата Знак1"/>
    <w:rsid w:val="00F60BC5"/>
    <w:rPr>
      <w:b/>
      <w:i/>
      <w:color w:val="4F81BD"/>
      <w:sz w:val="24"/>
    </w:rPr>
  </w:style>
  <w:style w:type="paragraph" w:customStyle="1" w:styleId="ledge1">
    <w:name w:val="ledge1"/>
    <w:basedOn w:val="a3"/>
    <w:rsid w:val="00F60BC5"/>
    <w:pPr>
      <w:spacing w:before="100" w:beforeAutospacing="1" w:after="100" w:afterAutospacing="1" w:line="360" w:lineRule="atLeast"/>
      <w:jc w:val="both"/>
    </w:pPr>
  </w:style>
  <w:style w:type="character" w:customStyle="1" w:styleId="rubric2">
    <w:name w:val="rubric2"/>
    <w:rsid w:val="00F60BC5"/>
    <w:rPr>
      <w:shd w:val="clear" w:color="auto" w:fill="FFFFFF"/>
    </w:rPr>
  </w:style>
  <w:style w:type="paragraph" w:customStyle="1" w:styleId="WW-Normal">
    <w:name w:val="WW-Normal"/>
    <w:rsid w:val="00F60BC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F60BC5"/>
    <w:rPr>
      <w:color w:val="000000"/>
      <w:sz w:val="20"/>
    </w:rPr>
  </w:style>
  <w:style w:type="character" w:customStyle="1" w:styleId="A31">
    <w:name w:val="A3"/>
    <w:rsid w:val="00F60BC5"/>
    <w:rPr>
      <w:b/>
      <w:color w:val="000000"/>
      <w:sz w:val="30"/>
    </w:rPr>
  </w:style>
  <w:style w:type="character" w:customStyle="1" w:styleId="713">
    <w:name w:val="Знак Знак71"/>
    <w:rsid w:val="00F60BC5"/>
    <w:rPr>
      <w:sz w:val="16"/>
      <w:lang w:val="ru-RU" w:eastAsia="ru-RU"/>
    </w:rPr>
  </w:style>
  <w:style w:type="character" w:customStyle="1" w:styleId="161">
    <w:name w:val="Знак Знак161"/>
    <w:rsid w:val="00F60BC5"/>
    <w:rPr>
      <w:rFonts w:ascii="Cambria" w:hAnsi="Cambria"/>
      <w:b/>
      <w:kern w:val="32"/>
      <w:sz w:val="32"/>
    </w:rPr>
  </w:style>
  <w:style w:type="paragraph" w:customStyle="1" w:styleId="228">
    <w:name w:val="Основной текст 22"/>
    <w:basedOn w:val="a3"/>
    <w:rsid w:val="00F60BC5"/>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F60BC5"/>
    <w:pPr>
      <w:spacing w:after="200" w:line="276" w:lineRule="auto"/>
      <w:ind w:left="720"/>
    </w:pPr>
    <w:rPr>
      <w:rFonts w:ascii="Calibri" w:hAnsi="Calibri"/>
      <w:sz w:val="22"/>
      <w:szCs w:val="22"/>
      <w:lang w:eastAsia="en-US"/>
    </w:rPr>
  </w:style>
  <w:style w:type="character" w:customStyle="1" w:styleId="241">
    <w:name w:val="Знак Знак241"/>
    <w:rsid w:val="00F60BC5"/>
    <w:rPr>
      <w:rFonts w:ascii="Times New Roman" w:hAnsi="Times New Roman"/>
      <w:b/>
      <w:i/>
      <w:sz w:val="26"/>
    </w:rPr>
  </w:style>
  <w:style w:type="character" w:customStyle="1" w:styleId="1fffff7">
    <w:name w:val="Замещающий текст1"/>
    <w:rsid w:val="00F60BC5"/>
    <w:rPr>
      <w:color w:val="808080"/>
    </w:rPr>
  </w:style>
  <w:style w:type="paragraph" w:customStyle="1" w:styleId="11f0">
    <w:name w:val="Основной текст11"/>
    <w:basedOn w:val="a3"/>
    <w:semiHidden/>
    <w:rsid w:val="00F60BC5"/>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F60BC5"/>
    <w:pPr>
      <w:spacing w:after="160" w:line="240" w:lineRule="exact"/>
    </w:pPr>
    <w:rPr>
      <w:rFonts w:ascii="Verdana" w:hAnsi="Verdana"/>
      <w:lang w:val="en-US" w:eastAsia="en-US"/>
    </w:rPr>
  </w:style>
  <w:style w:type="character" w:customStyle="1" w:styleId="s4">
    <w:name w:val="s4"/>
    <w:rsid w:val="00F60BC5"/>
  </w:style>
  <w:style w:type="paragraph" w:customStyle="1" w:styleId="p17">
    <w:name w:val="p17"/>
    <w:basedOn w:val="a3"/>
    <w:rsid w:val="00F60BC5"/>
    <w:pPr>
      <w:spacing w:before="100" w:beforeAutospacing="1" w:after="100" w:afterAutospacing="1"/>
    </w:pPr>
  </w:style>
  <w:style w:type="paragraph" w:customStyle="1" w:styleId="p21">
    <w:name w:val="p21"/>
    <w:basedOn w:val="a3"/>
    <w:rsid w:val="00F60BC5"/>
    <w:pPr>
      <w:spacing w:before="100" w:beforeAutospacing="1" w:after="100" w:afterAutospacing="1"/>
    </w:pPr>
  </w:style>
  <w:style w:type="paragraph" w:customStyle="1" w:styleId="p5">
    <w:name w:val="p5"/>
    <w:basedOn w:val="a3"/>
    <w:rsid w:val="00F60BC5"/>
    <w:pPr>
      <w:spacing w:before="100" w:beforeAutospacing="1" w:after="100" w:afterAutospacing="1"/>
    </w:pPr>
  </w:style>
  <w:style w:type="paragraph" w:customStyle="1" w:styleId="p24">
    <w:name w:val="p24"/>
    <w:basedOn w:val="a3"/>
    <w:rsid w:val="00F60BC5"/>
    <w:pPr>
      <w:spacing w:before="100" w:beforeAutospacing="1" w:after="100" w:afterAutospacing="1"/>
    </w:pPr>
  </w:style>
  <w:style w:type="character" w:customStyle="1" w:styleId="s2">
    <w:name w:val="s2"/>
    <w:rsid w:val="00F60BC5"/>
  </w:style>
  <w:style w:type="paragraph" w:customStyle="1" w:styleId="p2">
    <w:name w:val="p2"/>
    <w:basedOn w:val="a3"/>
    <w:rsid w:val="00F60BC5"/>
    <w:pPr>
      <w:spacing w:before="100" w:beforeAutospacing="1" w:after="100" w:afterAutospacing="1"/>
    </w:pPr>
  </w:style>
  <w:style w:type="paragraph" w:customStyle="1" w:styleId="Style134">
    <w:name w:val="Style134"/>
    <w:basedOn w:val="a3"/>
    <w:rsid w:val="00F60BC5"/>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F60BC5"/>
    <w:rPr>
      <w:rFonts w:ascii="Times New Roman" w:hAnsi="Times New Roman"/>
      <w:b/>
      <w:sz w:val="24"/>
    </w:rPr>
  </w:style>
  <w:style w:type="character" w:customStyle="1" w:styleId="FontStyle58">
    <w:name w:val="Font Style58"/>
    <w:rsid w:val="00F60BC5"/>
    <w:rPr>
      <w:rFonts w:ascii="Times New Roman" w:hAnsi="Times New Roman"/>
      <w:b/>
      <w:w w:val="40"/>
      <w:sz w:val="38"/>
    </w:rPr>
  </w:style>
  <w:style w:type="character" w:customStyle="1" w:styleId="FontStyle26">
    <w:name w:val="Font Style26"/>
    <w:rsid w:val="00F60BC5"/>
    <w:rPr>
      <w:rFonts w:ascii="Times New Roman" w:hAnsi="Times New Roman"/>
      <w:sz w:val="26"/>
    </w:rPr>
  </w:style>
  <w:style w:type="paragraph" w:customStyle="1" w:styleId="affffffffff2">
    <w:name w:val="........ ..... . ........"/>
    <w:basedOn w:val="Default"/>
    <w:next w:val="Default"/>
    <w:rsid w:val="00F60BC5"/>
    <w:rPr>
      <w:color w:val="auto"/>
    </w:rPr>
  </w:style>
  <w:style w:type="paragraph" w:customStyle="1" w:styleId="affffffffff3">
    <w:name w:val="... ......"/>
    <w:basedOn w:val="Default"/>
    <w:next w:val="Default"/>
    <w:rsid w:val="00F60BC5"/>
    <w:rPr>
      <w:color w:val="auto"/>
    </w:rPr>
  </w:style>
  <w:style w:type="paragraph" w:customStyle="1" w:styleId="1fffff8">
    <w:name w:val=".....1"/>
    <w:basedOn w:val="Default"/>
    <w:next w:val="Default"/>
    <w:rsid w:val="00F60BC5"/>
    <w:rPr>
      <w:color w:val="auto"/>
    </w:rPr>
  </w:style>
  <w:style w:type="paragraph" w:customStyle="1" w:styleId="bodytext2">
    <w:name w:val="bodytext2"/>
    <w:basedOn w:val="a3"/>
    <w:rsid w:val="00F60BC5"/>
    <w:pPr>
      <w:spacing w:before="100" w:beforeAutospacing="1" w:after="100" w:afterAutospacing="1"/>
    </w:pPr>
  </w:style>
  <w:style w:type="paragraph" w:customStyle="1" w:styleId="affffffffff4">
    <w:name w:val="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F60BC5"/>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F60BC5"/>
    <w:rPr>
      <w:rFonts w:cs="Times New Roman"/>
    </w:rPr>
  </w:style>
  <w:style w:type="paragraph" w:customStyle="1" w:styleId="affffffffff5">
    <w:name w:val="ТЕКСТ"/>
    <w:basedOn w:val="afff3"/>
    <w:rsid w:val="00F60BC5"/>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F60BC5"/>
    <w:pPr>
      <w:widowControl w:val="0"/>
      <w:autoSpaceDE w:val="0"/>
      <w:autoSpaceDN w:val="0"/>
      <w:adjustRightInd w:val="0"/>
      <w:spacing w:line="485" w:lineRule="exact"/>
      <w:ind w:firstLine="696"/>
      <w:jc w:val="both"/>
    </w:pPr>
  </w:style>
  <w:style w:type="paragraph" w:customStyle="1" w:styleId="1fffff9">
    <w:name w:val="Подзаголовок1"/>
    <w:basedOn w:val="a3"/>
    <w:rsid w:val="00F60BC5"/>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F60BC5"/>
    <w:rPr>
      <w:rFonts w:cs="Times New Roman"/>
    </w:rPr>
  </w:style>
  <w:style w:type="paragraph" w:customStyle="1" w:styleId="affffffffff6">
    <w:name w:val="Маркированный."/>
    <w:basedOn w:val="a3"/>
    <w:rsid w:val="00F60BC5"/>
    <w:pPr>
      <w:ind w:left="1429" w:hanging="360"/>
    </w:pPr>
    <w:rPr>
      <w:szCs w:val="22"/>
      <w:lang w:eastAsia="en-US"/>
    </w:rPr>
  </w:style>
  <w:style w:type="character" w:customStyle="1" w:styleId="66">
    <w:name w:val="Знак6 Знак Знак"/>
    <w:rsid w:val="00F60BC5"/>
    <w:rPr>
      <w:sz w:val="24"/>
      <w:lang w:val="ru-RU" w:eastAsia="ru-RU"/>
    </w:rPr>
  </w:style>
  <w:style w:type="character" w:customStyle="1" w:styleId="searchterm">
    <w:name w:val="searchterm"/>
    <w:rsid w:val="00F60BC5"/>
    <w:rPr>
      <w:rFonts w:cs="Times New Roman"/>
    </w:rPr>
  </w:style>
  <w:style w:type="character" w:customStyle="1" w:styleId="HTMLAddressChar">
    <w:name w:val="HTML Address Char"/>
    <w:semiHidden/>
    <w:locked/>
    <w:rsid w:val="00F60BC5"/>
    <w:rPr>
      <w:i/>
      <w:sz w:val="24"/>
      <w:lang w:val="ru-RU" w:eastAsia="ru-RU"/>
    </w:rPr>
  </w:style>
  <w:style w:type="paragraph" w:customStyle="1" w:styleId="1fffffa">
    <w:name w:val="Обычный + полужирный+1"/>
    <w:basedOn w:val="a3"/>
    <w:rsid w:val="00F60BC5"/>
    <w:pPr>
      <w:autoSpaceDE w:val="0"/>
      <w:autoSpaceDN w:val="0"/>
      <w:adjustRightInd w:val="0"/>
      <w:ind w:firstLine="709"/>
      <w:jc w:val="both"/>
      <w:outlineLvl w:val="1"/>
    </w:pPr>
    <w:rPr>
      <w:b/>
      <w:bCs/>
    </w:rPr>
  </w:style>
  <w:style w:type="character" w:customStyle="1" w:styleId="349">
    <w:name w:val="Основной текст (3)49"/>
    <w:rsid w:val="00F60BC5"/>
    <w:rPr>
      <w:rFonts w:ascii="Times New Roman" w:hAnsi="Times New Roman"/>
      <w:spacing w:val="0"/>
      <w:sz w:val="20"/>
    </w:rPr>
  </w:style>
  <w:style w:type="character" w:customStyle="1" w:styleId="347">
    <w:name w:val="Основной текст (3)47"/>
    <w:rsid w:val="00F60BC5"/>
    <w:rPr>
      <w:rFonts w:ascii="Times New Roman" w:hAnsi="Times New Roman"/>
      <w:spacing w:val="0"/>
      <w:sz w:val="20"/>
    </w:rPr>
  </w:style>
  <w:style w:type="character" w:customStyle="1" w:styleId="345">
    <w:name w:val="Основной текст (3)45"/>
    <w:rsid w:val="00F60BC5"/>
    <w:rPr>
      <w:rFonts w:ascii="Times New Roman" w:hAnsi="Times New Roman"/>
      <w:spacing w:val="0"/>
      <w:sz w:val="20"/>
    </w:rPr>
  </w:style>
  <w:style w:type="paragraph" w:customStyle="1" w:styleId="Style211">
    <w:name w:val="Style21"/>
    <w:basedOn w:val="a3"/>
    <w:rsid w:val="00F60BC5"/>
    <w:pPr>
      <w:widowControl w:val="0"/>
      <w:autoSpaceDE w:val="0"/>
      <w:autoSpaceDN w:val="0"/>
      <w:adjustRightInd w:val="0"/>
    </w:pPr>
    <w:rPr>
      <w:rFonts w:ascii="Trebuchet MS" w:hAnsi="Trebuchet MS"/>
    </w:rPr>
  </w:style>
  <w:style w:type="character" w:customStyle="1" w:styleId="FontStyle205">
    <w:name w:val="Font Style205"/>
    <w:rsid w:val="00F60BC5"/>
    <w:rPr>
      <w:rFonts w:ascii="Times New Roman" w:hAnsi="Times New Roman"/>
      <w:color w:val="000000"/>
      <w:sz w:val="18"/>
    </w:rPr>
  </w:style>
  <w:style w:type="paragraph" w:customStyle="1" w:styleId="psection">
    <w:name w:val="psection"/>
    <w:basedOn w:val="a3"/>
    <w:rsid w:val="00F60BC5"/>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F60BC5"/>
    <w:pPr>
      <w:spacing w:after="160" w:line="240" w:lineRule="exact"/>
    </w:pPr>
    <w:rPr>
      <w:rFonts w:ascii="Verdana" w:hAnsi="Verdana" w:cs="Verdana"/>
      <w:sz w:val="20"/>
      <w:szCs w:val="20"/>
      <w:lang w:val="en-US" w:eastAsia="en-US"/>
    </w:rPr>
  </w:style>
  <w:style w:type="character" w:customStyle="1" w:styleId="mathjax1">
    <w:name w:val="mathjax1"/>
    <w:rsid w:val="00F60BC5"/>
    <w:rPr>
      <w:spacing w:val="0"/>
      <w:sz w:val="24"/>
    </w:rPr>
  </w:style>
  <w:style w:type="paragraph" w:customStyle="1" w:styleId="p22">
    <w:name w:val="p22"/>
    <w:basedOn w:val="a3"/>
    <w:rsid w:val="00F60BC5"/>
    <w:pPr>
      <w:spacing w:before="100" w:beforeAutospacing="1" w:after="100" w:afterAutospacing="1"/>
    </w:pPr>
  </w:style>
  <w:style w:type="paragraph" w:customStyle="1" w:styleId="p10">
    <w:name w:val="p10"/>
    <w:basedOn w:val="a3"/>
    <w:rsid w:val="00F60BC5"/>
    <w:pPr>
      <w:spacing w:before="100" w:beforeAutospacing="1" w:after="100" w:afterAutospacing="1"/>
    </w:pPr>
  </w:style>
  <w:style w:type="paragraph" w:customStyle="1" w:styleId="p26">
    <w:name w:val="p26"/>
    <w:basedOn w:val="a3"/>
    <w:rsid w:val="00F60BC5"/>
    <w:pPr>
      <w:spacing w:before="100" w:beforeAutospacing="1" w:after="100" w:afterAutospacing="1"/>
    </w:pPr>
  </w:style>
  <w:style w:type="character" w:customStyle="1" w:styleId="s100">
    <w:name w:val="s10"/>
    <w:rsid w:val="00F60BC5"/>
    <w:rPr>
      <w:rFonts w:cs="Times New Roman"/>
    </w:rPr>
  </w:style>
  <w:style w:type="paragraph" w:customStyle="1" w:styleId="p36">
    <w:name w:val="p36"/>
    <w:basedOn w:val="a3"/>
    <w:rsid w:val="00F60BC5"/>
    <w:pPr>
      <w:spacing w:before="100" w:beforeAutospacing="1" w:after="100" w:afterAutospacing="1"/>
    </w:pPr>
  </w:style>
  <w:style w:type="character" w:customStyle="1" w:styleId="para6">
    <w:name w:val="para6"/>
    <w:rsid w:val="00F60BC5"/>
    <w:rPr>
      <w:rFonts w:cs="Times New Roman"/>
    </w:rPr>
  </w:style>
  <w:style w:type="character" w:customStyle="1" w:styleId="3100">
    <w:name w:val="Знак Знак310"/>
    <w:locked/>
    <w:rsid w:val="00F60BC5"/>
    <w:rPr>
      <w:rFonts w:ascii="Tahoma" w:hAnsi="Tahoma" w:cs="Tahoma"/>
      <w:sz w:val="16"/>
      <w:szCs w:val="16"/>
      <w:lang w:val="ru-RU" w:eastAsia="ru-RU" w:bidi="ar-SA"/>
    </w:rPr>
  </w:style>
  <w:style w:type="paragraph" w:customStyle="1" w:styleId="eg3">
    <w:name w:val="eg3"/>
    <w:basedOn w:val="a3"/>
    <w:rsid w:val="00F60BC5"/>
    <w:pPr>
      <w:spacing w:before="100" w:beforeAutospacing="1" w:after="100" w:afterAutospacing="1"/>
    </w:pPr>
  </w:style>
  <w:style w:type="paragraph" w:customStyle="1" w:styleId="p32">
    <w:name w:val="p32"/>
    <w:basedOn w:val="a3"/>
    <w:rsid w:val="00F60BC5"/>
    <w:pPr>
      <w:spacing w:before="100" w:beforeAutospacing="1" w:after="100" w:afterAutospacing="1"/>
    </w:pPr>
  </w:style>
  <w:style w:type="character" w:customStyle="1" w:styleId="2610">
    <w:name w:val="Знак Знак261"/>
    <w:rsid w:val="00F60BC5"/>
    <w:rPr>
      <w:rFonts w:ascii="Cambria" w:eastAsia="Times New Roman" w:hAnsi="Cambria"/>
      <w:b/>
      <w:sz w:val="26"/>
    </w:rPr>
  </w:style>
  <w:style w:type="character" w:customStyle="1" w:styleId="1111">
    <w:name w:val="Знак1 Знак Знак11"/>
    <w:locked/>
    <w:rsid w:val="00F60BC5"/>
    <w:rPr>
      <w:rFonts w:ascii="Times New Roman" w:eastAsia="Times New Roman" w:hAnsi="Times New Roman"/>
      <w:sz w:val="24"/>
      <w:lang w:eastAsia="ru-RU"/>
    </w:rPr>
  </w:style>
  <w:style w:type="character" w:customStyle="1" w:styleId="4810">
    <w:name w:val="Знак Знак481"/>
    <w:locked/>
    <w:rsid w:val="00F60BC5"/>
    <w:rPr>
      <w:b/>
      <w:sz w:val="27"/>
      <w:lang w:val="ru-RU" w:eastAsia="ru-RU"/>
    </w:rPr>
  </w:style>
  <w:style w:type="character" w:customStyle="1" w:styleId="491">
    <w:name w:val="Знак Знак491"/>
    <w:rsid w:val="00F60BC5"/>
    <w:rPr>
      <w:rFonts w:ascii="Times New Roman" w:eastAsia="Times New Roman" w:hAnsi="Times New Roman"/>
      <w:b/>
      <w:caps/>
      <w:sz w:val="24"/>
      <w:lang w:eastAsia="ru-RU"/>
    </w:rPr>
  </w:style>
  <w:style w:type="character" w:customStyle="1" w:styleId="4710">
    <w:name w:val="Знак Знак471"/>
    <w:rsid w:val="00F60BC5"/>
    <w:rPr>
      <w:rFonts w:ascii="Times New Roman" w:eastAsia="Times New Roman" w:hAnsi="Times New Roman"/>
      <w:b/>
      <w:sz w:val="27"/>
      <w:lang w:eastAsia="ru-RU"/>
    </w:rPr>
  </w:style>
  <w:style w:type="character" w:customStyle="1" w:styleId="4510">
    <w:name w:val="Знак Знак451"/>
    <w:rsid w:val="00F60BC5"/>
    <w:rPr>
      <w:rFonts w:ascii="Times New Roman" w:eastAsia="Times New Roman" w:hAnsi="Times New Roman"/>
      <w:b/>
      <w:i/>
      <w:sz w:val="26"/>
      <w:lang w:eastAsia="ru-RU"/>
    </w:rPr>
  </w:style>
  <w:style w:type="character" w:customStyle="1" w:styleId="1211">
    <w:name w:val="Знак1 Знак Знак21"/>
    <w:locked/>
    <w:rsid w:val="00F60BC5"/>
    <w:rPr>
      <w:sz w:val="24"/>
    </w:rPr>
  </w:style>
  <w:style w:type="character" w:customStyle="1" w:styleId="613">
    <w:name w:val="Знак6 Знак Знак1"/>
    <w:rsid w:val="00F60BC5"/>
    <w:rPr>
      <w:sz w:val="24"/>
      <w:lang w:val="ru-RU" w:eastAsia="ru-RU"/>
    </w:rPr>
  </w:style>
  <w:style w:type="character" w:customStyle="1" w:styleId="b-material-headdate-day">
    <w:name w:val="b-material-head__date-day"/>
    <w:rsid w:val="00F60BC5"/>
    <w:rPr>
      <w:rFonts w:cs="Times New Roman"/>
    </w:rPr>
  </w:style>
  <w:style w:type="character" w:customStyle="1" w:styleId="2fff1">
    <w:name w:val="Основной текст (2)"/>
    <w:rsid w:val="00F60BC5"/>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F60BC5"/>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F60BC5"/>
    <w:rPr>
      <w:sz w:val="24"/>
      <w:szCs w:val="24"/>
      <w:lang w:val="ru-RU" w:eastAsia="ru-RU" w:bidi="hi-IN"/>
    </w:rPr>
  </w:style>
  <w:style w:type="character" w:customStyle="1" w:styleId="2fff2">
    <w:name w:val="Основной шрифт абзаца2"/>
    <w:rsid w:val="00F60BC5"/>
  </w:style>
  <w:style w:type="character" w:customStyle="1" w:styleId="492">
    <w:name w:val="Знак Знак49"/>
    <w:rsid w:val="00F60BC5"/>
    <w:rPr>
      <w:rFonts w:ascii="Times New Roman" w:eastAsia="Times New Roman" w:hAnsi="Times New Roman" w:cs="Times New Roman"/>
      <w:b/>
      <w:caps/>
      <w:sz w:val="24"/>
      <w:szCs w:val="24"/>
      <w:lang w:eastAsia="ru-RU"/>
    </w:rPr>
  </w:style>
  <w:style w:type="paragraph" w:customStyle="1" w:styleId="621">
    <w:name w:val="Заголовок 62"/>
    <w:rsid w:val="00F60BC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F60BC5"/>
    <w:rPr>
      <w:b/>
      <w:bCs/>
      <w:sz w:val="28"/>
      <w:szCs w:val="28"/>
      <w:lang w:val="ru-RU" w:eastAsia="ru-RU" w:bidi="ar-SA"/>
    </w:rPr>
  </w:style>
  <w:style w:type="character" w:customStyle="1" w:styleId="126">
    <w:name w:val="Знак1 Знак Знак2"/>
    <w:locked/>
    <w:rsid w:val="00F60BC5"/>
    <w:rPr>
      <w:sz w:val="24"/>
      <w:szCs w:val="24"/>
    </w:rPr>
  </w:style>
  <w:style w:type="character" w:customStyle="1" w:styleId="67">
    <w:name w:val="Знак6 Знак Знак"/>
    <w:rsid w:val="00F60BC5"/>
    <w:rPr>
      <w:sz w:val="24"/>
      <w:szCs w:val="24"/>
      <w:lang w:val="ru-RU" w:eastAsia="ru-RU" w:bidi="ar-SA"/>
    </w:rPr>
  </w:style>
  <w:style w:type="character" w:customStyle="1" w:styleId="PlainTextChar1">
    <w:name w:val="Plain Text Char1"/>
    <w:aliases w:val="Знак3 Char11,Heading 12 Char11"/>
    <w:semiHidden/>
    <w:rsid w:val="00F60BC5"/>
    <w:rPr>
      <w:rFonts w:ascii="Courier New" w:hAnsi="Courier New" w:cs="Courier New"/>
    </w:rPr>
  </w:style>
  <w:style w:type="character" w:customStyle="1" w:styleId="QuoteChar1">
    <w:name w:val="Quote Char1"/>
    <w:rsid w:val="00F60BC5"/>
    <w:rPr>
      <w:rFonts w:ascii="Times New Roman" w:hAnsi="Times New Roman"/>
      <w:i/>
      <w:iCs/>
      <w:color w:val="000000"/>
      <w:sz w:val="24"/>
      <w:szCs w:val="24"/>
    </w:rPr>
  </w:style>
  <w:style w:type="character" w:customStyle="1" w:styleId="1fffffb">
    <w:name w:val="Слабое выделение1"/>
    <w:rsid w:val="00F60BC5"/>
    <w:rPr>
      <w:i/>
      <w:color w:val="808080"/>
    </w:rPr>
  </w:style>
  <w:style w:type="paragraph" w:customStyle="1" w:styleId="p35">
    <w:name w:val="p35"/>
    <w:basedOn w:val="a3"/>
    <w:rsid w:val="00F60BC5"/>
    <w:pPr>
      <w:spacing w:before="100" w:beforeAutospacing="1" w:after="100" w:afterAutospacing="1"/>
    </w:pPr>
  </w:style>
  <w:style w:type="character" w:customStyle="1" w:styleId="541">
    <w:name w:val="Знак Знак54"/>
    <w:rsid w:val="00F60BC5"/>
    <w:rPr>
      <w:rFonts w:ascii="Arial" w:hAnsi="Arial"/>
      <w:b/>
      <w:bCs/>
      <w:sz w:val="26"/>
      <w:szCs w:val="26"/>
      <w:lang w:bidi="ar-SA"/>
    </w:rPr>
  </w:style>
  <w:style w:type="character" w:customStyle="1" w:styleId="670">
    <w:name w:val="Знак Знак67"/>
    <w:rsid w:val="00F60BC5"/>
    <w:rPr>
      <w:rFonts w:ascii="Arial" w:hAnsi="Arial"/>
      <w:b/>
      <w:bCs/>
      <w:sz w:val="26"/>
      <w:szCs w:val="26"/>
    </w:rPr>
  </w:style>
  <w:style w:type="character" w:customStyle="1" w:styleId="660">
    <w:name w:val="Знак Знак66"/>
    <w:rsid w:val="00F60BC5"/>
    <w:rPr>
      <w:b/>
      <w:bCs/>
      <w:sz w:val="28"/>
      <w:szCs w:val="28"/>
      <w:lang w:bidi="ar-SA"/>
    </w:rPr>
  </w:style>
  <w:style w:type="character" w:customStyle="1" w:styleId="650">
    <w:name w:val="Знак Знак65"/>
    <w:rsid w:val="00F60BC5"/>
    <w:rPr>
      <w:b/>
      <w:bCs/>
      <w:i/>
      <w:iCs/>
      <w:sz w:val="26"/>
      <w:szCs w:val="26"/>
      <w:lang w:bidi="ar-SA"/>
    </w:rPr>
  </w:style>
  <w:style w:type="character" w:customStyle="1" w:styleId="630">
    <w:name w:val="Знак Знак63"/>
    <w:rsid w:val="00F60BC5"/>
    <w:rPr>
      <w:sz w:val="24"/>
      <w:lang w:val="ru-RU" w:eastAsia="ru-RU" w:bidi="ar-SA"/>
    </w:rPr>
  </w:style>
  <w:style w:type="character" w:customStyle="1" w:styleId="622">
    <w:name w:val="Знак Знак62"/>
    <w:rsid w:val="00F60BC5"/>
    <w:rPr>
      <w:rFonts w:ascii="Calibri" w:hAnsi="Calibri"/>
      <w:i/>
      <w:iCs/>
      <w:sz w:val="24"/>
      <w:szCs w:val="24"/>
      <w:lang w:eastAsia="en-US" w:bidi="ar-SA"/>
    </w:rPr>
  </w:style>
  <w:style w:type="character" w:customStyle="1" w:styleId="614">
    <w:name w:val="Знак Знак61"/>
    <w:rsid w:val="00F60BC5"/>
    <w:rPr>
      <w:rFonts w:ascii="Arial" w:hAnsi="Arial" w:cs="Arial"/>
      <w:sz w:val="22"/>
      <w:szCs w:val="22"/>
      <w:lang w:val="ru-RU" w:eastAsia="ru-RU" w:bidi="ar-SA"/>
    </w:rPr>
  </w:style>
  <w:style w:type="character" w:customStyle="1" w:styleId="601">
    <w:name w:val="Знак Знак60"/>
    <w:rsid w:val="00F60BC5"/>
    <w:rPr>
      <w:sz w:val="16"/>
      <w:szCs w:val="16"/>
    </w:rPr>
  </w:style>
  <w:style w:type="character" w:customStyle="1" w:styleId="590">
    <w:name w:val="Знак Знак59"/>
    <w:rsid w:val="00F60BC5"/>
    <w:rPr>
      <w:sz w:val="24"/>
      <w:szCs w:val="24"/>
      <w:lang w:bidi="ar-SA"/>
    </w:rPr>
  </w:style>
  <w:style w:type="character" w:customStyle="1" w:styleId="581">
    <w:name w:val="Знак Знак58"/>
    <w:rsid w:val="00F60BC5"/>
    <w:rPr>
      <w:sz w:val="24"/>
      <w:szCs w:val="24"/>
      <w:lang w:bidi="ar-SA"/>
    </w:rPr>
  </w:style>
  <w:style w:type="character" w:customStyle="1" w:styleId="571">
    <w:name w:val="Знак Знак57"/>
    <w:rsid w:val="00F60BC5"/>
    <w:rPr>
      <w:sz w:val="24"/>
      <w:szCs w:val="24"/>
      <w:lang w:bidi="ar-SA"/>
    </w:rPr>
  </w:style>
  <w:style w:type="character" w:customStyle="1" w:styleId="561">
    <w:name w:val="Знак Знак56"/>
    <w:rsid w:val="00F60BC5"/>
    <w:rPr>
      <w:rFonts w:ascii="Tahoma" w:hAnsi="Tahoma"/>
      <w:lang w:bidi="ar-SA"/>
    </w:rPr>
  </w:style>
  <w:style w:type="character" w:customStyle="1" w:styleId="551">
    <w:name w:val="Знак Знак55"/>
    <w:rsid w:val="00F60BC5"/>
    <w:rPr>
      <w:sz w:val="24"/>
      <w:szCs w:val="24"/>
      <w:lang w:bidi="ar-SA"/>
    </w:rPr>
  </w:style>
  <w:style w:type="paragraph" w:customStyle="1" w:styleId="p11">
    <w:name w:val="p11"/>
    <w:basedOn w:val="a3"/>
    <w:rsid w:val="00F60BC5"/>
    <w:pPr>
      <w:spacing w:before="100" w:beforeAutospacing="1" w:after="100" w:afterAutospacing="1"/>
    </w:pPr>
  </w:style>
  <w:style w:type="paragraph" w:customStyle="1" w:styleId="p15">
    <w:name w:val="p15"/>
    <w:basedOn w:val="a3"/>
    <w:rsid w:val="00F60BC5"/>
    <w:pPr>
      <w:spacing w:before="100" w:beforeAutospacing="1" w:after="100" w:afterAutospacing="1"/>
    </w:pPr>
  </w:style>
  <w:style w:type="character" w:customStyle="1" w:styleId="s7">
    <w:name w:val="s7"/>
    <w:rsid w:val="00F60BC5"/>
  </w:style>
  <w:style w:type="character" w:customStyle="1" w:styleId="s13">
    <w:name w:val="s13"/>
    <w:rsid w:val="00F60BC5"/>
  </w:style>
  <w:style w:type="paragraph" w:customStyle="1" w:styleId="p29">
    <w:name w:val="p29"/>
    <w:basedOn w:val="a3"/>
    <w:rsid w:val="00F60BC5"/>
    <w:pPr>
      <w:spacing w:before="100" w:beforeAutospacing="1" w:after="100" w:afterAutospacing="1"/>
    </w:pPr>
  </w:style>
  <w:style w:type="paragraph" w:customStyle="1" w:styleId="p30">
    <w:name w:val="p30"/>
    <w:basedOn w:val="a3"/>
    <w:rsid w:val="00F60BC5"/>
    <w:pPr>
      <w:spacing w:before="100" w:beforeAutospacing="1" w:after="100" w:afterAutospacing="1"/>
    </w:pPr>
  </w:style>
  <w:style w:type="paragraph" w:customStyle="1" w:styleId="p31">
    <w:name w:val="p31"/>
    <w:basedOn w:val="a3"/>
    <w:rsid w:val="00F60BC5"/>
    <w:pPr>
      <w:spacing w:before="100" w:beforeAutospacing="1" w:after="100" w:afterAutospacing="1"/>
    </w:pPr>
  </w:style>
  <w:style w:type="character" w:customStyle="1" w:styleId="s14">
    <w:name w:val="s14"/>
    <w:rsid w:val="00F60BC5"/>
  </w:style>
  <w:style w:type="character" w:customStyle="1" w:styleId="s15">
    <w:name w:val="s15"/>
    <w:rsid w:val="00F60BC5"/>
  </w:style>
  <w:style w:type="paragraph" w:customStyle="1" w:styleId="p33">
    <w:name w:val="p33"/>
    <w:basedOn w:val="a3"/>
    <w:rsid w:val="00F60BC5"/>
    <w:pPr>
      <w:spacing w:before="100" w:beforeAutospacing="1" w:after="100" w:afterAutospacing="1"/>
    </w:pPr>
  </w:style>
  <w:style w:type="paragraph" w:customStyle="1" w:styleId="p13">
    <w:name w:val="p13"/>
    <w:basedOn w:val="a3"/>
    <w:rsid w:val="00F60BC5"/>
    <w:pPr>
      <w:spacing w:before="100" w:beforeAutospacing="1" w:after="100" w:afterAutospacing="1"/>
    </w:pPr>
  </w:style>
  <w:style w:type="character" w:customStyle="1" w:styleId="s9">
    <w:name w:val="s9"/>
    <w:rsid w:val="00F60BC5"/>
  </w:style>
  <w:style w:type="paragraph" w:customStyle="1" w:styleId="p25">
    <w:name w:val="p25"/>
    <w:basedOn w:val="a3"/>
    <w:rsid w:val="00F60BC5"/>
    <w:pPr>
      <w:spacing w:before="100" w:beforeAutospacing="1" w:after="100" w:afterAutospacing="1"/>
    </w:pPr>
  </w:style>
  <w:style w:type="character" w:customStyle="1" w:styleId="128">
    <w:name w:val="Знак1 Знак2"/>
    <w:semiHidden/>
    <w:rsid w:val="00F60BC5"/>
    <w:rPr>
      <w:sz w:val="24"/>
      <w:szCs w:val="24"/>
    </w:rPr>
  </w:style>
  <w:style w:type="character" w:customStyle="1" w:styleId="1fffffc">
    <w:name w:val="Красная строка Знак1"/>
    <w:semiHidden/>
    <w:rsid w:val="00F60BC5"/>
    <w:rPr>
      <w:sz w:val="24"/>
      <w:szCs w:val="24"/>
    </w:rPr>
  </w:style>
  <w:style w:type="character" w:customStyle="1" w:styleId="1fffffd">
    <w:name w:val="Текст концевой сноски Знак1"/>
    <w:rsid w:val="00F60BC5"/>
  </w:style>
  <w:style w:type="character" w:customStyle="1" w:styleId="1fffffe">
    <w:name w:val="Текст макроса Знак1"/>
    <w:semiHidden/>
    <w:rsid w:val="00F60BC5"/>
    <w:rPr>
      <w:rFonts w:ascii="Consolas" w:hAnsi="Consolas"/>
    </w:rPr>
  </w:style>
  <w:style w:type="paragraph" w:customStyle="1" w:styleId="Caaieiaie5">
    <w:name w:val="Caaieiaie 5"/>
    <w:basedOn w:val="a3"/>
    <w:next w:val="a3"/>
    <w:rsid w:val="00F60BC5"/>
    <w:pPr>
      <w:autoSpaceDE w:val="0"/>
      <w:autoSpaceDN w:val="0"/>
      <w:adjustRightInd w:val="0"/>
    </w:pPr>
    <w:rPr>
      <w:lang w:eastAsia="en-US"/>
    </w:rPr>
  </w:style>
  <w:style w:type="character" w:customStyle="1" w:styleId="700">
    <w:name w:val="Знак Знак70"/>
    <w:rsid w:val="00F60BC5"/>
    <w:rPr>
      <w:rFonts w:ascii="Arial" w:hAnsi="Arial"/>
      <w:b/>
      <w:bCs/>
      <w:sz w:val="26"/>
      <w:szCs w:val="26"/>
    </w:rPr>
  </w:style>
  <w:style w:type="character" w:customStyle="1" w:styleId="69">
    <w:name w:val="Знак Знак69"/>
    <w:rsid w:val="00F60BC5"/>
    <w:rPr>
      <w:b/>
      <w:bCs/>
      <w:sz w:val="28"/>
      <w:szCs w:val="28"/>
      <w:lang w:bidi="ar-SA"/>
    </w:rPr>
  </w:style>
  <w:style w:type="character" w:customStyle="1" w:styleId="68">
    <w:name w:val="Знак Знак68"/>
    <w:rsid w:val="00F60BC5"/>
    <w:rPr>
      <w:b/>
      <w:bCs/>
      <w:i/>
      <w:iCs/>
      <w:sz w:val="26"/>
      <w:szCs w:val="26"/>
      <w:lang w:bidi="ar-SA"/>
    </w:rPr>
  </w:style>
  <w:style w:type="paragraph" w:customStyle="1" w:styleId="SP">
    <w:name w:val="SP"/>
    <w:rsid w:val="00F60BC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F60BC5"/>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F60BC5"/>
    <w:rPr>
      <w:i w:val="0"/>
      <w:iCs w:val="0"/>
      <w:kern w:val="32"/>
      <w:sz w:val="24"/>
      <w:szCs w:val="32"/>
      <w:lang w:eastAsia="ru-RU"/>
    </w:rPr>
  </w:style>
  <w:style w:type="paragraph" w:customStyle="1" w:styleId="3fc">
    <w:name w:val="Заголовок 3 уровня"/>
    <w:basedOn w:val="afffe"/>
    <w:rsid w:val="00F60BC5"/>
    <w:pPr>
      <w:ind w:firstLine="0"/>
      <w:jc w:val="center"/>
    </w:pPr>
    <w:rPr>
      <w:b/>
    </w:rPr>
  </w:style>
  <w:style w:type="character" w:customStyle="1" w:styleId="rvts210">
    <w:name w:val="rvts210"/>
    <w:rsid w:val="00F60BC5"/>
    <w:rPr>
      <w:i/>
      <w:iCs/>
      <w:color w:val="000000"/>
      <w:sz w:val="20"/>
      <w:szCs w:val="20"/>
    </w:rPr>
  </w:style>
  <w:style w:type="character" w:customStyle="1" w:styleId="76">
    <w:name w:val="стиль7"/>
    <w:rsid w:val="00F60BC5"/>
  </w:style>
  <w:style w:type="character" w:customStyle="1" w:styleId="Heading122">
    <w:name w:val="Heading 12 Знак Знак2"/>
    <w:rsid w:val="00F60BC5"/>
    <w:rPr>
      <w:rFonts w:ascii="Courier New" w:hAnsi="Courier New"/>
      <w:lang w:bidi="ar-SA"/>
    </w:rPr>
  </w:style>
  <w:style w:type="character" w:customStyle="1" w:styleId="Heading3Char1">
    <w:name w:val="Heading 3 Char1"/>
    <w:locked/>
    <w:rsid w:val="00F60BC5"/>
    <w:rPr>
      <w:b/>
      <w:sz w:val="27"/>
      <w:lang w:val="ru-RU" w:eastAsia="ru-RU"/>
    </w:rPr>
  </w:style>
  <w:style w:type="paragraph" w:customStyle="1" w:styleId="129">
    <w:name w:val="Абзац списка12"/>
    <w:basedOn w:val="a3"/>
    <w:rsid w:val="00F60BC5"/>
    <w:pPr>
      <w:ind w:left="720"/>
      <w:contextualSpacing/>
    </w:pPr>
    <w:rPr>
      <w:szCs w:val="20"/>
    </w:rPr>
  </w:style>
  <w:style w:type="character" w:customStyle="1" w:styleId="BodyText2Char2">
    <w:name w:val="Body Text 2 Char2"/>
    <w:locked/>
    <w:rsid w:val="00F60BC5"/>
    <w:rPr>
      <w:sz w:val="24"/>
    </w:rPr>
  </w:style>
  <w:style w:type="character" w:customStyle="1" w:styleId="Heading2Char1">
    <w:name w:val="Heading 2 Char1"/>
    <w:aliases w:val="Знак3 Знак Char1,Heading 2 Char11,Знак3 Знак Char11"/>
    <w:locked/>
    <w:rsid w:val="00F60BC5"/>
    <w:rPr>
      <w:rFonts w:ascii="Arial" w:hAnsi="Arial"/>
      <w:b/>
      <w:i/>
      <w:sz w:val="28"/>
      <w:lang w:val="ru-RU" w:eastAsia="en-US"/>
    </w:rPr>
  </w:style>
  <w:style w:type="character" w:customStyle="1" w:styleId="Heading4Char1">
    <w:name w:val="Heading 4 Char1"/>
    <w:locked/>
    <w:rsid w:val="00F60BC5"/>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F60BC5"/>
    <w:rPr>
      <w:rFonts w:ascii="Times New Roman" w:hAnsi="Times New Roman"/>
      <w:sz w:val="24"/>
      <w:lang w:eastAsia="ru-RU"/>
    </w:rPr>
  </w:style>
  <w:style w:type="paragraph" w:customStyle="1" w:styleId="1ffffff">
    <w:name w:val="Стиль 1"/>
    <w:basedOn w:val="a3"/>
    <w:rsid w:val="00F60BC5"/>
    <w:pPr>
      <w:ind w:firstLine="709"/>
      <w:jc w:val="both"/>
    </w:pPr>
    <w:rPr>
      <w:sz w:val="28"/>
      <w:szCs w:val="28"/>
    </w:rPr>
  </w:style>
  <w:style w:type="character" w:customStyle="1" w:styleId="b">
    <w:name w:val="b"/>
    <w:rsid w:val="00F60BC5"/>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F60BC5"/>
    <w:rPr>
      <w:lang w:val="ru-RU" w:eastAsia="ru-RU" w:bidi="ar-SA"/>
    </w:rPr>
  </w:style>
  <w:style w:type="paragraph" w:customStyle="1" w:styleId="tab">
    <w:name w:val="tab"/>
    <w:basedOn w:val="a3"/>
    <w:rsid w:val="00F60BC5"/>
    <w:pPr>
      <w:spacing w:before="100" w:beforeAutospacing="1" w:after="100" w:afterAutospacing="1"/>
    </w:pPr>
  </w:style>
  <w:style w:type="paragraph" w:customStyle="1" w:styleId="212000">
    <w:name w:val="Стиль Заголовок 2 + 12 пт Слева:  0 см Первая строка:  0 см"/>
    <w:basedOn w:val="21"/>
    <w:rsid w:val="00F60BC5"/>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F60BC5"/>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F60BC5"/>
    <w:rPr>
      <w:rFonts w:ascii="Times New Roman" w:hAnsi="Times New Roman"/>
      <w:i w:val="0"/>
      <w:kern w:val="32"/>
      <w:sz w:val="24"/>
      <w:szCs w:val="32"/>
      <w:lang w:eastAsia="ru-RU"/>
    </w:rPr>
  </w:style>
  <w:style w:type="character" w:customStyle="1" w:styleId="affffffffff7">
    <w:name w:val="Знак Знак Знак"/>
    <w:locked/>
    <w:rsid w:val="00F60BC5"/>
    <w:rPr>
      <w:b/>
      <w:caps/>
      <w:sz w:val="24"/>
      <w:szCs w:val="24"/>
      <w:lang w:val="ru-RU" w:eastAsia="ru-RU" w:bidi="ar-SA"/>
    </w:rPr>
  </w:style>
  <w:style w:type="character" w:customStyle="1" w:styleId="328">
    <w:name w:val="Знак Знак32"/>
    <w:rsid w:val="00F60BC5"/>
    <w:rPr>
      <w:rFonts w:ascii="Arial" w:hAnsi="Arial" w:cs="Arial"/>
      <w:b/>
      <w:bCs/>
      <w:i/>
      <w:iCs/>
      <w:sz w:val="28"/>
      <w:szCs w:val="28"/>
      <w:lang w:val="ru-RU" w:eastAsia="en-US" w:bidi="ar-SA"/>
    </w:rPr>
  </w:style>
  <w:style w:type="character" w:customStyle="1" w:styleId="31d">
    <w:name w:val="Знак Знак31"/>
    <w:locked/>
    <w:rsid w:val="00F60BC5"/>
    <w:rPr>
      <w:b/>
      <w:bCs/>
      <w:sz w:val="27"/>
      <w:szCs w:val="27"/>
      <w:lang w:val="ru-RU" w:eastAsia="ru-RU" w:bidi="ar-SA"/>
    </w:rPr>
  </w:style>
  <w:style w:type="character" w:customStyle="1" w:styleId="302">
    <w:name w:val="Знак Знак30"/>
    <w:locked/>
    <w:rsid w:val="00F60BC5"/>
    <w:rPr>
      <w:b/>
      <w:bCs/>
      <w:sz w:val="28"/>
      <w:szCs w:val="28"/>
      <w:lang w:bidi="ar-SA"/>
    </w:rPr>
  </w:style>
  <w:style w:type="character" w:customStyle="1" w:styleId="292">
    <w:name w:val="Знак Знак29"/>
    <w:locked/>
    <w:rsid w:val="00F60BC5"/>
    <w:rPr>
      <w:b/>
      <w:bCs/>
      <w:i/>
      <w:iCs/>
      <w:sz w:val="26"/>
      <w:szCs w:val="26"/>
      <w:lang w:bidi="ar-SA"/>
    </w:rPr>
  </w:style>
  <w:style w:type="character" w:customStyle="1" w:styleId="hlto-search">
    <w:name w:val="hl to-search"/>
    <w:rsid w:val="00F60BC5"/>
  </w:style>
  <w:style w:type="paragraph" w:customStyle="1" w:styleId="source">
    <w:name w:val="source"/>
    <w:basedOn w:val="a3"/>
    <w:rsid w:val="00F60BC5"/>
    <w:pPr>
      <w:spacing w:before="100" w:beforeAutospacing="1" w:after="100" w:afterAutospacing="1"/>
    </w:pPr>
  </w:style>
  <w:style w:type="paragraph" w:customStyle="1" w:styleId="affffffffff8">
    <w:name w:val="словарная статья"/>
    <w:basedOn w:val="Default"/>
    <w:next w:val="Default"/>
    <w:rsid w:val="00F60BC5"/>
    <w:rPr>
      <w:color w:val="auto"/>
    </w:rPr>
  </w:style>
  <w:style w:type="paragraph" w:customStyle="1" w:styleId="affffffffff9">
    <w:name w:val="Подзаголовок для информации об изменениях"/>
    <w:basedOn w:val="a3"/>
    <w:next w:val="a3"/>
    <w:uiPriority w:val="99"/>
    <w:rsid w:val="00F60BC5"/>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F60BC5"/>
    <w:rPr>
      <w:i/>
      <w:iCs/>
      <w:color w:val="000000"/>
    </w:rPr>
  </w:style>
  <w:style w:type="paragraph" w:customStyle="1" w:styleId="1ffffff0">
    <w:name w:val="Выделенная цитата1"/>
    <w:basedOn w:val="a3"/>
    <w:next w:val="a3"/>
    <w:rsid w:val="00F60BC5"/>
    <w:pPr>
      <w:pBdr>
        <w:bottom w:val="single" w:sz="4" w:space="4" w:color="4F81BD"/>
      </w:pBdr>
      <w:spacing w:before="200" w:after="280"/>
      <w:ind w:left="936" w:right="936"/>
    </w:pPr>
    <w:rPr>
      <w:b/>
      <w:bCs/>
      <w:i/>
      <w:iCs/>
      <w:color w:val="4F81BD"/>
    </w:rPr>
  </w:style>
  <w:style w:type="character" w:customStyle="1" w:styleId="1ffffff1">
    <w:name w:val="Слабая ссылка1"/>
    <w:rsid w:val="00F60BC5"/>
    <w:rPr>
      <w:rFonts w:cs="Times New Roman"/>
      <w:smallCaps/>
      <w:color w:val="C0504D"/>
      <w:u w:val="single"/>
    </w:rPr>
  </w:style>
  <w:style w:type="character" w:customStyle="1" w:styleId="1ffffff2">
    <w:name w:val="Сильная ссылка1"/>
    <w:rsid w:val="00F60BC5"/>
    <w:rPr>
      <w:rFonts w:cs="Times New Roman"/>
      <w:b/>
      <w:smallCaps/>
      <w:color w:val="C0504D"/>
      <w:spacing w:val="5"/>
      <w:u w:val="single"/>
    </w:rPr>
  </w:style>
  <w:style w:type="character" w:customStyle="1" w:styleId="1ffffff3">
    <w:name w:val="Название книги1"/>
    <w:rsid w:val="00F60BC5"/>
    <w:rPr>
      <w:rFonts w:cs="Times New Roman"/>
      <w:b/>
      <w:smallCaps/>
      <w:spacing w:val="5"/>
    </w:rPr>
  </w:style>
  <w:style w:type="paragraph" w:customStyle="1" w:styleId="1ffffff4">
    <w:name w:val="Заголовок оглавления1"/>
    <w:basedOn w:val="11"/>
    <w:next w:val="a3"/>
    <w:rsid w:val="00F60BC5"/>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F60BC5"/>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F60BC5"/>
    <w:rPr>
      <w:b/>
      <w:bCs/>
      <w:sz w:val="28"/>
      <w:szCs w:val="28"/>
      <w:lang w:val="ru-RU" w:eastAsia="ru-RU" w:bidi="ar-SA"/>
    </w:rPr>
  </w:style>
  <w:style w:type="paragraph" w:customStyle="1" w:styleId="329">
    <w:name w:val="Заголовок 32"/>
    <w:basedOn w:val="a3"/>
    <w:next w:val="a3"/>
    <w:rsid w:val="00F60BC5"/>
    <w:pPr>
      <w:keepNext/>
      <w:snapToGrid w:val="0"/>
      <w:spacing w:before="240" w:after="60"/>
    </w:pPr>
    <w:rPr>
      <w:rFonts w:ascii="Arial" w:hAnsi="Arial"/>
      <w:szCs w:val="20"/>
    </w:rPr>
  </w:style>
  <w:style w:type="character" w:customStyle="1" w:styleId="1ffffff6">
    <w:name w:val="Замещающий текст1"/>
    <w:rsid w:val="00F60BC5"/>
    <w:rPr>
      <w:color w:val="808080"/>
    </w:rPr>
  </w:style>
  <w:style w:type="paragraph" w:customStyle="1" w:styleId="1ffffff7">
    <w:name w:val="Подзаголовок1"/>
    <w:basedOn w:val="a3"/>
    <w:rsid w:val="00F60BC5"/>
    <w:pPr>
      <w:spacing w:line="312" w:lineRule="auto"/>
    </w:pPr>
    <w:rPr>
      <w:rFonts w:ascii="Arial" w:hAnsi="Arial" w:cs="Arial"/>
      <w:b/>
      <w:bCs/>
      <w:color w:val="000000"/>
      <w:sz w:val="20"/>
      <w:szCs w:val="20"/>
    </w:rPr>
  </w:style>
  <w:style w:type="character" w:customStyle="1" w:styleId="2fff5">
    <w:name w:val="Основной шрифт абзаца2"/>
    <w:rsid w:val="00F60BC5"/>
  </w:style>
  <w:style w:type="paragraph" w:customStyle="1" w:styleId="623">
    <w:name w:val="Заголовок 62"/>
    <w:rsid w:val="00F60BC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F60BC5"/>
    <w:rPr>
      <w:rFonts w:ascii="Arial" w:hAnsi="Arial"/>
      <w:b/>
      <w:bCs/>
      <w:sz w:val="26"/>
      <w:szCs w:val="26"/>
    </w:rPr>
  </w:style>
  <w:style w:type="character" w:customStyle="1" w:styleId="661">
    <w:name w:val="Знак Знак66"/>
    <w:rsid w:val="00F60BC5"/>
    <w:rPr>
      <w:b/>
      <w:bCs/>
      <w:sz w:val="28"/>
      <w:szCs w:val="28"/>
      <w:lang w:bidi="ar-SA"/>
    </w:rPr>
  </w:style>
  <w:style w:type="character" w:customStyle="1" w:styleId="651">
    <w:name w:val="Знак Знак65"/>
    <w:rsid w:val="00F60BC5"/>
    <w:rPr>
      <w:b/>
      <w:bCs/>
      <w:i/>
      <w:iCs/>
      <w:sz w:val="26"/>
      <w:szCs w:val="26"/>
      <w:lang w:bidi="ar-SA"/>
    </w:rPr>
  </w:style>
  <w:style w:type="character" w:customStyle="1" w:styleId="701">
    <w:name w:val="Знак Знак70"/>
    <w:rsid w:val="00F60BC5"/>
    <w:rPr>
      <w:rFonts w:ascii="Arial" w:hAnsi="Arial"/>
      <w:b/>
      <w:bCs/>
      <w:sz w:val="26"/>
      <w:szCs w:val="26"/>
    </w:rPr>
  </w:style>
  <w:style w:type="character" w:customStyle="1" w:styleId="690">
    <w:name w:val="Знак Знак69"/>
    <w:rsid w:val="00F60BC5"/>
    <w:rPr>
      <w:b/>
      <w:bCs/>
      <w:sz w:val="28"/>
      <w:szCs w:val="28"/>
      <w:lang w:bidi="ar-SA"/>
    </w:rPr>
  </w:style>
  <w:style w:type="character" w:customStyle="1" w:styleId="680">
    <w:name w:val="Знак Знак68"/>
    <w:rsid w:val="00F60BC5"/>
    <w:rPr>
      <w:b/>
      <w:bCs/>
      <w:i/>
      <w:iCs/>
      <w:sz w:val="26"/>
      <w:szCs w:val="26"/>
      <w:lang w:bidi="ar-SA"/>
    </w:rPr>
  </w:style>
  <w:style w:type="character" w:customStyle="1" w:styleId="Heading4Char2">
    <w:name w:val="Heading 4 Char2"/>
    <w:locked/>
    <w:rsid w:val="00F60BC5"/>
    <w:rPr>
      <w:rFonts w:ascii="Times New Roman" w:hAnsi="Times New Roman" w:cs="Times New Roman"/>
      <w:b/>
      <w:bCs/>
      <w:sz w:val="28"/>
      <w:szCs w:val="28"/>
    </w:rPr>
  </w:style>
  <w:style w:type="character" w:customStyle="1" w:styleId="Heading5Char2">
    <w:name w:val="Heading 5 Char2"/>
    <w:locked/>
    <w:rsid w:val="00F60BC5"/>
    <w:rPr>
      <w:rFonts w:ascii="Times New Roman" w:hAnsi="Times New Roman" w:cs="Times New Roman"/>
      <w:b/>
      <w:bCs/>
      <w:i/>
      <w:iCs/>
      <w:sz w:val="26"/>
      <w:szCs w:val="26"/>
    </w:rPr>
  </w:style>
  <w:style w:type="character" w:customStyle="1" w:styleId="Heading6Char2">
    <w:name w:val="Heading 6 Char2"/>
    <w:locked/>
    <w:rsid w:val="00F60BC5"/>
    <w:rPr>
      <w:rFonts w:ascii="Times New Roman" w:hAnsi="Times New Roman" w:cs="Times New Roman"/>
      <w:b/>
      <w:bCs/>
      <w:sz w:val="20"/>
      <w:szCs w:val="20"/>
    </w:rPr>
  </w:style>
  <w:style w:type="character" w:customStyle="1" w:styleId="Heading7Char2">
    <w:name w:val="Heading 7 Char2"/>
    <w:locked/>
    <w:rsid w:val="00F60BC5"/>
    <w:rPr>
      <w:rFonts w:ascii="Times New Roman" w:hAnsi="Times New Roman" w:cs="Times New Roman"/>
      <w:sz w:val="20"/>
      <w:szCs w:val="20"/>
    </w:rPr>
  </w:style>
  <w:style w:type="character" w:customStyle="1" w:styleId="Heading8Char2">
    <w:name w:val="Heading 8 Char2"/>
    <w:locked/>
    <w:rsid w:val="00F60BC5"/>
    <w:rPr>
      <w:rFonts w:ascii="Calibri" w:hAnsi="Calibri" w:cs="Times New Roman"/>
      <w:i/>
      <w:iCs/>
      <w:sz w:val="24"/>
      <w:szCs w:val="24"/>
    </w:rPr>
  </w:style>
  <w:style w:type="character" w:customStyle="1" w:styleId="Heading9Char2">
    <w:name w:val="Heading 9 Char2"/>
    <w:locked/>
    <w:rsid w:val="00F60BC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F60BC5"/>
    <w:rPr>
      <w:rFonts w:ascii="Arial" w:hAnsi="Arial"/>
      <w:b/>
      <w:kern w:val="32"/>
      <w:sz w:val="20"/>
    </w:rPr>
  </w:style>
  <w:style w:type="character" w:customStyle="1" w:styleId="Heading2Char3">
    <w:name w:val="Heading 2 Char3"/>
    <w:aliases w:val="Знак3 Знак Char3"/>
    <w:locked/>
    <w:rsid w:val="00F60BC5"/>
    <w:rPr>
      <w:rFonts w:ascii="Arial" w:hAnsi="Arial"/>
      <w:b/>
      <w:kern w:val="32"/>
      <w:sz w:val="20"/>
    </w:rPr>
  </w:style>
  <w:style w:type="character" w:customStyle="1" w:styleId="Heading3Char3">
    <w:name w:val="Heading 3 Char3"/>
    <w:aliases w:val="Знак2 Char1"/>
    <w:locked/>
    <w:rsid w:val="00F60BC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F60BC5"/>
    <w:rPr>
      <w:rFonts w:ascii="Times New Roman" w:hAnsi="Times New Roman"/>
      <w:sz w:val="20"/>
    </w:rPr>
  </w:style>
  <w:style w:type="character" w:customStyle="1" w:styleId="BodyText3Char5">
    <w:name w:val="Body Text 3 Char5"/>
    <w:aliases w:val="Знак5 Char5"/>
    <w:locked/>
    <w:rsid w:val="00F60BC5"/>
    <w:rPr>
      <w:rFonts w:ascii="Times New Roman" w:hAnsi="Times New Roman"/>
      <w:sz w:val="16"/>
    </w:rPr>
  </w:style>
  <w:style w:type="character" w:customStyle="1" w:styleId="BodyTextIndent3Char3">
    <w:name w:val="Body Text Indent 3 Char3"/>
    <w:locked/>
    <w:rsid w:val="00F60BC5"/>
    <w:rPr>
      <w:rFonts w:ascii="Calibri" w:hAnsi="Calibri"/>
      <w:sz w:val="16"/>
      <w:lang w:val="ru-RU" w:eastAsia="ru-RU" w:bidi="ar-SA"/>
    </w:rPr>
  </w:style>
  <w:style w:type="character" w:customStyle="1" w:styleId="PlainTextChar3">
    <w:name w:val="Plain Text Char3"/>
    <w:aliases w:val="Heading 12 Char2,Знак8 Char1"/>
    <w:locked/>
    <w:rsid w:val="00F60BC5"/>
    <w:rPr>
      <w:rFonts w:ascii="Courier New" w:hAnsi="Courier New" w:cs="Times New Roman"/>
      <w:sz w:val="20"/>
      <w:szCs w:val="20"/>
    </w:rPr>
  </w:style>
  <w:style w:type="character" w:customStyle="1" w:styleId="BodyTextIndent2Char3">
    <w:name w:val="Body Text Indent 2 Char3"/>
    <w:locked/>
    <w:rsid w:val="00F60BC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F60BC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F60BC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F60BC5"/>
    <w:rPr>
      <w:rFonts w:ascii="Times New Roman" w:hAnsi="Times New Roman"/>
      <w:sz w:val="24"/>
    </w:rPr>
  </w:style>
  <w:style w:type="character" w:customStyle="1" w:styleId="BodyTextChar5">
    <w:name w:val="Body Text Char5"/>
    <w:aliases w:val="Знак1 Char3"/>
    <w:locked/>
    <w:rsid w:val="00F60BC5"/>
    <w:rPr>
      <w:rFonts w:ascii="Times New Roman" w:hAnsi="Times New Roman"/>
      <w:sz w:val="20"/>
    </w:rPr>
  </w:style>
  <w:style w:type="character" w:customStyle="1" w:styleId="FooterChar3">
    <w:name w:val="Footer Char3"/>
    <w:locked/>
    <w:rsid w:val="00F60BC5"/>
    <w:rPr>
      <w:rFonts w:ascii="Times New Roman" w:hAnsi="Times New Roman" w:cs="Times New Roman"/>
      <w:sz w:val="24"/>
      <w:szCs w:val="24"/>
    </w:rPr>
  </w:style>
  <w:style w:type="character" w:customStyle="1" w:styleId="BodyText2Char3">
    <w:name w:val="Body Text 2 Char3"/>
    <w:locked/>
    <w:rsid w:val="00F60BC5"/>
    <w:rPr>
      <w:rFonts w:ascii="Times New Roman" w:hAnsi="Times New Roman" w:cs="Times New Roman"/>
      <w:sz w:val="24"/>
      <w:szCs w:val="24"/>
    </w:rPr>
  </w:style>
  <w:style w:type="character" w:customStyle="1" w:styleId="DocumentMapChar3">
    <w:name w:val="Document Map Char3"/>
    <w:locked/>
    <w:rsid w:val="00F60BC5"/>
    <w:rPr>
      <w:rFonts w:ascii="Tahoma" w:hAnsi="Tahoma" w:cs="Times New Roman"/>
      <w:sz w:val="20"/>
      <w:szCs w:val="20"/>
      <w:shd w:val="clear" w:color="auto" w:fill="000080"/>
    </w:rPr>
  </w:style>
  <w:style w:type="character" w:customStyle="1" w:styleId="HeaderChar3">
    <w:name w:val="Header Char3"/>
    <w:locked/>
    <w:rsid w:val="00F60BC5"/>
    <w:rPr>
      <w:rFonts w:ascii="Times New Roman" w:hAnsi="Times New Roman" w:cs="Times New Roman"/>
      <w:sz w:val="24"/>
      <w:szCs w:val="24"/>
    </w:rPr>
  </w:style>
  <w:style w:type="character" w:customStyle="1" w:styleId="CommentSubjectChar2">
    <w:name w:val="Comment Subject Char2"/>
    <w:locked/>
    <w:rsid w:val="00F60BC5"/>
    <w:rPr>
      <w:sz w:val="16"/>
    </w:rPr>
  </w:style>
  <w:style w:type="character" w:customStyle="1" w:styleId="CommentTextChar3">
    <w:name w:val="Comment Text Char3"/>
    <w:locked/>
    <w:rsid w:val="00F60BC5"/>
    <w:rPr>
      <w:rFonts w:ascii="Times New Roman" w:hAnsi="Times New Roman" w:cs="Times New Roman"/>
      <w:sz w:val="20"/>
      <w:szCs w:val="20"/>
    </w:rPr>
  </w:style>
  <w:style w:type="character" w:customStyle="1" w:styleId="CommentSubjectChar4">
    <w:name w:val="Comment Subject Char4"/>
    <w:locked/>
    <w:rsid w:val="00F60BC5"/>
    <w:rPr>
      <w:b/>
    </w:rPr>
  </w:style>
  <w:style w:type="character" w:customStyle="1" w:styleId="730">
    <w:name w:val="Знак Знак73"/>
    <w:rsid w:val="00F60BC5"/>
    <w:rPr>
      <w:sz w:val="16"/>
      <w:lang w:val="ru-RU" w:eastAsia="ru-RU"/>
    </w:rPr>
  </w:style>
  <w:style w:type="character" w:customStyle="1" w:styleId="Heading1Char3">
    <w:name w:val="Heading 1 Char3"/>
    <w:aliases w:val="Знак Char3,Заголовок 1 Знак Знак Char2,Знак Заголовок 1 Char2"/>
    <w:locked/>
    <w:rsid w:val="00F60BC5"/>
    <w:rPr>
      <w:rFonts w:ascii="Cambria" w:hAnsi="Cambria"/>
      <w:b/>
      <w:kern w:val="32"/>
      <w:sz w:val="32"/>
    </w:rPr>
  </w:style>
  <w:style w:type="character" w:customStyle="1" w:styleId="BodyText3Char3">
    <w:name w:val="Body Text 3 Char3"/>
    <w:aliases w:val="Знак5 Char3"/>
    <w:locked/>
    <w:rsid w:val="00F60BC5"/>
    <w:rPr>
      <w:sz w:val="16"/>
    </w:rPr>
  </w:style>
  <w:style w:type="paragraph" w:customStyle="1" w:styleId="12a">
    <w:name w:val="Стиль12"/>
    <w:rsid w:val="00F60B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F60BC5"/>
    <w:rPr>
      <w:rFonts w:ascii="PragmaticaCTT" w:hAnsi="PragmaticaCTT" w:cs="Times New Roman"/>
      <w:sz w:val="20"/>
      <w:szCs w:val="20"/>
    </w:rPr>
  </w:style>
  <w:style w:type="character" w:customStyle="1" w:styleId="6100">
    <w:name w:val="Знак Знак610"/>
    <w:locked/>
    <w:rsid w:val="00F60BC5"/>
    <w:rPr>
      <w:b/>
      <w:caps/>
      <w:sz w:val="24"/>
      <w:lang w:val="ru-RU" w:eastAsia="ru-RU"/>
    </w:rPr>
  </w:style>
  <w:style w:type="character" w:customStyle="1" w:styleId="Heading2Char2">
    <w:name w:val="Heading 2 Char2"/>
    <w:aliases w:val="Знак3 Знак Char2"/>
    <w:locked/>
    <w:rsid w:val="00F60BC5"/>
    <w:rPr>
      <w:rFonts w:ascii="Times New Roman" w:hAnsi="Times New Roman"/>
      <w:sz w:val="24"/>
    </w:rPr>
  </w:style>
  <w:style w:type="character" w:customStyle="1" w:styleId="SubtitleChar3">
    <w:name w:val="Subtitle Char3"/>
    <w:locked/>
    <w:rsid w:val="00F60BC5"/>
    <w:rPr>
      <w:rFonts w:ascii="PragmaticaCTT" w:hAnsi="PragmaticaCTT" w:cs="Times New Roman"/>
      <w:b/>
      <w:bCs/>
      <w:sz w:val="24"/>
      <w:szCs w:val="24"/>
    </w:rPr>
  </w:style>
  <w:style w:type="character" w:customStyle="1" w:styleId="BodyTextFirstIndent2Char3">
    <w:name w:val="Body Text First Indent 2 Char3"/>
    <w:locked/>
    <w:rsid w:val="00F60BC5"/>
    <w:rPr>
      <w:rFonts w:ascii="Times New Roman" w:hAnsi="Times New Roman" w:cs="Times New Roman"/>
      <w:sz w:val="24"/>
      <w:szCs w:val="24"/>
    </w:rPr>
  </w:style>
  <w:style w:type="character" w:customStyle="1" w:styleId="BalloonTextChar3">
    <w:name w:val="Balloon Text Char3"/>
    <w:locked/>
    <w:rsid w:val="00F60BC5"/>
    <w:rPr>
      <w:rFonts w:ascii="Tahoma" w:hAnsi="Tahoma" w:cs="Times New Roman"/>
      <w:sz w:val="16"/>
      <w:szCs w:val="16"/>
    </w:rPr>
  </w:style>
  <w:style w:type="paragraph" w:customStyle="1" w:styleId="BodyText212">
    <w:name w:val="Body Text 212"/>
    <w:basedOn w:val="a3"/>
    <w:rsid w:val="00F60BC5"/>
    <w:pPr>
      <w:spacing w:line="360" w:lineRule="auto"/>
      <w:jc w:val="both"/>
    </w:pPr>
    <w:rPr>
      <w:szCs w:val="20"/>
    </w:rPr>
  </w:style>
  <w:style w:type="character" w:customStyle="1" w:styleId="HTMLPreformattedChar2">
    <w:name w:val="HTML Preformatted Char2"/>
    <w:locked/>
    <w:rsid w:val="00F60BC5"/>
    <w:rPr>
      <w:rFonts w:ascii="Courier New" w:hAnsi="Courier New"/>
      <w:sz w:val="20"/>
    </w:rPr>
  </w:style>
  <w:style w:type="character" w:customStyle="1" w:styleId="HTMLAddressChar1">
    <w:name w:val="HTML Address Char1"/>
    <w:locked/>
    <w:rsid w:val="00F60BC5"/>
    <w:rPr>
      <w:i/>
      <w:sz w:val="24"/>
      <w:lang w:eastAsia="ru-RU"/>
    </w:rPr>
  </w:style>
  <w:style w:type="character" w:customStyle="1" w:styleId="HTMLAddressChar3">
    <w:name w:val="HTML Address Char3"/>
    <w:locked/>
    <w:rsid w:val="00F60BC5"/>
    <w:rPr>
      <w:rFonts w:ascii="Calibri" w:hAnsi="Calibri" w:cs="Times New Roman"/>
      <w:i/>
      <w:sz w:val="20"/>
      <w:szCs w:val="20"/>
    </w:rPr>
  </w:style>
  <w:style w:type="character" w:customStyle="1" w:styleId="1280">
    <w:name w:val="Знак1 Знак Знак28"/>
    <w:aliases w:val="Знак1 Знак11"/>
    <w:locked/>
    <w:rsid w:val="00F60BC5"/>
    <w:rPr>
      <w:sz w:val="24"/>
      <w:lang w:val="ru-RU" w:eastAsia="ru-RU"/>
    </w:rPr>
  </w:style>
  <w:style w:type="paragraph" w:customStyle="1" w:styleId="BlockText1">
    <w:name w:val="Block Text1"/>
    <w:basedOn w:val="a3"/>
    <w:rsid w:val="00F60BC5"/>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F60BC5"/>
    <w:rPr>
      <w:i/>
      <w:color w:val="000000"/>
      <w:sz w:val="24"/>
      <w:lang w:eastAsia="ru-RU"/>
    </w:rPr>
  </w:style>
  <w:style w:type="character" w:customStyle="1" w:styleId="IntenseQuoteChar3">
    <w:name w:val="Intense Quote Char3"/>
    <w:locked/>
    <w:rsid w:val="00F60BC5"/>
    <w:rPr>
      <w:b/>
      <w:i/>
      <w:color w:val="4F81BD"/>
      <w:sz w:val="24"/>
      <w:lang w:eastAsia="ru-RU"/>
    </w:rPr>
  </w:style>
  <w:style w:type="paragraph" w:customStyle="1" w:styleId="BodyTextIndent21">
    <w:name w:val="Body Text Indent 21"/>
    <w:basedOn w:val="a3"/>
    <w:rsid w:val="00F60BC5"/>
    <w:pPr>
      <w:overflowPunct w:val="0"/>
      <w:autoSpaceDE w:val="0"/>
      <w:ind w:firstLine="567"/>
      <w:jc w:val="both"/>
    </w:pPr>
    <w:rPr>
      <w:sz w:val="20"/>
      <w:szCs w:val="20"/>
      <w:lang w:eastAsia="ar-SA"/>
    </w:rPr>
  </w:style>
  <w:style w:type="paragraph" w:customStyle="1" w:styleId="BodyTextIndent31">
    <w:name w:val="Body Text Indent 31"/>
    <w:basedOn w:val="a3"/>
    <w:rsid w:val="00F60BC5"/>
    <w:pPr>
      <w:spacing w:line="360" w:lineRule="auto"/>
      <w:ind w:firstLine="709"/>
      <w:jc w:val="both"/>
    </w:pPr>
    <w:rPr>
      <w:sz w:val="28"/>
      <w:szCs w:val="20"/>
    </w:rPr>
  </w:style>
  <w:style w:type="paragraph" w:customStyle="1" w:styleId="230">
    <w:name w:val="Обычный23"/>
    <w:rsid w:val="00F60BC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F60BC5"/>
    <w:pPr>
      <w:tabs>
        <w:tab w:val="center" w:pos="4153"/>
        <w:tab w:val="right" w:pos="8306"/>
      </w:tabs>
    </w:pPr>
    <w:rPr>
      <w:rFonts w:ascii="Arial" w:hAnsi="Arial"/>
      <w:szCs w:val="20"/>
    </w:rPr>
  </w:style>
  <w:style w:type="paragraph" w:customStyle="1" w:styleId="Normal11">
    <w:name w:val="Normal11"/>
    <w:rsid w:val="00F60BC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F60BC5"/>
    <w:pPr>
      <w:keepNext/>
      <w:snapToGrid/>
      <w:outlineLvl w:val="2"/>
    </w:pPr>
    <w:rPr>
      <w:sz w:val="24"/>
    </w:rPr>
  </w:style>
  <w:style w:type="paragraph" w:customStyle="1" w:styleId="BodyText11">
    <w:name w:val="Body Text11"/>
    <w:basedOn w:val="Normal11"/>
    <w:rsid w:val="00F60BC5"/>
    <w:pPr>
      <w:snapToGrid/>
      <w:spacing w:line="360" w:lineRule="auto"/>
    </w:pPr>
    <w:rPr>
      <w:sz w:val="24"/>
    </w:rPr>
  </w:style>
  <w:style w:type="paragraph" w:customStyle="1" w:styleId="ListParagraph11">
    <w:name w:val="List Paragraph11"/>
    <w:basedOn w:val="a3"/>
    <w:rsid w:val="00F60BC5"/>
    <w:pPr>
      <w:spacing w:after="200" w:line="276" w:lineRule="auto"/>
      <w:ind w:left="720"/>
      <w:contextualSpacing/>
    </w:pPr>
    <w:rPr>
      <w:rFonts w:ascii="Calibri" w:hAnsi="Calibri"/>
      <w:sz w:val="22"/>
      <w:szCs w:val="22"/>
    </w:rPr>
  </w:style>
  <w:style w:type="paragraph" w:customStyle="1" w:styleId="PlainText11">
    <w:name w:val="Plain Text11"/>
    <w:basedOn w:val="a3"/>
    <w:rsid w:val="00F60BC5"/>
    <w:rPr>
      <w:rFonts w:ascii="Courier New" w:hAnsi="Courier New"/>
      <w:sz w:val="20"/>
      <w:szCs w:val="20"/>
    </w:rPr>
  </w:style>
  <w:style w:type="paragraph" w:customStyle="1" w:styleId="BodyText311">
    <w:name w:val="Body Text 311"/>
    <w:basedOn w:val="Normal11"/>
    <w:rsid w:val="00F60BC5"/>
    <w:pPr>
      <w:snapToGrid/>
      <w:jc w:val="both"/>
    </w:pPr>
    <w:rPr>
      <w:i/>
      <w:sz w:val="26"/>
    </w:rPr>
  </w:style>
  <w:style w:type="character" w:customStyle="1" w:styleId="SubtleEmphasis1">
    <w:name w:val="Subtle Emphasis1"/>
    <w:rsid w:val="00F60BC5"/>
    <w:rPr>
      <w:i/>
      <w:color w:val="808080"/>
    </w:rPr>
  </w:style>
  <w:style w:type="character" w:customStyle="1" w:styleId="2160">
    <w:name w:val="Знак Знак216"/>
    <w:aliases w:val="Основной текст с отступом Знак Знак Зна Знак"/>
    <w:locked/>
    <w:rsid w:val="00F60BC5"/>
    <w:rPr>
      <w:rFonts w:ascii="Arial" w:hAnsi="Arial"/>
      <w:b/>
      <w:i/>
      <w:sz w:val="28"/>
      <w:lang w:val="ru-RU" w:eastAsia="en-US"/>
    </w:rPr>
  </w:style>
  <w:style w:type="character" w:customStyle="1" w:styleId="DefaultParagraphFont1">
    <w:name w:val="Default Paragraph Font1"/>
    <w:rsid w:val="00F60BC5"/>
  </w:style>
  <w:style w:type="paragraph" w:customStyle="1" w:styleId="NoSpacing1">
    <w:name w:val="No Spacing1"/>
    <w:rsid w:val="00F60BC5"/>
    <w:pPr>
      <w:spacing w:after="0" w:line="240" w:lineRule="auto"/>
    </w:pPr>
    <w:rPr>
      <w:rFonts w:ascii="Calibri" w:eastAsia="Times New Roman" w:hAnsi="Calibri" w:cs="Times New Roman"/>
      <w:sz w:val="24"/>
      <w:szCs w:val="24"/>
    </w:rPr>
  </w:style>
  <w:style w:type="character" w:customStyle="1" w:styleId="z-TopofFormChar">
    <w:name w:val="z-Top of Form Char"/>
    <w:locked/>
    <w:rsid w:val="00F60BC5"/>
    <w:rPr>
      <w:rFonts w:ascii="Arial" w:hAnsi="Arial" w:cs="Times New Roman"/>
      <w:b/>
      <w:sz w:val="20"/>
    </w:rPr>
  </w:style>
  <w:style w:type="character" w:customStyle="1" w:styleId="z-TopofFormChar1">
    <w:name w:val="z-Top of Form Char1"/>
    <w:locked/>
    <w:rsid w:val="00F60BC5"/>
    <w:rPr>
      <w:rFonts w:ascii="Arial" w:hAnsi="Arial" w:cs="Times New Roman"/>
      <w:b/>
      <w:sz w:val="20"/>
      <w:szCs w:val="20"/>
    </w:rPr>
  </w:style>
  <w:style w:type="character" w:customStyle="1" w:styleId="z-BottomofFormChar">
    <w:name w:val="z-Bottom of Form Char"/>
    <w:locked/>
    <w:rsid w:val="00F60BC5"/>
    <w:rPr>
      <w:rFonts w:ascii="Arial" w:hAnsi="Arial" w:cs="Times New Roman"/>
      <w:vanish/>
      <w:sz w:val="16"/>
      <w:lang w:eastAsia="ru-RU"/>
    </w:rPr>
  </w:style>
  <w:style w:type="character" w:customStyle="1" w:styleId="z-BottomofFormChar1">
    <w:name w:val="z-Bottom of Form Char1"/>
    <w:locked/>
    <w:rsid w:val="00F60BC5"/>
    <w:rPr>
      <w:rFonts w:ascii="Arial" w:hAnsi="Arial" w:cs="Times New Roman"/>
      <w:vanish/>
      <w:sz w:val="16"/>
      <w:szCs w:val="16"/>
    </w:rPr>
  </w:style>
  <w:style w:type="paragraph" w:customStyle="1" w:styleId="Heading41">
    <w:name w:val="Heading 41"/>
    <w:basedOn w:val="Normal1"/>
    <w:next w:val="Normal1"/>
    <w:rsid w:val="00F60BC5"/>
    <w:pPr>
      <w:keepNext/>
      <w:widowControl/>
    </w:pPr>
    <w:rPr>
      <w:sz w:val="24"/>
    </w:rPr>
  </w:style>
  <w:style w:type="character" w:customStyle="1" w:styleId="MacroTextChar2">
    <w:name w:val="Macro Text Char2"/>
    <w:locked/>
    <w:rsid w:val="00F60BC5"/>
    <w:rPr>
      <w:rFonts w:ascii="Courier New" w:hAnsi="Courier New" w:cs="Times New Roman"/>
      <w:sz w:val="22"/>
      <w:lang w:val="en-US" w:eastAsia="en-US" w:bidi="ar-SA"/>
    </w:rPr>
  </w:style>
  <w:style w:type="character" w:customStyle="1" w:styleId="5111">
    <w:name w:val="Знак5 Знак Знак11"/>
    <w:locked/>
    <w:rsid w:val="00F60BC5"/>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F60BC5"/>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F60BC5"/>
    <w:rPr>
      <w:sz w:val="24"/>
    </w:rPr>
  </w:style>
  <w:style w:type="character" w:customStyle="1" w:styleId="PlaceholderText1">
    <w:name w:val="Placeholder Text1"/>
    <w:rsid w:val="00F60BC5"/>
    <w:rPr>
      <w:color w:val="808080"/>
    </w:rPr>
  </w:style>
  <w:style w:type="paragraph" w:customStyle="1" w:styleId="TextBody">
    <w:name w:val="Text Body"/>
    <w:basedOn w:val="a3"/>
    <w:rsid w:val="00F60BC5"/>
    <w:pPr>
      <w:suppressAutoHyphens/>
      <w:spacing w:after="120"/>
    </w:pPr>
    <w:rPr>
      <w:lang w:val="en-US" w:eastAsia="zh-CN"/>
    </w:rPr>
  </w:style>
  <w:style w:type="character" w:customStyle="1" w:styleId="WW8Num13z3">
    <w:name w:val="WW8Num13z3"/>
    <w:rsid w:val="00F60BC5"/>
  </w:style>
  <w:style w:type="character" w:customStyle="1" w:styleId="WW8Num13z4">
    <w:name w:val="WW8Num13z4"/>
    <w:rsid w:val="00F60BC5"/>
  </w:style>
  <w:style w:type="character" w:customStyle="1" w:styleId="WW8Num13z5">
    <w:name w:val="WW8Num13z5"/>
    <w:rsid w:val="00F60BC5"/>
  </w:style>
  <w:style w:type="character" w:customStyle="1" w:styleId="WW8Num13z6">
    <w:name w:val="WW8Num13z6"/>
    <w:rsid w:val="00F60BC5"/>
  </w:style>
  <w:style w:type="character" w:customStyle="1" w:styleId="WW8Num13z7">
    <w:name w:val="WW8Num13z7"/>
    <w:rsid w:val="00F60BC5"/>
  </w:style>
  <w:style w:type="character" w:customStyle="1" w:styleId="WW8Num13z8">
    <w:name w:val="WW8Num13z8"/>
    <w:rsid w:val="00F60BC5"/>
  </w:style>
  <w:style w:type="character" w:customStyle="1" w:styleId="WW8Num14z4">
    <w:name w:val="WW8Num14z4"/>
    <w:rsid w:val="00F60BC5"/>
  </w:style>
  <w:style w:type="character" w:customStyle="1" w:styleId="WW8Num14z5">
    <w:name w:val="WW8Num14z5"/>
    <w:rsid w:val="00F60BC5"/>
  </w:style>
  <w:style w:type="character" w:customStyle="1" w:styleId="WW8Num14z6">
    <w:name w:val="WW8Num14z6"/>
    <w:rsid w:val="00F60BC5"/>
  </w:style>
  <w:style w:type="character" w:customStyle="1" w:styleId="WW8Num14z7">
    <w:name w:val="WW8Num14z7"/>
    <w:rsid w:val="00F60BC5"/>
  </w:style>
  <w:style w:type="character" w:customStyle="1" w:styleId="WW8Num14z8">
    <w:name w:val="WW8Num14z8"/>
    <w:rsid w:val="00F60BC5"/>
  </w:style>
  <w:style w:type="paragraph" w:customStyle="1" w:styleId="1ffffff8">
    <w:name w:val="Текст примечания1"/>
    <w:basedOn w:val="a3"/>
    <w:rsid w:val="00F60BC5"/>
    <w:pPr>
      <w:suppressAutoHyphens/>
    </w:pPr>
    <w:rPr>
      <w:sz w:val="20"/>
      <w:szCs w:val="20"/>
      <w:lang w:eastAsia="ar-SA"/>
    </w:rPr>
  </w:style>
  <w:style w:type="paragraph" w:customStyle="1" w:styleId="21f2">
    <w:name w:val="Маркированный список 21"/>
    <w:basedOn w:val="a3"/>
    <w:rsid w:val="00F60BC5"/>
    <w:pPr>
      <w:tabs>
        <w:tab w:val="left" w:pos="360"/>
      </w:tabs>
      <w:suppressAutoHyphens/>
      <w:ind w:left="360" w:hanging="360"/>
    </w:pPr>
    <w:rPr>
      <w:lang w:eastAsia="ar-SA"/>
    </w:rPr>
  </w:style>
  <w:style w:type="paragraph" w:customStyle="1" w:styleId="1ffffff9">
    <w:name w:val="Название объекта1"/>
    <w:basedOn w:val="a3"/>
    <w:next w:val="a3"/>
    <w:rsid w:val="00F60BC5"/>
    <w:pPr>
      <w:suppressAutoHyphens/>
    </w:pPr>
    <w:rPr>
      <w:b/>
      <w:bCs/>
      <w:color w:val="4F81BD"/>
      <w:sz w:val="18"/>
      <w:szCs w:val="18"/>
      <w:lang w:eastAsia="ar-SA"/>
    </w:rPr>
  </w:style>
  <w:style w:type="paragraph" w:customStyle="1" w:styleId="21f3">
    <w:name w:val="Список 21"/>
    <w:basedOn w:val="a3"/>
    <w:rsid w:val="00F60BC5"/>
    <w:pPr>
      <w:suppressAutoHyphens/>
      <w:ind w:left="566" w:hanging="283"/>
    </w:pPr>
    <w:rPr>
      <w:lang w:eastAsia="ar-SA"/>
    </w:rPr>
  </w:style>
  <w:style w:type="paragraph" w:customStyle="1" w:styleId="416">
    <w:name w:val="Список 41"/>
    <w:basedOn w:val="a3"/>
    <w:rsid w:val="00F60BC5"/>
    <w:pPr>
      <w:suppressAutoHyphens/>
      <w:ind w:left="1132" w:hanging="283"/>
    </w:pPr>
    <w:rPr>
      <w:lang w:eastAsia="ar-SA"/>
    </w:rPr>
  </w:style>
  <w:style w:type="paragraph" w:customStyle="1" w:styleId="Heading22">
    <w:name w:val="Heading 22"/>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F60BC5"/>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F60BC5"/>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F60BC5"/>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F60BC5"/>
    <w:rPr>
      <w:rFonts w:ascii="Times New Roman" w:hAnsi="Times New Roman" w:cs="Times New Roman"/>
      <w:color w:val="000000"/>
      <w:sz w:val="20"/>
      <w:szCs w:val="20"/>
    </w:rPr>
  </w:style>
  <w:style w:type="paragraph" w:customStyle="1" w:styleId="Heading911">
    <w:name w:val="Heading 9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F60BC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F60BC5"/>
    <w:rPr>
      <w:rFonts w:ascii="Times New Roman" w:hAnsi="Times New Roman"/>
      <w:sz w:val="20"/>
    </w:rPr>
  </w:style>
  <w:style w:type="character" w:customStyle="1" w:styleId="343">
    <w:name w:val="Знак3 Знак Знак4"/>
    <w:locked/>
    <w:rsid w:val="00F60BC5"/>
    <w:rPr>
      <w:rFonts w:ascii="Courier New" w:hAnsi="Courier New"/>
      <w:lang w:val="ru-RU" w:eastAsia="ru-RU"/>
    </w:rPr>
  </w:style>
  <w:style w:type="paragraph" w:customStyle="1" w:styleId="CharChar0">
    <w:name w:val="первый Char Char"/>
    <w:basedOn w:val="a3"/>
    <w:rsid w:val="00F60BC5"/>
    <w:pPr>
      <w:spacing w:before="120" w:line="240" w:lineRule="exact"/>
      <w:ind w:firstLine="284"/>
      <w:jc w:val="both"/>
    </w:pPr>
    <w:rPr>
      <w:sz w:val="22"/>
    </w:rPr>
  </w:style>
  <w:style w:type="paragraph" w:customStyle="1" w:styleId="Char">
    <w:name w:val="первый Char"/>
    <w:basedOn w:val="a3"/>
    <w:rsid w:val="00F60BC5"/>
    <w:pPr>
      <w:spacing w:before="120" w:line="240" w:lineRule="exact"/>
      <w:ind w:firstLine="284"/>
      <w:jc w:val="both"/>
    </w:pPr>
    <w:rPr>
      <w:sz w:val="22"/>
    </w:rPr>
  </w:style>
  <w:style w:type="character" w:customStyle="1" w:styleId="gray1">
    <w:name w:val="gray1"/>
    <w:rsid w:val="00F60BC5"/>
    <w:rPr>
      <w:color w:val="808080"/>
    </w:rPr>
  </w:style>
  <w:style w:type="character" w:customStyle="1" w:styleId="style1610">
    <w:name w:val="style161"/>
    <w:rsid w:val="00F60BC5"/>
    <w:rPr>
      <w:rFonts w:ascii="Verdana" w:hAnsi="Verdana"/>
      <w:sz w:val="24"/>
    </w:rPr>
  </w:style>
  <w:style w:type="paragraph" w:customStyle="1" w:styleId="affffffffffc">
    <w:name w:val="Содержание"/>
    <w:basedOn w:val="a3"/>
    <w:rsid w:val="00F60BC5"/>
    <w:pPr>
      <w:ind w:firstLine="454"/>
      <w:jc w:val="both"/>
    </w:pPr>
  </w:style>
  <w:style w:type="paragraph" w:customStyle="1" w:styleId="affffffffffd">
    <w:name w:val="Модули"/>
    <w:basedOn w:val="a3"/>
    <w:rsid w:val="00F60BC5"/>
    <w:pPr>
      <w:keepNext/>
    </w:pPr>
    <w:rPr>
      <w:b/>
      <w:bCs/>
    </w:rPr>
  </w:style>
  <w:style w:type="character" w:customStyle="1" w:styleId="description2">
    <w:name w:val="description2"/>
    <w:rsid w:val="00F60BC5"/>
    <w:rPr>
      <w:color w:val="000000"/>
      <w:sz w:val="20"/>
    </w:rPr>
  </w:style>
  <w:style w:type="paragraph" w:customStyle="1" w:styleId="22a">
    <w:name w:val="Îñíî´2íîé òåêñò 2"/>
    <w:basedOn w:val="a3"/>
    <w:rsid w:val="00F60BC5"/>
    <w:pPr>
      <w:widowControl w:val="0"/>
      <w:ind w:firstLine="709"/>
      <w:jc w:val="both"/>
    </w:pPr>
    <w:rPr>
      <w:szCs w:val="20"/>
    </w:rPr>
  </w:style>
  <w:style w:type="paragraph" w:customStyle="1" w:styleId="Noeeu3">
    <w:name w:val="Noeeu3"/>
    <w:basedOn w:val="a3"/>
    <w:rsid w:val="00F60BC5"/>
    <w:pPr>
      <w:widowControl w:val="0"/>
      <w:ind w:firstLine="284"/>
      <w:jc w:val="both"/>
    </w:pPr>
    <w:rPr>
      <w:sz w:val="20"/>
      <w:szCs w:val="20"/>
    </w:rPr>
  </w:style>
  <w:style w:type="character" w:customStyle="1" w:styleId="c17">
    <w:name w:val="c17"/>
    <w:rsid w:val="00F60BC5"/>
  </w:style>
  <w:style w:type="paragraph" w:customStyle="1" w:styleId="affffffffffe">
    <w:name w:val="_Обычный"/>
    <w:basedOn w:val="a3"/>
    <w:rsid w:val="00F60BC5"/>
    <w:pPr>
      <w:spacing w:line="360" w:lineRule="auto"/>
      <w:ind w:firstLine="709"/>
      <w:jc w:val="both"/>
    </w:pPr>
  </w:style>
  <w:style w:type="character" w:customStyle="1" w:styleId="NoBreak">
    <w:name w:val="_NoBreak"/>
    <w:rsid w:val="00F60BC5"/>
  </w:style>
  <w:style w:type="paragraph" w:customStyle="1" w:styleId="1270">
    <w:name w:val="Стиль по ширине Первая строка:  127 см"/>
    <w:basedOn w:val="a3"/>
    <w:rsid w:val="00F60BC5"/>
    <w:pPr>
      <w:spacing w:line="360" w:lineRule="auto"/>
      <w:ind w:firstLine="720"/>
      <w:jc w:val="both"/>
    </w:pPr>
    <w:rPr>
      <w:szCs w:val="20"/>
    </w:rPr>
  </w:style>
  <w:style w:type="character" w:customStyle="1" w:styleId="Arial16">
    <w:name w:val="Стиль Arial 16 пт полужирный"/>
    <w:rsid w:val="00F60BC5"/>
    <w:rPr>
      <w:rFonts w:ascii="Arial" w:hAnsi="Arial"/>
      <w:b/>
      <w:sz w:val="32"/>
    </w:rPr>
  </w:style>
  <w:style w:type="paragraph" w:customStyle="1" w:styleId="12b">
    <w:name w:val="стиль12"/>
    <w:basedOn w:val="a3"/>
    <w:rsid w:val="00F60BC5"/>
    <w:pPr>
      <w:spacing w:before="100" w:beforeAutospacing="1" w:after="100" w:afterAutospacing="1"/>
    </w:pPr>
    <w:rPr>
      <w:rFonts w:ascii="Arial" w:hAnsi="Arial" w:cs="Arial"/>
      <w:color w:val="676767"/>
      <w:sz w:val="20"/>
      <w:szCs w:val="20"/>
    </w:rPr>
  </w:style>
  <w:style w:type="character" w:customStyle="1" w:styleId="FontStyle61">
    <w:name w:val="Font Style61"/>
    <w:rsid w:val="00F60BC5"/>
    <w:rPr>
      <w:rFonts w:ascii="MS Reference Sans Serif" w:hAnsi="MS Reference Sans Serif"/>
      <w:sz w:val="12"/>
    </w:rPr>
  </w:style>
  <w:style w:type="character" w:customStyle="1" w:styleId="FontStyle60">
    <w:name w:val="Font Style60"/>
    <w:rsid w:val="00F60BC5"/>
    <w:rPr>
      <w:rFonts w:ascii="MS Reference Sans Serif" w:hAnsi="MS Reference Sans Serif"/>
      <w:sz w:val="16"/>
    </w:rPr>
  </w:style>
  <w:style w:type="paragraph" w:customStyle="1" w:styleId="Style102">
    <w:name w:val="Стиль Style10 + Черный"/>
    <w:basedOn w:val="a3"/>
    <w:next w:val="a3"/>
    <w:rsid w:val="00F60BC5"/>
    <w:rPr>
      <w:color w:val="000000"/>
    </w:rPr>
  </w:style>
  <w:style w:type="paragraph" w:customStyle="1" w:styleId="Style1010">
    <w:name w:val="Стиль Style10 + Черный1"/>
    <w:basedOn w:val="a3"/>
    <w:next w:val="a3"/>
    <w:rsid w:val="00F60BC5"/>
    <w:rPr>
      <w:color w:val="000000"/>
    </w:rPr>
  </w:style>
  <w:style w:type="paragraph" w:customStyle="1" w:styleId="Style48">
    <w:name w:val="Style48"/>
    <w:basedOn w:val="a3"/>
    <w:rsid w:val="00F60BC5"/>
    <w:pPr>
      <w:widowControl w:val="0"/>
      <w:autoSpaceDE w:val="0"/>
      <w:autoSpaceDN w:val="0"/>
      <w:adjustRightInd w:val="0"/>
    </w:pPr>
  </w:style>
  <w:style w:type="paragraph" w:customStyle="1" w:styleId="Textbody0">
    <w:name w:val="Text body"/>
    <w:basedOn w:val="Standard"/>
    <w:rsid w:val="00F60BC5"/>
    <w:pPr>
      <w:autoSpaceDN/>
      <w:spacing w:after="120"/>
      <w:textAlignment w:val="baseline"/>
    </w:pPr>
    <w:rPr>
      <w:rFonts w:eastAsia="SimSun" w:cs="Mangal"/>
      <w:kern w:val="1"/>
      <w:lang w:eastAsia="hi-IN" w:bidi="hi-IN"/>
    </w:rPr>
  </w:style>
  <w:style w:type="paragraph" w:customStyle="1" w:styleId="Index">
    <w:name w:val="Index"/>
    <w:basedOn w:val="Standard"/>
    <w:rsid w:val="00F60BC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F60BC5"/>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F60BC5"/>
    <w:rPr>
      <w:rFonts w:ascii="TimesET" w:eastAsia="Times New Roman" w:hAnsi="TimesET" w:cs="Times New Roman"/>
      <w:color w:val="000000"/>
      <w:sz w:val="20"/>
      <w:szCs w:val="20"/>
      <w:lang w:eastAsia="ru-RU"/>
    </w:rPr>
  </w:style>
  <w:style w:type="character" w:customStyle="1" w:styleId="IntenseEmphasis1">
    <w:name w:val="Intense Emphasis1"/>
    <w:rsid w:val="00F60BC5"/>
    <w:rPr>
      <w:b/>
    </w:rPr>
  </w:style>
  <w:style w:type="paragraph" w:customStyle="1" w:styleId="HTMLPreformatted1">
    <w:name w:val="HTML Preformatted1"/>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F60BC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F60BC5"/>
    <w:rPr>
      <w:sz w:val="24"/>
    </w:rPr>
  </w:style>
  <w:style w:type="character" w:customStyle="1" w:styleId="afffffffffff">
    <w:name w:val="Название Знак"/>
    <w:locked/>
    <w:rsid w:val="00F60BC5"/>
    <w:rPr>
      <w:sz w:val="24"/>
      <w:lang w:val="en-US"/>
    </w:rPr>
  </w:style>
  <w:style w:type="character" w:customStyle="1" w:styleId="2fff6">
    <w:name w:val="Красная строка Знак2"/>
    <w:rsid w:val="00F60BC5"/>
  </w:style>
  <w:style w:type="paragraph" w:customStyle="1" w:styleId="95">
    <w:name w:val="Знак9"/>
    <w:basedOn w:val="a3"/>
    <w:rsid w:val="00F60BC5"/>
    <w:pPr>
      <w:spacing w:after="160" w:line="240" w:lineRule="exact"/>
    </w:pPr>
    <w:rPr>
      <w:rFonts w:ascii="Verdana" w:hAnsi="Verdana"/>
      <w:lang w:val="en-US" w:eastAsia="en-US"/>
    </w:rPr>
  </w:style>
  <w:style w:type="paragraph" w:customStyle="1" w:styleId="useradditionalinfo1">
    <w:name w:val="useradditionalinfo1"/>
    <w:basedOn w:val="a3"/>
    <w:rsid w:val="00F60BC5"/>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F60BC5"/>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F60BC5"/>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F60BC5"/>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F60BC5"/>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F60BC5"/>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F60BC5"/>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F60BC5"/>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F60BC5"/>
    <w:pPr>
      <w:numPr>
        <w:numId w:val="0"/>
      </w:numPr>
      <w:tabs>
        <w:tab w:val="left" w:pos="360"/>
        <w:tab w:val="left" w:pos="1354"/>
      </w:tabs>
      <w:ind w:left="360" w:hanging="360"/>
    </w:pPr>
    <w:rPr>
      <w:sz w:val="24"/>
      <w:lang w:eastAsia="ru-RU"/>
    </w:rPr>
  </w:style>
  <w:style w:type="character" w:customStyle="1" w:styleId="77">
    <w:name w:val="Основной текст (7)_"/>
    <w:locked/>
    <w:rsid w:val="00F60BC5"/>
    <w:rPr>
      <w:b/>
      <w:i/>
    </w:rPr>
  </w:style>
  <w:style w:type="paragraph" w:customStyle="1" w:styleId="bloc">
    <w:name w:val="bloc"/>
    <w:basedOn w:val="a3"/>
    <w:rsid w:val="00F60BC5"/>
    <w:pPr>
      <w:spacing w:before="100" w:beforeAutospacing="1" w:after="100" w:afterAutospacing="1"/>
    </w:pPr>
  </w:style>
  <w:style w:type="paragraph" w:customStyle="1" w:styleId="bordered">
    <w:name w:val="bordered"/>
    <w:basedOn w:val="a3"/>
    <w:rsid w:val="00F60BC5"/>
    <w:pPr>
      <w:spacing w:before="100" w:beforeAutospacing="1" w:after="100" w:afterAutospacing="1"/>
    </w:pPr>
  </w:style>
  <w:style w:type="paragraph" w:customStyle="1" w:styleId="fr-collapsible-toggle">
    <w:name w:val="fr-collapsible-toggle"/>
    <w:basedOn w:val="a3"/>
    <w:rsid w:val="00F60BC5"/>
    <w:pPr>
      <w:spacing w:before="100" w:beforeAutospacing="1" w:after="100" w:afterAutospacing="1"/>
    </w:pPr>
  </w:style>
  <w:style w:type="paragraph" w:customStyle="1" w:styleId="fr-collapsible-toggle-collapsed">
    <w:name w:val="fr-collapsible-toggle-collapsed"/>
    <w:basedOn w:val="a3"/>
    <w:rsid w:val="00F60BC5"/>
    <w:pPr>
      <w:spacing w:before="100" w:beforeAutospacing="1" w:after="100" w:afterAutospacing="1"/>
    </w:pPr>
  </w:style>
  <w:style w:type="paragraph" w:customStyle="1" w:styleId="fr-collapsible-group-toogle-all">
    <w:name w:val="fr-collapsible-group-toogle-all"/>
    <w:basedOn w:val="a3"/>
    <w:rsid w:val="00F60BC5"/>
    <w:pPr>
      <w:spacing w:before="100" w:beforeAutospacing="1" w:after="100" w:afterAutospacing="1"/>
    </w:pPr>
    <w:rPr>
      <w:sz w:val="18"/>
      <w:szCs w:val="18"/>
    </w:rPr>
  </w:style>
  <w:style w:type="paragraph" w:customStyle="1" w:styleId="toogleboxnew">
    <w:name w:val="toogleboxnew"/>
    <w:basedOn w:val="a3"/>
    <w:rsid w:val="00F60BC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F60BC5"/>
    <w:pPr>
      <w:shd w:val="clear" w:color="auto" w:fill="EFEFEF"/>
      <w:spacing w:after="30"/>
      <w:jc w:val="center"/>
    </w:pPr>
    <w:rPr>
      <w:b/>
      <w:bCs/>
    </w:rPr>
  </w:style>
  <w:style w:type="paragraph" w:customStyle="1" w:styleId="navboxnew">
    <w:name w:val="navboxnew"/>
    <w:basedOn w:val="a3"/>
    <w:rsid w:val="00F60BC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F60BC5"/>
    <w:pPr>
      <w:spacing w:before="100" w:beforeAutospacing="1" w:after="100" w:afterAutospacing="1"/>
      <w:ind w:left="-1200"/>
    </w:pPr>
    <w:rPr>
      <w:sz w:val="19"/>
      <w:szCs w:val="19"/>
    </w:rPr>
  </w:style>
  <w:style w:type="paragraph" w:customStyle="1" w:styleId="navboxnewoldie">
    <w:name w:val="navboxnew_oldie"/>
    <w:basedOn w:val="a3"/>
    <w:rsid w:val="00F60BC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F60BC5"/>
    <w:pPr>
      <w:spacing w:before="100" w:beforeAutospacing="1" w:after="100" w:afterAutospacing="1"/>
    </w:pPr>
  </w:style>
  <w:style w:type="paragraph" w:customStyle="1" w:styleId="mw-hiero-outer">
    <w:name w:val="mw-hiero-outer"/>
    <w:basedOn w:val="a3"/>
    <w:rsid w:val="00F60BC5"/>
    <w:pPr>
      <w:spacing w:before="100" w:beforeAutospacing="1" w:after="100" w:afterAutospacing="1"/>
    </w:pPr>
  </w:style>
  <w:style w:type="paragraph" w:customStyle="1" w:styleId="mw-hiero-box">
    <w:name w:val="mw-hiero-box"/>
    <w:basedOn w:val="a3"/>
    <w:rsid w:val="00F60BC5"/>
    <w:pPr>
      <w:shd w:val="clear" w:color="auto" w:fill="000000"/>
      <w:spacing w:before="100" w:beforeAutospacing="1" w:after="100" w:afterAutospacing="1"/>
    </w:pPr>
  </w:style>
  <w:style w:type="paragraph" w:customStyle="1" w:styleId="ui-helper-hidden">
    <w:name w:val="ui-helper-hidden"/>
    <w:basedOn w:val="a3"/>
    <w:rsid w:val="00F60BC5"/>
    <w:pPr>
      <w:spacing w:before="100" w:beforeAutospacing="1" w:after="100" w:afterAutospacing="1"/>
    </w:pPr>
    <w:rPr>
      <w:vanish/>
    </w:rPr>
  </w:style>
  <w:style w:type="paragraph" w:customStyle="1" w:styleId="ui-helper-reset">
    <w:name w:val="ui-helper-reset"/>
    <w:basedOn w:val="a3"/>
    <w:rsid w:val="00F60BC5"/>
  </w:style>
  <w:style w:type="paragraph" w:customStyle="1" w:styleId="ui-helper-clearfix">
    <w:name w:val="ui-helper-clearfix"/>
    <w:basedOn w:val="a3"/>
    <w:rsid w:val="00F60BC5"/>
    <w:pPr>
      <w:spacing w:before="100" w:beforeAutospacing="1" w:after="100" w:afterAutospacing="1"/>
    </w:pPr>
  </w:style>
  <w:style w:type="paragraph" w:customStyle="1" w:styleId="ui-helper-zfix">
    <w:name w:val="ui-helper-zfix"/>
    <w:basedOn w:val="a3"/>
    <w:rsid w:val="00F60BC5"/>
    <w:pPr>
      <w:spacing w:before="100" w:beforeAutospacing="1" w:after="100" w:afterAutospacing="1"/>
    </w:pPr>
  </w:style>
  <w:style w:type="paragraph" w:customStyle="1" w:styleId="ui-icon">
    <w:name w:val="ui-icon"/>
    <w:basedOn w:val="a3"/>
    <w:rsid w:val="00F60BC5"/>
    <w:pPr>
      <w:spacing w:before="100" w:beforeAutospacing="1" w:after="100" w:afterAutospacing="1"/>
      <w:ind w:firstLine="7343"/>
    </w:pPr>
  </w:style>
  <w:style w:type="paragraph" w:customStyle="1" w:styleId="ui-widget-overlay">
    <w:name w:val="ui-widget-overlay"/>
    <w:basedOn w:val="a3"/>
    <w:rsid w:val="00F60BC5"/>
    <w:pPr>
      <w:shd w:val="clear" w:color="auto" w:fill="000000"/>
      <w:spacing w:before="100" w:beforeAutospacing="1" w:after="100" w:afterAutospacing="1"/>
    </w:pPr>
  </w:style>
  <w:style w:type="paragraph" w:customStyle="1" w:styleId="ui-widget">
    <w:name w:val="ui-widget"/>
    <w:basedOn w:val="a3"/>
    <w:rsid w:val="00F60BC5"/>
    <w:pPr>
      <w:spacing w:before="100" w:beforeAutospacing="1" w:after="100" w:afterAutospacing="1"/>
    </w:pPr>
    <w:rPr>
      <w:rFonts w:ascii="Arial" w:hAnsi="Arial" w:cs="Arial"/>
      <w:sz w:val="19"/>
      <w:szCs w:val="19"/>
    </w:rPr>
  </w:style>
  <w:style w:type="paragraph" w:customStyle="1" w:styleId="ui-widget-content">
    <w:name w:val="ui-widget-content"/>
    <w:basedOn w:val="a3"/>
    <w:rsid w:val="00F60BC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F60BC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F60BC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F60BC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F60BC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F60BC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F60BC5"/>
    <w:pPr>
      <w:spacing w:before="100" w:beforeAutospacing="1" w:after="100" w:afterAutospacing="1"/>
    </w:pPr>
    <w:rPr>
      <w:color w:val="FFFFFF"/>
    </w:rPr>
  </w:style>
  <w:style w:type="paragraph" w:customStyle="1" w:styleId="ui-priority-primary">
    <w:name w:val="ui-priority-primary"/>
    <w:basedOn w:val="a3"/>
    <w:rsid w:val="00F60BC5"/>
    <w:pPr>
      <w:spacing w:before="100" w:beforeAutospacing="1" w:after="100" w:afterAutospacing="1"/>
    </w:pPr>
    <w:rPr>
      <w:b/>
      <w:bCs/>
    </w:rPr>
  </w:style>
  <w:style w:type="paragraph" w:customStyle="1" w:styleId="ui-priority-secondary">
    <w:name w:val="ui-priority-secondary"/>
    <w:basedOn w:val="a3"/>
    <w:rsid w:val="00F60BC5"/>
    <w:pPr>
      <w:spacing w:before="100" w:beforeAutospacing="1" w:after="100" w:afterAutospacing="1"/>
    </w:pPr>
  </w:style>
  <w:style w:type="paragraph" w:customStyle="1" w:styleId="ui-state-disabled">
    <w:name w:val="ui-state-disabled"/>
    <w:basedOn w:val="a3"/>
    <w:rsid w:val="00F60BC5"/>
    <w:pPr>
      <w:spacing w:before="100" w:beforeAutospacing="1" w:after="100" w:afterAutospacing="1"/>
    </w:pPr>
  </w:style>
  <w:style w:type="paragraph" w:customStyle="1" w:styleId="ui-widget-shadow">
    <w:name w:val="ui-widget-shadow"/>
    <w:basedOn w:val="a3"/>
    <w:rsid w:val="00F60BC5"/>
    <w:pPr>
      <w:shd w:val="clear" w:color="auto" w:fill="000000"/>
      <w:ind w:left="-105"/>
    </w:pPr>
  </w:style>
  <w:style w:type="paragraph" w:customStyle="1" w:styleId="ui-resizable-handle">
    <w:name w:val="ui-resizable-handle"/>
    <w:basedOn w:val="a3"/>
    <w:rsid w:val="00F60BC5"/>
    <w:pPr>
      <w:spacing w:before="100" w:beforeAutospacing="1" w:after="100" w:afterAutospacing="1"/>
    </w:pPr>
    <w:rPr>
      <w:sz w:val="2"/>
      <w:szCs w:val="2"/>
    </w:rPr>
  </w:style>
  <w:style w:type="paragraph" w:customStyle="1" w:styleId="ui-resizable-n">
    <w:name w:val="ui-resizable-n"/>
    <w:basedOn w:val="a3"/>
    <w:rsid w:val="00F60BC5"/>
    <w:pPr>
      <w:spacing w:before="100" w:beforeAutospacing="1" w:after="100" w:afterAutospacing="1"/>
    </w:pPr>
  </w:style>
  <w:style w:type="paragraph" w:customStyle="1" w:styleId="ui-resizable-s">
    <w:name w:val="ui-resizable-s"/>
    <w:basedOn w:val="a3"/>
    <w:rsid w:val="00F60BC5"/>
    <w:pPr>
      <w:spacing w:before="100" w:beforeAutospacing="1" w:after="100" w:afterAutospacing="1"/>
    </w:pPr>
  </w:style>
  <w:style w:type="paragraph" w:customStyle="1" w:styleId="ui-resizable-e">
    <w:name w:val="ui-resizable-e"/>
    <w:basedOn w:val="a3"/>
    <w:rsid w:val="00F60BC5"/>
    <w:pPr>
      <w:spacing w:before="100" w:beforeAutospacing="1" w:after="100" w:afterAutospacing="1"/>
    </w:pPr>
  </w:style>
  <w:style w:type="paragraph" w:customStyle="1" w:styleId="ui-resizable-w">
    <w:name w:val="ui-resizable-w"/>
    <w:basedOn w:val="a3"/>
    <w:rsid w:val="00F60BC5"/>
    <w:pPr>
      <w:spacing w:before="100" w:beforeAutospacing="1" w:after="100" w:afterAutospacing="1"/>
    </w:pPr>
  </w:style>
  <w:style w:type="paragraph" w:customStyle="1" w:styleId="ui-resizable-se">
    <w:name w:val="ui-resizable-se"/>
    <w:basedOn w:val="a3"/>
    <w:rsid w:val="00F60BC5"/>
    <w:pPr>
      <w:spacing w:before="100" w:beforeAutospacing="1" w:after="100" w:afterAutospacing="1"/>
    </w:pPr>
  </w:style>
  <w:style w:type="paragraph" w:customStyle="1" w:styleId="ui-resizable-sw">
    <w:name w:val="ui-resizable-sw"/>
    <w:basedOn w:val="a3"/>
    <w:rsid w:val="00F60BC5"/>
    <w:pPr>
      <w:spacing w:before="100" w:beforeAutospacing="1" w:after="100" w:afterAutospacing="1"/>
    </w:pPr>
  </w:style>
  <w:style w:type="paragraph" w:customStyle="1" w:styleId="ui-resizable-nw">
    <w:name w:val="ui-resizable-nw"/>
    <w:basedOn w:val="a3"/>
    <w:rsid w:val="00F60BC5"/>
    <w:pPr>
      <w:spacing w:before="100" w:beforeAutospacing="1" w:after="100" w:afterAutospacing="1"/>
    </w:pPr>
  </w:style>
  <w:style w:type="paragraph" w:customStyle="1" w:styleId="ui-resizable-ne">
    <w:name w:val="ui-resizable-ne"/>
    <w:basedOn w:val="a3"/>
    <w:rsid w:val="00F60BC5"/>
    <w:pPr>
      <w:spacing w:before="100" w:beforeAutospacing="1" w:after="100" w:afterAutospacing="1"/>
    </w:pPr>
  </w:style>
  <w:style w:type="paragraph" w:customStyle="1" w:styleId="ui-button">
    <w:name w:val="ui-button"/>
    <w:basedOn w:val="a3"/>
    <w:rsid w:val="00F60BC5"/>
    <w:pPr>
      <w:spacing w:before="100" w:beforeAutospacing="1" w:after="100" w:afterAutospacing="1"/>
      <w:ind w:right="24"/>
      <w:jc w:val="center"/>
    </w:pPr>
  </w:style>
  <w:style w:type="paragraph" w:customStyle="1" w:styleId="ui-button-icon-only">
    <w:name w:val="ui-button-icon-only"/>
    <w:basedOn w:val="a3"/>
    <w:rsid w:val="00F60BC5"/>
    <w:pPr>
      <w:spacing w:before="100" w:beforeAutospacing="1" w:after="100" w:afterAutospacing="1"/>
    </w:pPr>
  </w:style>
  <w:style w:type="paragraph" w:customStyle="1" w:styleId="ui-button-icons-only">
    <w:name w:val="ui-button-icons-only"/>
    <w:basedOn w:val="a3"/>
    <w:rsid w:val="00F60BC5"/>
    <w:pPr>
      <w:spacing w:before="100" w:beforeAutospacing="1" w:after="100" w:afterAutospacing="1"/>
    </w:pPr>
  </w:style>
  <w:style w:type="paragraph" w:customStyle="1" w:styleId="ui-buttonset">
    <w:name w:val="ui-buttonset"/>
    <w:basedOn w:val="a3"/>
    <w:rsid w:val="00F60BC5"/>
    <w:pPr>
      <w:spacing w:before="100" w:beforeAutospacing="1" w:after="100" w:afterAutospacing="1"/>
      <w:ind w:right="105"/>
    </w:pPr>
  </w:style>
  <w:style w:type="paragraph" w:customStyle="1" w:styleId="ui-dialog">
    <w:name w:val="ui-dialog"/>
    <w:basedOn w:val="a3"/>
    <w:rsid w:val="00F60BC5"/>
    <w:pPr>
      <w:spacing w:before="100" w:beforeAutospacing="1" w:after="100" w:afterAutospacing="1"/>
    </w:pPr>
  </w:style>
  <w:style w:type="paragraph" w:customStyle="1" w:styleId="suggestions">
    <w:name w:val="suggestions"/>
    <w:basedOn w:val="a3"/>
    <w:rsid w:val="00F60BC5"/>
    <w:pPr>
      <w:ind w:right="-15"/>
    </w:pPr>
  </w:style>
  <w:style w:type="paragraph" w:customStyle="1" w:styleId="suggestions-special">
    <w:name w:val="suggestions-special"/>
    <w:basedOn w:val="a3"/>
    <w:rsid w:val="00F60BC5"/>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F60BC5"/>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F60BC5"/>
    <w:pPr>
      <w:spacing w:line="360" w:lineRule="atLeast"/>
    </w:pPr>
    <w:rPr>
      <w:color w:val="000000"/>
    </w:rPr>
  </w:style>
  <w:style w:type="paragraph" w:customStyle="1" w:styleId="suggestions-result-current">
    <w:name w:val="suggestions-result-current"/>
    <w:basedOn w:val="a3"/>
    <w:rsid w:val="00F60BC5"/>
    <w:pPr>
      <w:shd w:val="clear" w:color="auto" w:fill="4C59A6"/>
      <w:spacing w:before="100" w:beforeAutospacing="1" w:after="100" w:afterAutospacing="1"/>
    </w:pPr>
    <w:rPr>
      <w:color w:val="FFFFFF"/>
    </w:rPr>
  </w:style>
  <w:style w:type="paragraph" w:customStyle="1" w:styleId="autoellipsis-matched">
    <w:name w:val="autoellipsis-matched"/>
    <w:basedOn w:val="a3"/>
    <w:rsid w:val="00F60BC5"/>
    <w:pPr>
      <w:spacing w:before="100" w:beforeAutospacing="1" w:after="100" w:afterAutospacing="1"/>
    </w:pPr>
    <w:rPr>
      <w:b/>
      <w:bCs/>
    </w:rPr>
  </w:style>
  <w:style w:type="paragraph" w:customStyle="1" w:styleId="mwembedplayer">
    <w:name w:val="mwembedplayer"/>
    <w:basedOn w:val="a3"/>
    <w:rsid w:val="00F60BC5"/>
    <w:pPr>
      <w:spacing w:before="100" w:beforeAutospacing="1" w:after="100" w:afterAutospacing="1"/>
    </w:pPr>
  </w:style>
  <w:style w:type="paragraph" w:customStyle="1" w:styleId="loadingspinner">
    <w:name w:val="loadingspinner"/>
    <w:basedOn w:val="a3"/>
    <w:rsid w:val="00F60BC5"/>
    <w:pPr>
      <w:spacing w:before="100" w:beforeAutospacing="1" w:after="100" w:afterAutospacing="1"/>
    </w:pPr>
  </w:style>
  <w:style w:type="paragraph" w:customStyle="1" w:styleId="mw-imported-resource">
    <w:name w:val="mw-imported-resource"/>
    <w:basedOn w:val="a3"/>
    <w:rsid w:val="00F60BC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F60BC5"/>
    <w:pPr>
      <w:spacing w:before="30" w:after="100" w:afterAutospacing="1"/>
      <w:ind w:left="45"/>
    </w:pPr>
  </w:style>
  <w:style w:type="paragraph" w:customStyle="1" w:styleId="mw-fullscreen-overlay">
    <w:name w:val="mw-fullscreen-overlay"/>
    <w:basedOn w:val="a3"/>
    <w:rsid w:val="00F60BC5"/>
    <w:pPr>
      <w:shd w:val="clear" w:color="auto" w:fill="000000"/>
      <w:spacing w:before="100" w:beforeAutospacing="1" w:after="100" w:afterAutospacing="1"/>
    </w:pPr>
  </w:style>
  <w:style w:type="paragraph" w:customStyle="1" w:styleId="play-btn-large">
    <w:name w:val="play-btn-large"/>
    <w:basedOn w:val="a3"/>
    <w:rsid w:val="00F60BC5"/>
    <w:pPr>
      <w:spacing w:before="100" w:beforeAutospacing="1" w:after="100" w:afterAutospacing="1"/>
    </w:pPr>
  </w:style>
  <w:style w:type="paragraph" w:customStyle="1" w:styleId="carouselcontainer">
    <w:name w:val="carouselcontainer"/>
    <w:basedOn w:val="a3"/>
    <w:rsid w:val="00F60BC5"/>
    <w:pPr>
      <w:spacing w:before="100" w:beforeAutospacing="1" w:after="100" w:afterAutospacing="1"/>
    </w:pPr>
  </w:style>
  <w:style w:type="paragraph" w:customStyle="1" w:styleId="carouselvideotitle">
    <w:name w:val="carouselvideotitle"/>
    <w:basedOn w:val="a3"/>
    <w:rsid w:val="00F60BC5"/>
    <w:pPr>
      <w:spacing w:before="100" w:beforeAutospacing="1" w:after="100" w:afterAutospacing="1"/>
    </w:pPr>
    <w:rPr>
      <w:b/>
      <w:bCs/>
      <w:color w:val="FFFFFF"/>
    </w:rPr>
  </w:style>
  <w:style w:type="paragraph" w:customStyle="1" w:styleId="carouselvideotitletext">
    <w:name w:val="carouselvideotitletext"/>
    <w:basedOn w:val="a3"/>
    <w:rsid w:val="00F60BC5"/>
    <w:pPr>
      <w:spacing w:before="100" w:beforeAutospacing="1" w:after="100" w:afterAutospacing="1"/>
    </w:pPr>
  </w:style>
  <w:style w:type="paragraph" w:customStyle="1" w:styleId="carouseltitleduration">
    <w:name w:val="carouseltitleduration"/>
    <w:basedOn w:val="a3"/>
    <w:rsid w:val="00F60BC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F60BC5"/>
    <w:pPr>
      <w:spacing w:before="100" w:beforeAutospacing="1" w:after="100" w:afterAutospacing="1"/>
      <w:jc w:val="center"/>
    </w:pPr>
    <w:rPr>
      <w:color w:val="FFFFFF"/>
    </w:rPr>
  </w:style>
  <w:style w:type="paragraph" w:customStyle="1" w:styleId="carouselimgduration">
    <w:name w:val="carouselimgduration"/>
    <w:basedOn w:val="a3"/>
    <w:rsid w:val="00F60BC5"/>
    <w:pPr>
      <w:spacing w:before="100" w:beforeAutospacing="1" w:after="100" w:afterAutospacing="1"/>
    </w:pPr>
    <w:rPr>
      <w:color w:val="FFFFFF"/>
    </w:rPr>
  </w:style>
  <w:style w:type="paragraph" w:customStyle="1" w:styleId="carouselprevbutton">
    <w:name w:val="carouselprevbutton"/>
    <w:basedOn w:val="a3"/>
    <w:rsid w:val="00F60BC5"/>
    <w:pPr>
      <w:spacing w:before="100" w:beforeAutospacing="1" w:after="100" w:afterAutospacing="1"/>
    </w:pPr>
  </w:style>
  <w:style w:type="paragraph" w:customStyle="1" w:styleId="carouselnextbutton">
    <w:name w:val="carouselnextbutton"/>
    <w:basedOn w:val="a3"/>
    <w:rsid w:val="00F60BC5"/>
    <w:pPr>
      <w:spacing w:before="100" w:beforeAutospacing="1" w:after="100" w:afterAutospacing="1"/>
    </w:pPr>
  </w:style>
  <w:style w:type="paragraph" w:customStyle="1" w:styleId="alert-container">
    <w:name w:val="alert-container"/>
    <w:basedOn w:val="a3"/>
    <w:rsid w:val="00F60BC5"/>
    <w:pPr>
      <w:spacing w:before="100" w:beforeAutospacing="1" w:after="100" w:afterAutospacing="1"/>
    </w:pPr>
  </w:style>
  <w:style w:type="paragraph" w:customStyle="1" w:styleId="alert-title">
    <w:name w:val="alert-title"/>
    <w:basedOn w:val="a3"/>
    <w:rsid w:val="00F60BC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F60BC5"/>
    <w:pPr>
      <w:spacing w:before="100" w:beforeAutospacing="1" w:after="100" w:afterAutospacing="1"/>
      <w:jc w:val="center"/>
    </w:pPr>
    <w:rPr>
      <w:sz w:val="21"/>
      <w:szCs w:val="21"/>
    </w:rPr>
  </w:style>
  <w:style w:type="paragraph" w:customStyle="1" w:styleId="alert-buttons-container">
    <w:name w:val="alert-buttons-container"/>
    <w:basedOn w:val="a3"/>
    <w:rsid w:val="00F60BC5"/>
    <w:pPr>
      <w:spacing w:before="100" w:beforeAutospacing="1" w:after="100" w:afterAutospacing="1"/>
      <w:jc w:val="center"/>
    </w:pPr>
  </w:style>
  <w:style w:type="paragraph" w:customStyle="1" w:styleId="alert-button">
    <w:name w:val="alert-button"/>
    <w:basedOn w:val="a3"/>
    <w:rsid w:val="00F60BC5"/>
    <w:pPr>
      <w:shd w:val="clear" w:color="auto" w:fill="474747"/>
      <w:spacing w:before="100" w:beforeAutospacing="1" w:after="100" w:afterAutospacing="1"/>
    </w:pPr>
    <w:rPr>
      <w:color w:val="FFFFFF"/>
    </w:rPr>
  </w:style>
  <w:style w:type="paragraph" w:customStyle="1" w:styleId="mw-plusminus-pos">
    <w:name w:val="mw-plusminus-pos"/>
    <w:basedOn w:val="a3"/>
    <w:rsid w:val="00F60BC5"/>
    <w:pPr>
      <w:spacing w:before="100" w:beforeAutospacing="1" w:after="100" w:afterAutospacing="1"/>
    </w:pPr>
    <w:rPr>
      <w:color w:val="00B000"/>
    </w:rPr>
  </w:style>
  <w:style w:type="paragraph" w:customStyle="1" w:styleId="mw-plusminus-neg">
    <w:name w:val="mw-plusminus-neg"/>
    <w:basedOn w:val="a3"/>
    <w:rsid w:val="00F60BC5"/>
    <w:pPr>
      <w:spacing w:before="100" w:beforeAutospacing="1" w:after="100" w:afterAutospacing="1"/>
    </w:pPr>
    <w:rPr>
      <w:color w:val="FF2050"/>
    </w:rPr>
  </w:style>
  <w:style w:type="paragraph" w:customStyle="1" w:styleId="mw-plusminus-null">
    <w:name w:val="mw-plusminus-null"/>
    <w:basedOn w:val="a3"/>
    <w:rsid w:val="00F60BC5"/>
    <w:pPr>
      <w:spacing w:before="100" w:beforeAutospacing="1" w:after="100" w:afterAutospacing="1"/>
    </w:pPr>
    <w:rPr>
      <w:color w:val="999999"/>
    </w:rPr>
  </w:style>
  <w:style w:type="paragraph" w:customStyle="1" w:styleId="mw-tag-markers">
    <w:name w:val="mw-tag-markers"/>
    <w:basedOn w:val="a3"/>
    <w:rsid w:val="00F60BC5"/>
    <w:pPr>
      <w:spacing w:before="100" w:beforeAutospacing="1" w:after="100" w:afterAutospacing="1"/>
    </w:pPr>
    <w:rPr>
      <w:rFonts w:ascii="Arial" w:hAnsi="Arial" w:cs="Arial"/>
      <w:i/>
      <w:iCs/>
      <w:sz w:val="22"/>
      <w:szCs w:val="22"/>
    </w:rPr>
  </w:style>
  <w:style w:type="paragraph" w:customStyle="1" w:styleId="history-size">
    <w:name w:val="history-size"/>
    <w:basedOn w:val="a3"/>
    <w:rsid w:val="00F60BC5"/>
    <w:pPr>
      <w:spacing w:before="100" w:beforeAutospacing="1" w:after="100" w:afterAutospacing="1"/>
    </w:pPr>
    <w:rPr>
      <w:sz w:val="19"/>
      <w:szCs w:val="19"/>
    </w:rPr>
  </w:style>
  <w:style w:type="paragraph" w:customStyle="1" w:styleId="mw-whatlinkshere-tools">
    <w:name w:val="mw-whatlinkshere-tools"/>
    <w:basedOn w:val="a3"/>
    <w:rsid w:val="00F60BC5"/>
    <w:pPr>
      <w:spacing w:before="100" w:beforeAutospacing="1" w:after="100" w:afterAutospacing="1"/>
    </w:pPr>
    <w:rPr>
      <w:sz w:val="19"/>
      <w:szCs w:val="19"/>
    </w:rPr>
  </w:style>
  <w:style w:type="paragraph" w:customStyle="1" w:styleId="italique">
    <w:name w:val="italique"/>
    <w:basedOn w:val="a3"/>
    <w:rsid w:val="00F60BC5"/>
    <w:pPr>
      <w:spacing w:before="100" w:beforeAutospacing="1" w:after="100" w:afterAutospacing="1"/>
    </w:pPr>
    <w:rPr>
      <w:i/>
      <w:iCs/>
    </w:rPr>
  </w:style>
  <w:style w:type="paragraph" w:customStyle="1" w:styleId="nowrap">
    <w:name w:val="nowrap"/>
    <w:basedOn w:val="a3"/>
    <w:rsid w:val="00F60BC5"/>
    <w:pPr>
      <w:spacing w:before="100" w:beforeAutospacing="1" w:after="100" w:afterAutospacing="1"/>
    </w:pPr>
  </w:style>
  <w:style w:type="paragraph" w:customStyle="1" w:styleId="rcoptions">
    <w:name w:val="rcoptions"/>
    <w:basedOn w:val="a3"/>
    <w:rsid w:val="00F60BC5"/>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F60BC5"/>
    <w:pPr>
      <w:spacing w:before="100" w:beforeAutospacing="1" w:after="100" w:afterAutospacing="1"/>
    </w:pPr>
    <w:rPr>
      <w:vanish/>
    </w:rPr>
  </w:style>
  <w:style w:type="paragraph" w:customStyle="1" w:styleId="fieldsetlike">
    <w:name w:val="fieldsetlike"/>
    <w:basedOn w:val="a3"/>
    <w:rsid w:val="00F60BC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F60BC5"/>
    <w:pPr>
      <w:pBdr>
        <w:bottom w:val="single" w:sz="6" w:space="6" w:color="AAAAAA"/>
      </w:pBdr>
      <w:shd w:val="clear" w:color="auto" w:fill="FFFFFF"/>
      <w:spacing w:after="120"/>
    </w:pPr>
    <w:rPr>
      <w:i/>
      <w:iCs/>
    </w:rPr>
  </w:style>
  <w:style w:type="paragraph" w:customStyle="1" w:styleId="indicateur-langue">
    <w:name w:val="indicateur-langue"/>
    <w:basedOn w:val="a3"/>
    <w:rsid w:val="00F60BC5"/>
    <w:pPr>
      <w:spacing w:before="100" w:beforeAutospacing="1" w:after="100" w:afterAutospacing="1"/>
    </w:pPr>
    <w:rPr>
      <w:rFonts w:ascii="Courier New" w:hAnsi="Courier New" w:cs="Courier New"/>
      <w:b/>
      <w:bCs/>
    </w:rPr>
  </w:style>
  <w:style w:type="paragraph" w:customStyle="1" w:styleId="romain">
    <w:name w:val="romain"/>
    <w:basedOn w:val="a3"/>
    <w:rsid w:val="00F60BC5"/>
    <w:pPr>
      <w:spacing w:before="100" w:beforeAutospacing="1" w:after="100" w:afterAutospacing="1"/>
    </w:pPr>
    <w:rPr>
      <w:smallCaps/>
    </w:rPr>
  </w:style>
  <w:style w:type="paragraph" w:customStyle="1" w:styleId="reference">
    <w:name w:val="reference"/>
    <w:basedOn w:val="a3"/>
    <w:rsid w:val="00F60BC5"/>
    <w:pPr>
      <w:spacing w:before="100" w:beforeAutospacing="1" w:after="100" w:afterAutospacing="1"/>
    </w:pPr>
    <w:rPr>
      <w:sz w:val="19"/>
      <w:szCs w:val="19"/>
    </w:rPr>
  </w:style>
  <w:style w:type="paragraph" w:customStyle="1" w:styleId="exposant">
    <w:name w:val="exposant"/>
    <w:basedOn w:val="a3"/>
    <w:rsid w:val="00F60BC5"/>
    <w:pPr>
      <w:spacing w:before="100" w:beforeAutospacing="1" w:after="100" w:afterAutospacing="1"/>
    </w:pPr>
    <w:rPr>
      <w:sz w:val="19"/>
      <w:szCs w:val="19"/>
    </w:rPr>
  </w:style>
  <w:style w:type="paragraph" w:customStyle="1" w:styleId="mw-magiclink-isbn">
    <w:name w:val="mw-magiclink-isbn"/>
    <w:basedOn w:val="a3"/>
    <w:rsid w:val="00F60BC5"/>
    <w:pPr>
      <w:spacing w:before="100" w:beforeAutospacing="1" w:after="100" w:afterAutospacing="1"/>
    </w:pPr>
  </w:style>
  <w:style w:type="paragraph" w:customStyle="1" w:styleId="biblist">
    <w:name w:val="biblist"/>
    <w:basedOn w:val="a3"/>
    <w:rsid w:val="00F60BC5"/>
    <w:pPr>
      <w:spacing w:before="100" w:beforeAutospacing="1" w:after="100" w:afterAutospacing="1"/>
    </w:pPr>
  </w:style>
  <w:style w:type="paragraph" w:customStyle="1" w:styleId="wikinorme">
    <w:name w:val="wikinorme"/>
    <w:basedOn w:val="a3"/>
    <w:rsid w:val="00F60BC5"/>
    <w:pPr>
      <w:spacing w:before="100" w:beforeAutospacing="1" w:after="100" w:afterAutospacing="1"/>
    </w:pPr>
    <w:rPr>
      <w:vanish/>
    </w:rPr>
  </w:style>
  <w:style w:type="paragraph" w:customStyle="1" w:styleId="bibtex">
    <w:name w:val="bibtex"/>
    <w:basedOn w:val="a3"/>
    <w:rsid w:val="00F60BC5"/>
    <w:pPr>
      <w:spacing w:before="100" w:beforeAutospacing="1" w:after="100" w:afterAutospacing="1"/>
    </w:pPr>
    <w:rPr>
      <w:vanish/>
    </w:rPr>
  </w:style>
  <w:style w:type="paragraph" w:customStyle="1" w:styleId="isbd">
    <w:name w:val="isbd"/>
    <w:basedOn w:val="a3"/>
    <w:rsid w:val="00F60BC5"/>
    <w:pPr>
      <w:spacing w:before="100" w:beforeAutospacing="1" w:after="100" w:afterAutospacing="1"/>
    </w:pPr>
    <w:rPr>
      <w:vanish/>
    </w:rPr>
  </w:style>
  <w:style w:type="paragraph" w:customStyle="1" w:styleId="iso690">
    <w:name w:val="iso690"/>
    <w:basedOn w:val="a3"/>
    <w:rsid w:val="00F60BC5"/>
    <w:pPr>
      <w:spacing w:before="100" w:beforeAutospacing="1" w:after="100" w:afterAutospacing="1"/>
    </w:pPr>
    <w:rPr>
      <w:vanish/>
    </w:rPr>
  </w:style>
  <w:style w:type="paragraph" w:customStyle="1" w:styleId="specialbib">
    <w:name w:val="specialbib"/>
    <w:basedOn w:val="a3"/>
    <w:rsid w:val="00F60BC5"/>
    <w:pPr>
      <w:spacing w:before="100" w:beforeAutospacing="1" w:after="100" w:afterAutospacing="1"/>
    </w:pPr>
    <w:rPr>
      <w:vanish/>
    </w:rPr>
  </w:style>
  <w:style w:type="paragraph" w:customStyle="1" w:styleId="citevirgule">
    <w:name w:val="cite_virgule"/>
    <w:basedOn w:val="a3"/>
    <w:rsid w:val="00F60BC5"/>
    <w:pPr>
      <w:spacing w:before="100" w:beforeAutospacing="1" w:after="100" w:afterAutospacing="1"/>
    </w:pPr>
  </w:style>
  <w:style w:type="paragraph" w:customStyle="1" w:styleId="boite-sans-fond">
    <w:name w:val="boite-sans-fond"/>
    <w:basedOn w:val="a3"/>
    <w:rsid w:val="00F60BC5"/>
    <w:pPr>
      <w:spacing w:before="100" w:beforeAutospacing="1" w:after="100" w:afterAutospacing="1"/>
    </w:pPr>
  </w:style>
  <w:style w:type="paragraph" w:customStyle="1" w:styleId="boite-grise">
    <w:name w:val="boite-grise"/>
    <w:basedOn w:val="a3"/>
    <w:rsid w:val="00F60BC5"/>
    <w:pPr>
      <w:shd w:val="clear" w:color="auto" w:fill="F9F9F9"/>
      <w:spacing w:before="100" w:beforeAutospacing="1" w:after="100" w:afterAutospacing="1"/>
    </w:pPr>
  </w:style>
  <w:style w:type="paragraph" w:customStyle="1" w:styleId="bandeau-niveau-grave">
    <w:name w:val="bandeau-niveau-grave"/>
    <w:basedOn w:val="a3"/>
    <w:rsid w:val="00F60BC5"/>
    <w:pPr>
      <w:shd w:val="clear" w:color="auto" w:fill="FFCCCC"/>
      <w:spacing w:before="100" w:beforeAutospacing="1" w:after="100" w:afterAutospacing="1"/>
    </w:pPr>
  </w:style>
  <w:style w:type="paragraph" w:customStyle="1" w:styleId="bandeau-niveau-modere">
    <w:name w:val="bandeau-niveau-modere"/>
    <w:basedOn w:val="a3"/>
    <w:rsid w:val="00F60BC5"/>
    <w:pPr>
      <w:shd w:val="clear" w:color="auto" w:fill="FFEEDD"/>
      <w:spacing w:before="100" w:beforeAutospacing="1" w:after="100" w:afterAutospacing="1"/>
    </w:pPr>
  </w:style>
  <w:style w:type="paragraph" w:customStyle="1" w:styleId="bandeau-niveau-ebauche">
    <w:name w:val="bandeau-niveau-ebauche"/>
    <w:basedOn w:val="a3"/>
    <w:rsid w:val="00F60BC5"/>
    <w:pPr>
      <w:shd w:val="clear" w:color="auto" w:fill="FBFBFB"/>
      <w:spacing w:before="100" w:beforeAutospacing="1" w:after="100" w:afterAutospacing="1"/>
    </w:pPr>
  </w:style>
  <w:style w:type="paragraph" w:customStyle="1" w:styleId="bandeau-niveau-information">
    <w:name w:val="bandeau-niveau-information"/>
    <w:basedOn w:val="a3"/>
    <w:rsid w:val="00F60BC5"/>
    <w:pPr>
      <w:shd w:val="clear" w:color="auto" w:fill="FBFBFB"/>
      <w:spacing w:before="100" w:beforeAutospacing="1" w:after="100" w:afterAutospacing="1"/>
    </w:pPr>
  </w:style>
  <w:style w:type="paragraph" w:customStyle="1" w:styleId="bandeau">
    <w:name w:val="bandeau"/>
    <w:basedOn w:val="a3"/>
    <w:rsid w:val="00F60BC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F60BC5"/>
    <w:pPr>
      <w:spacing w:before="100" w:beforeAutospacing="1" w:after="100" w:afterAutospacing="1"/>
      <w:jc w:val="center"/>
    </w:pPr>
  </w:style>
  <w:style w:type="paragraph" w:customStyle="1" w:styleId="bandeau-titre">
    <w:name w:val="bandeau-titre"/>
    <w:basedOn w:val="a3"/>
    <w:rsid w:val="00F60BC5"/>
    <w:pPr>
      <w:spacing w:before="100" w:beforeAutospacing="1" w:after="120" w:line="336" w:lineRule="atLeast"/>
    </w:pPr>
  </w:style>
  <w:style w:type="paragraph" w:customStyle="1" w:styleId="bandeau-texte">
    <w:name w:val="bandeau-texte"/>
    <w:basedOn w:val="a3"/>
    <w:rsid w:val="00F60BC5"/>
    <w:pPr>
      <w:spacing w:before="100" w:beforeAutospacing="1" w:after="100" w:afterAutospacing="1" w:line="288" w:lineRule="atLeast"/>
    </w:pPr>
    <w:rPr>
      <w:sz w:val="22"/>
      <w:szCs w:val="22"/>
    </w:rPr>
  </w:style>
  <w:style w:type="paragraph" w:customStyle="1" w:styleId="indentation">
    <w:name w:val="indentation"/>
    <w:basedOn w:val="a3"/>
    <w:rsid w:val="00F60BC5"/>
    <w:pPr>
      <w:spacing w:before="100" w:beforeAutospacing="1" w:after="100" w:afterAutospacing="1" w:line="360" w:lineRule="atLeast"/>
      <w:ind w:firstLine="345"/>
    </w:pPr>
  </w:style>
  <w:style w:type="paragraph" w:customStyle="1" w:styleId="loupe">
    <w:name w:val="loupe"/>
    <w:basedOn w:val="a3"/>
    <w:rsid w:val="00F60BC5"/>
    <w:pPr>
      <w:spacing w:before="100" w:beforeAutospacing="1" w:after="100" w:afterAutospacing="1" w:line="360" w:lineRule="atLeast"/>
      <w:ind w:firstLine="345"/>
    </w:pPr>
  </w:style>
  <w:style w:type="paragraph" w:customStyle="1" w:styleId="general">
    <w:name w:val="general"/>
    <w:basedOn w:val="a3"/>
    <w:rsid w:val="00F60BC5"/>
    <w:pPr>
      <w:spacing w:before="100" w:beforeAutospacing="1" w:after="100" w:afterAutospacing="1" w:line="360" w:lineRule="atLeast"/>
      <w:ind w:firstLine="345"/>
    </w:pPr>
  </w:style>
  <w:style w:type="paragraph" w:customStyle="1" w:styleId="accessibilite">
    <w:name w:val="accessibilite"/>
    <w:basedOn w:val="a3"/>
    <w:rsid w:val="00F60BC5"/>
    <w:pPr>
      <w:spacing w:before="100" w:beforeAutospacing="1" w:after="100" w:afterAutospacing="1" w:line="360" w:lineRule="atLeast"/>
      <w:ind w:firstLine="345"/>
    </w:pPr>
  </w:style>
  <w:style w:type="paragraph" w:customStyle="1" w:styleId="etoile-or">
    <w:name w:val="etoile-or"/>
    <w:basedOn w:val="a3"/>
    <w:rsid w:val="00F60BC5"/>
    <w:pPr>
      <w:spacing w:before="100" w:beforeAutospacing="1" w:after="100" w:afterAutospacing="1" w:line="360" w:lineRule="atLeast"/>
      <w:ind w:firstLine="345"/>
    </w:pPr>
  </w:style>
  <w:style w:type="paragraph" w:customStyle="1" w:styleId="etoile-argent">
    <w:name w:val="etoile-argent"/>
    <w:basedOn w:val="a3"/>
    <w:rsid w:val="00F60BC5"/>
    <w:pPr>
      <w:spacing w:before="100" w:beforeAutospacing="1" w:after="100" w:afterAutospacing="1" w:line="360" w:lineRule="atLeast"/>
      <w:ind w:firstLine="345"/>
    </w:pPr>
  </w:style>
  <w:style w:type="paragraph" w:customStyle="1" w:styleId="categorie">
    <w:name w:val="categorie"/>
    <w:basedOn w:val="a3"/>
    <w:rsid w:val="00F60BC5"/>
    <w:pPr>
      <w:spacing w:before="100" w:beforeAutospacing="1" w:after="100" w:afterAutospacing="1" w:line="360" w:lineRule="atLeast"/>
      <w:ind w:firstLine="345"/>
    </w:pPr>
  </w:style>
  <w:style w:type="paragraph" w:customStyle="1" w:styleId="recyclage">
    <w:name w:val="recyclage"/>
    <w:basedOn w:val="a3"/>
    <w:rsid w:val="00F60BC5"/>
    <w:pPr>
      <w:spacing w:before="100" w:beforeAutospacing="1" w:after="100" w:afterAutospacing="1" w:line="360" w:lineRule="atLeast"/>
      <w:ind w:firstLine="345"/>
    </w:pPr>
  </w:style>
  <w:style w:type="paragraph" w:customStyle="1" w:styleId="archives">
    <w:name w:val="archives"/>
    <w:basedOn w:val="a3"/>
    <w:rsid w:val="00F60BC5"/>
    <w:pPr>
      <w:spacing w:before="100" w:beforeAutospacing="1" w:after="100" w:afterAutospacing="1" w:line="360" w:lineRule="atLeast"/>
      <w:ind w:firstLine="345"/>
    </w:pPr>
  </w:style>
  <w:style w:type="paragraph" w:customStyle="1" w:styleId="conflit-edition">
    <w:name w:val="conflit-edition"/>
    <w:basedOn w:val="a3"/>
    <w:rsid w:val="00F60BC5"/>
    <w:pPr>
      <w:spacing w:before="100" w:beforeAutospacing="1" w:after="100" w:afterAutospacing="1" w:line="360" w:lineRule="atLeast"/>
      <w:ind w:firstLine="345"/>
    </w:pPr>
  </w:style>
  <w:style w:type="paragraph" w:customStyle="1" w:styleId="sons">
    <w:name w:val="sons"/>
    <w:basedOn w:val="a3"/>
    <w:rsid w:val="00F60BC5"/>
    <w:pPr>
      <w:spacing w:before="100" w:beforeAutospacing="1" w:after="100" w:afterAutospacing="1" w:line="360" w:lineRule="atLeast"/>
      <w:ind w:firstLine="345"/>
    </w:pPr>
  </w:style>
  <w:style w:type="paragraph" w:customStyle="1" w:styleId="videos">
    <w:name w:val="videos"/>
    <w:basedOn w:val="a3"/>
    <w:rsid w:val="00F60BC5"/>
    <w:pPr>
      <w:spacing w:before="100" w:beforeAutospacing="1" w:after="100" w:afterAutospacing="1" w:line="360" w:lineRule="atLeast"/>
      <w:ind w:firstLine="345"/>
    </w:pPr>
  </w:style>
  <w:style w:type="paragraph" w:customStyle="1" w:styleId="incomplet">
    <w:name w:val="incomplet"/>
    <w:basedOn w:val="a3"/>
    <w:rsid w:val="00F60BC5"/>
    <w:pPr>
      <w:spacing w:before="100" w:beforeAutospacing="1" w:after="100" w:afterAutospacing="1" w:line="360" w:lineRule="atLeast"/>
      <w:ind w:firstLine="345"/>
    </w:pPr>
  </w:style>
  <w:style w:type="paragraph" w:customStyle="1" w:styleId="sources">
    <w:name w:val="sources"/>
    <w:basedOn w:val="a3"/>
    <w:rsid w:val="00F60BC5"/>
    <w:pPr>
      <w:spacing w:before="100" w:beforeAutospacing="1" w:after="100" w:afterAutospacing="1" w:line="360" w:lineRule="atLeast"/>
      <w:ind w:firstLine="345"/>
    </w:pPr>
  </w:style>
  <w:style w:type="paragraph" w:customStyle="1" w:styleId="important">
    <w:name w:val="important"/>
    <w:basedOn w:val="a3"/>
    <w:rsid w:val="00F60BC5"/>
    <w:pPr>
      <w:spacing w:before="100" w:beforeAutospacing="1" w:after="100" w:afterAutospacing="1" w:line="360" w:lineRule="atLeast"/>
      <w:ind w:firstLine="345"/>
    </w:pPr>
  </w:style>
  <w:style w:type="paragraph" w:customStyle="1" w:styleId="en-travaux">
    <w:name w:val="en-travaux"/>
    <w:basedOn w:val="a3"/>
    <w:rsid w:val="00F60BC5"/>
    <w:pPr>
      <w:spacing w:before="100" w:beforeAutospacing="1" w:after="100" w:afterAutospacing="1" w:line="360" w:lineRule="atLeast"/>
      <w:ind w:firstLine="345"/>
    </w:pPr>
  </w:style>
  <w:style w:type="paragraph" w:customStyle="1" w:styleId="incubator">
    <w:name w:val="incubator"/>
    <w:basedOn w:val="a3"/>
    <w:rsid w:val="00F60BC5"/>
    <w:pPr>
      <w:spacing w:before="100" w:beforeAutospacing="1" w:after="100" w:afterAutospacing="1" w:line="360" w:lineRule="atLeast"/>
      <w:ind w:firstLine="345"/>
    </w:pPr>
  </w:style>
  <w:style w:type="paragraph" w:customStyle="1" w:styleId="extension">
    <w:name w:val="extension"/>
    <w:basedOn w:val="a3"/>
    <w:rsid w:val="00F60BC5"/>
    <w:pPr>
      <w:spacing w:before="100" w:beforeAutospacing="1" w:after="100" w:afterAutospacing="1" w:line="360" w:lineRule="atLeast"/>
      <w:ind w:firstLine="345"/>
    </w:pPr>
  </w:style>
  <w:style w:type="paragraph" w:customStyle="1" w:styleId="wikispecies">
    <w:name w:val="wikispecies"/>
    <w:basedOn w:val="a3"/>
    <w:rsid w:val="00F60BC5"/>
    <w:pPr>
      <w:spacing w:before="100" w:beforeAutospacing="1" w:after="100" w:afterAutospacing="1" w:line="360" w:lineRule="atLeast"/>
      <w:ind w:firstLine="345"/>
    </w:pPr>
  </w:style>
  <w:style w:type="paragraph" w:customStyle="1" w:styleId="metawiki">
    <w:name w:val="metawiki"/>
    <w:basedOn w:val="a3"/>
    <w:rsid w:val="00F60BC5"/>
    <w:pPr>
      <w:spacing w:before="100" w:beforeAutospacing="1" w:after="100" w:afterAutospacing="1" w:line="360" w:lineRule="atLeast"/>
      <w:ind w:firstLine="345"/>
    </w:pPr>
  </w:style>
  <w:style w:type="paragraph" w:customStyle="1" w:styleId="wikiversity">
    <w:name w:val="wikiversity"/>
    <w:basedOn w:val="a3"/>
    <w:rsid w:val="00F60BC5"/>
    <w:pPr>
      <w:spacing w:before="100" w:beforeAutospacing="1" w:after="100" w:afterAutospacing="1" w:line="360" w:lineRule="atLeast"/>
      <w:ind w:firstLine="345"/>
    </w:pPr>
  </w:style>
  <w:style w:type="paragraph" w:customStyle="1" w:styleId="wikipedia">
    <w:name w:val="wikipedia"/>
    <w:basedOn w:val="a3"/>
    <w:rsid w:val="00F60BC5"/>
    <w:pPr>
      <w:spacing w:before="100" w:beforeAutospacing="1" w:after="100" w:afterAutospacing="1" w:line="360" w:lineRule="atLeast"/>
      <w:ind w:firstLine="345"/>
    </w:pPr>
  </w:style>
  <w:style w:type="paragraph" w:customStyle="1" w:styleId="wikibooks">
    <w:name w:val="wikibooks"/>
    <w:basedOn w:val="a3"/>
    <w:rsid w:val="00F60BC5"/>
    <w:pPr>
      <w:spacing w:before="100" w:beforeAutospacing="1" w:after="100" w:afterAutospacing="1" w:line="360" w:lineRule="atLeast"/>
      <w:ind w:firstLine="345"/>
    </w:pPr>
  </w:style>
  <w:style w:type="paragraph" w:customStyle="1" w:styleId="wikinews">
    <w:name w:val="wikinews"/>
    <w:basedOn w:val="a3"/>
    <w:rsid w:val="00F60BC5"/>
    <w:pPr>
      <w:spacing w:before="100" w:beforeAutospacing="1" w:after="100" w:afterAutospacing="1" w:line="360" w:lineRule="atLeast"/>
      <w:ind w:firstLine="345"/>
    </w:pPr>
  </w:style>
  <w:style w:type="paragraph" w:customStyle="1" w:styleId="wikiquote">
    <w:name w:val="wikiquote"/>
    <w:basedOn w:val="a3"/>
    <w:rsid w:val="00F60BC5"/>
    <w:pPr>
      <w:spacing w:before="100" w:beforeAutospacing="1" w:after="100" w:afterAutospacing="1" w:line="360" w:lineRule="atLeast"/>
      <w:ind w:firstLine="345"/>
    </w:pPr>
  </w:style>
  <w:style w:type="paragraph" w:customStyle="1" w:styleId="wikisource">
    <w:name w:val="wikisource"/>
    <w:basedOn w:val="a3"/>
    <w:rsid w:val="00F60BC5"/>
    <w:pPr>
      <w:spacing w:before="100" w:beforeAutospacing="1" w:after="100" w:afterAutospacing="1" w:line="360" w:lineRule="atLeast"/>
      <w:ind w:firstLine="345"/>
    </w:pPr>
  </w:style>
  <w:style w:type="paragraph" w:customStyle="1" w:styleId="commons">
    <w:name w:val="commons"/>
    <w:basedOn w:val="a3"/>
    <w:rsid w:val="00F60BC5"/>
    <w:pPr>
      <w:spacing w:before="100" w:beforeAutospacing="1" w:after="100" w:afterAutospacing="1" w:line="360" w:lineRule="atLeast"/>
      <w:ind w:firstLine="345"/>
    </w:pPr>
  </w:style>
  <w:style w:type="paragraph" w:customStyle="1" w:styleId="wikimedia">
    <w:name w:val="wikimedia"/>
    <w:basedOn w:val="a3"/>
    <w:rsid w:val="00F60BC5"/>
    <w:pPr>
      <w:spacing w:before="100" w:beforeAutospacing="1" w:after="100" w:afterAutospacing="1" w:line="360" w:lineRule="atLeast"/>
      <w:ind w:firstLine="345"/>
    </w:pPr>
  </w:style>
  <w:style w:type="paragraph" w:customStyle="1" w:styleId="wiktionary">
    <w:name w:val="wiktionary"/>
    <w:basedOn w:val="a3"/>
    <w:rsid w:val="00F60BC5"/>
    <w:pPr>
      <w:spacing w:before="100" w:beforeAutospacing="1" w:after="100" w:afterAutospacing="1" w:line="360" w:lineRule="atLeast"/>
      <w:ind w:firstLine="345"/>
    </w:pPr>
  </w:style>
  <w:style w:type="paragraph" w:customStyle="1" w:styleId="wikidata">
    <w:name w:val="wikidata"/>
    <w:basedOn w:val="a3"/>
    <w:rsid w:val="00F60BC5"/>
    <w:pPr>
      <w:spacing w:before="100" w:beforeAutospacing="1" w:after="100" w:afterAutospacing="1" w:line="360" w:lineRule="atLeast"/>
      <w:ind w:firstLine="345"/>
    </w:pPr>
  </w:style>
  <w:style w:type="paragraph" w:customStyle="1" w:styleId="wikivoyage">
    <w:name w:val="wikivoyage"/>
    <w:basedOn w:val="a3"/>
    <w:rsid w:val="00F60BC5"/>
    <w:pPr>
      <w:spacing w:before="100" w:beforeAutospacing="1" w:after="100" w:afterAutospacing="1" w:line="360" w:lineRule="atLeast"/>
      <w:ind w:firstLine="345"/>
    </w:pPr>
  </w:style>
  <w:style w:type="paragraph" w:customStyle="1" w:styleId="grosse-icone">
    <w:name w:val="grosse-icone"/>
    <w:basedOn w:val="a3"/>
    <w:rsid w:val="00F60BC5"/>
    <w:pPr>
      <w:spacing w:before="100" w:beforeAutospacing="1" w:after="100" w:afterAutospacing="1"/>
    </w:pPr>
  </w:style>
  <w:style w:type="paragraph" w:customStyle="1" w:styleId="alerte">
    <w:name w:val="alerte"/>
    <w:basedOn w:val="a3"/>
    <w:rsid w:val="00F60BC5"/>
    <w:pPr>
      <w:shd w:val="clear" w:color="auto" w:fill="FFFFDD"/>
      <w:spacing w:before="100" w:beforeAutospacing="1" w:after="96"/>
    </w:pPr>
    <w:rPr>
      <w:i/>
      <w:iCs/>
    </w:rPr>
  </w:style>
  <w:style w:type="paragraph" w:customStyle="1" w:styleId="grave">
    <w:name w:val="grave"/>
    <w:basedOn w:val="a3"/>
    <w:rsid w:val="00F60BC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F60BC5"/>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F60BC5"/>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F60BC5"/>
    <w:pPr>
      <w:spacing w:before="100" w:beforeAutospacing="1" w:after="100" w:afterAutospacing="1"/>
      <w:ind w:left="360" w:right="360"/>
    </w:pPr>
  </w:style>
  <w:style w:type="paragraph" w:customStyle="1" w:styleId="bandeau-portail-icone">
    <w:name w:val="bandeau-portail-icone"/>
    <w:basedOn w:val="a3"/>
    <w:rsid w:val="00F60BC5"/>
    <w:pPr>
      <w:spacing w:before="100" w:beforeAutospacing="1" w:after="100" w:afterAutospacing="1"/>
      <w:ind w:right="120"/>
    </w:pPr>
  </w:style>
  <w:style w:type="paragraph" w:customStyle="1" w:styleId="bandeau-portail-texte">
    <w:name w:val="bandeau-portail-texte"/>
    <w:basedOn w:val="a3"/>
    <w:rsid w:val="00F60BC5"/>
    <w:pPr>
      <w:spacing w:before="100" w:beforeAutospacing="1" w:after="100" w:afterAutospacing="1"/>
    </w:pPr>
    <w:rPr>
      <w:b/>
      <w:bCs/>
    </w:rPr>
  </w:style>
  <w:style w:type="paragraph" w:customStyle="1" w:styleId="exemple">
    <w:name w:val="exemple"/>
    <w:basedOn w:val="a3"/>
    <w:rsid w:val="00F60BC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F60BC5"/>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F60BC5"/>
    <w:pPr>
      <w:shd w:val="clear" w:color="auto" w:fill="A0A0FF"/>
    </w:pPr>
  </w:style>
  <w:style w:type="paragraph" w:customStyle="1" w:styleId="avancetexte">
    <w:name w:val="avance_texte"/>
    <w:basedOn w:val="a3"/>
    <w:rsid w:val="00F60BC5"/>
    <w:pPr>
      <w:spacing w:line="240" w:lineRule="atLeast"/>
      <w:jc w:val="center"/>
    </w:pPr>
    <w:rPr>
      <w:sz w:val="21"/>
      <w:szCs w:val="21"/>
    </w:rPr>
  </w:style>
  <w:style w:type="paragraph" w:customStyle="1" w:styleId="mw-lag-warn-normal">
    <w:name w:val="mw-lag-warn-normal"/>
    <w:basedOn w:val="a3"/>
    <w:rsid w:val="00F60BC5"/>
    <w:pPr>
      <w:spacing w:before="100" w:beforeAutospacing="1" w:after="100" w:afterAutospacing="1"/>
    </w:pPr>
    <w:rPr>
      <w:vanish/>
    </w:rPr>
  </w:style>
  <w:style w:type="paragraph" w:customStyle="1" w:styleId="mw-alerte">
    <w:name w:val="mw-alerte"/>
    <w:basedOn w:val="a3"/>
    <w:rsid w:val="00F60BC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F60BC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F60BC5"/>
    <w:pPr>
      <w:spacing w:before="100" w:beforeAutospacing="1" w:after="100" w:afterAutospacing="1"/>
    </w:pPr>
    <w:rPr>
      <w:sz w:val="22"/>
      <w:szCs w:val="22"/>
    </w:rPr>
  </w:style>
  <w:style w:type="paragraph" w:customStyle="1" w:styleId="navtoggle">
    <w:name w:val="navtoggle"/>
    <w:basedOn w:val="a3"/>
    <w:rsid w:val="00F60BC5"/>
    <w:pPr>
      <w:spacing w:before="100" w:beforeAutospacing="1" w:after="100" w:afterAutospacing="1"/>
    </w:pPr>
    <w:rPr>
      <w:sz w:val="22"/>
      <w:szCs w:val="22"/>
    </w:rPr>
  </w:style>
  <w:style w:type="paragraph" w:customStyle="1" w:styleId="alternance">
    <w:name w:val="alternance"/>
    <w:basedOn w:val="a3"/>
    <w:rsid w:val="00F60BC5"/>
    <w:pPr>
      <w:spacing w:before="100" w:beforeAutospacing="1" w:after="100" w:afterAutospacing="1"/>
    </w:pPr>
  </w:style>
  <w:style w:type="paragraph" w:customStyle="1" w:styleId="alternance2">
    <w:name w:val="alternance2"/>
    <w:basedOn w:val="a3"/>
    <w:rsid w:val="00F60BC5"/>
    <w:pPr>
      <w:spacing w:before="100" w:beforeAutospacing="1" w:after="100" w:afterAutospacing="1"/>
    </w:pPr>
  </w:style>
  <w:style w:type="paragraph" w:customStyle="1" w:styleId="infobox">
    <w:name w:val="infobox"/>
    <w:basedOn w:val="a3"/>
    <w:rsid w:val="00F60BC5"/>
    <w:pPr>
      <w:shd w:val="clear" w:color="auto" w:fill="EEEEEE"/>
      <w:spacing w:after="120"/>
      <w:ind w:left="240"/>
    </w:pPr>
    <w:rPr>
      <w:color w:val="000000"/>
      <w:sz w:val="23"/>
      <w:szCs w:val="23"/>
    </w:rPr>
  </w:style>
  <w:style w:type="paragraph" w:customStyle="1" w:styleId="globegris">
    <w:name w:val="globegris"/>
    <w:basedOn w:val="a3"/>
    <w:rsid w:val="00F60BC5"/>
    <w:pPr>
      <w:spacing w:before="100" w:beforeAutospacing="1" w:after="100" w:afterAutospacing="1"/>
    </w:pPr>
  </w:style>
  <w:style w:type="paragraph" w:customStyle="1" w:styleId="assistant">
    <w:name w:val="assistant"/>
    <w:basedOn w:val="a3"/>
    <w:rsid w:val="00F60BC5"/>
    <w:pPr>
      <w:spacing w:before="100" w:beforeAutospacing="1" w:after="100" w:afterAutospacing="1"/>
    </w:pPr>
  </w:style>
  <w:style w:type="paragraph" w:customStyle="1" w:styleId="headergris">
    <w:name w:val="headergris"/>
    <w:basedOn w:val="a3"/>
    <w:rsid w:val="00F60BC5"/>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F60BC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F60BC5"/>
    <w:pPr>
      <w:spacing w:before="100" w:beforeAutospacing="1" w:after="100" w:afterAutospacing="1"/>
      <w:ind w:right="120"/>
      <w:jc w:val="right"/>
    </w:pPr>
    <w:rPr>
      <w:sz w:val="15"/>
      <w:szCs w:val="15"/>
    </w:rPr>
  </w:style>
  <w:style w:type="paragraph" w:customStyle="1" w:styleId="geo-default">
    <w:name w:val="geo-default"/>
    <w:basedOn w:val="a3"/>
    <w:rsid w:val="00F60BC5"/>
    <w:pPr>
      <w:spacing w:before="100" w:beforeAutospacing="1" w:after="100" w:afterAutospacing="1"/>
    </w:pPr>
  </w:style>
  <w:style w:type="paragraph" w:customStyle="1" w:styleId="geo-nondefault">
    <w:name w:val="geo-nondefault"/>
    <w:basedOn w:val="a3"/>
    <w:rsid w:val="00F60BC5"/>
    <w:pPr>
      <w:spacing w:before="100" w:beforeAutospacing="1" w:after="100" w:afterAutospacing="1"/>
    </w:pPr>
    <w:rPr>
      <w:vanish/>
    </w:rPr>
  </w:style>
  <w:style w:type="paragraph" w:customStyle="1" w:styleId="geo-dms">
    <w:name w:val="geo-dms"/>
    <w:basedOn w:val="a3"/>
    <w:rsid w:val="00F60BC5"/>
    <w:pPr>
      <w:spacing w:before="100" w:beforeAutospacing="1" w:after="100" w:afterAutospacing="1"/>
    </w:pPr>
  </w:style>
  <w:style w:type="paragraph" w:customStyle="1" w:styleId="geo-dec">
    <w:name w:val="geo-dec"/>
    <w:basedOn w:val="a3"/>
    <w:rsid w:val="00F60BC5"/>
    <w:pPr>
      <w:spacing w:before="100" w:beforeAutospacing="1" w:after="100" w:afterAutospacing="1"/>
    </w:pPr>
  </w:style>
  <w:style w:type="paragraph" w:customStyle="1" w:styleId="geo-multi-punct">
    <w:name w:val="geo-multi-punct"/>
    <w:basedOn w:val="a3"/>
    <w:rsid w:val="00F60BC5"/>
    <w:pPr>
      <w:spacing w:before="100" w:beforeAutospacing="1" w:after="100" w:afterAutospacing="1"/>
    </w:pPr>
    <w:rPr>
      <w:vanish/>
    </w:rPr>
  </w:style>
  <w:style w:type="paragraph" w:customStyle="1" w:styleId="infoboxv2">
    <w:name w:val="infobox_v2"/>
    <w:basedOn w:val="a3"/>
    <w:rsid w:val="00F60BC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F60BC5"/>
    <w:pPr>
      <w:spacing w:before="100" w:beforeAutospacing="1" w:after="100" w:afterAutospacing="1"/>
    </w:pPr>
  </w:style>
  <w:style w:type="paragraph" w:customStyle="1" w:styleId="degrade">
    <w:name w:val="degrade"/>
    <w:basedOn w:val="a3"/>
    <w:rsid w:val="00F60BC5"/>
    <w:pPr>
      <w:spacing w:before="100" w:beforeAutospacing="1" w:after="100" w:afterAutospacing="1"/>
    </w:pPr>
  </w:style>
  <w:style w:type="paragraph" w:customStyle="1" w:styleId="degraderev">
    <w:name w:val="degrade_rev"/>
    <w:basedOn w:val="a3"/>
    <w:rsid w:val="00F60BC5"/>
    <w:pPr>
      <w:spacing w:before="100" w:beforeAutospacing="1" w:after="100" w:afterAutospacing="1"/>
    </w:pPr>
  </w:style>
  <w:style w:type="paragraph" w:customStyle="1" w:styleId="ombre">
    <w:name w:val="ombre"/>
    <w:basedOn w:val="a3"/>
    <w:rsid w:val="00F60BC5"/>
    <w:pPr>
      <w:spacing w:before="100" w:beforeAutospacing="1" w:after="100" w:afterAutospacing="1"/>
    </w:pPr>
  </w:style>
  <w:style w:type="paragraph" w:customStyle="1" w:styleId="ombrepale">
    <w:name w:val="ombre_pale"/>
    <w:basedOn w:val="a3"/>
    <w:rsid w:val="00F60BC5"/>
    <w:pPr>
      <w:spacing w:before="100" w:beforeAutospacing="1" w:after="100" w:afterAutospacing="1"/>
    </w:pPr>
  </w:style>
  <w:style w:type="paragraph" w:customStyle="1" w:styleId="ombrebl">
    <w:name w:val="ombre_bl"/>
    <w:basedOn w:val="a3"/>
    <w:rsid w:val="00F60BC5"/>
    <w:pPr>
      <w:spacing w:before="100" w:beforeAutospacing="1" w:after="100" w:afterAutospacing="1"/>
    </w:pPr>
  </w:style>
  <w:style w:type="paragraph" w:customStyle="1" w:styleId="ombreblpale">
    <w:name w:val="ombre_blpale"/>
    <w:basedOn w:val="a3"/>
    <w:rsid w:val="00F60BC5"/>
    <w:pPr>
      <w:spacing w:before="100" w:beforeAutospacing="1" w:after="100" w:afterAutospacing="1"/>
    </w:pPr>
  </w:style>
  <w:style w:type="paragraph" w:customStyle="1" w:styleId="ombrerg">
    <w:name w:val="ombre_rg"/>
    <w:basedOn w:val="a3"/>
    <w:rsid w:val="00F60BC5"/>
    <w:pPr>
      <w:spacing w:before="100" w:beforeAutospacing="1" w:after="100" w:afterAutospacing="1"/>
    </w:pPr>
  </w:style>
  <w:style w:type="paragraph" w:customStyle="1" w:styleId="ombrergpale">
    <w:name w:val="ombre_rgpale"/>
    <w:basedOn w:val="a3"/>
    <w:rsid w:val="00F60BC5"/>
    <w:pPr>
      <w:spacing w:before="100" w:beforeAutospacing="1" w:after="100" w:afterAutospacing="1"/>
    </w:pPr>
  </w:style>
  <w:style w:type="paragraph" w:customStyle="1" w:styleId="hidden">
    <w:name w:val="hidden"/>
    <w:basedOn w:val="a3"/>
    <w:rsid w:val="00F60BC5"/>
    <w:pPr>
      <w:spacing w:before="100" w:beforeAutospacing="1" w:after="100" w:afterAutospacing="1"/>
    </w:pPr>
  </w:style>
  <w:style w:type="paragraph" w:customStyle="1" w:styleId="cinema-bandeau">
    <w:name w:val="cinema-bandeau"/>
    <w:basedOn w:val="a3"/>
    <w:rsid w:val="00F60BC5"/>
    <w:pPr>
      <w:spacing w:before="100" w:beforeAutospacing="1" w:after="100" w:afterAutospacing="1"/>
    </w:pPr>
  </w:style>
  <w:style w:type="paragraph" w:customStyle="1" w:styleId="mw-textarea-protected">
    <w:name w:val="mw-textarea-protected"/>
    <w:basedOn w:val="a3"/>
    <w:rsid w:val="00F60BC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F60BC5"/>
    <w:pPr>
      <w:spacing w:before="100" w:beforeAutospacing="1" w:after="100" w:afterAutospacing="1"/>
    </w:pPr>
  </w:style>
  <w:style w:type="paragraph" w:customStyle="1" w:styleId="wikimagtitre">
    <w:name w:val="wikimag_titre"/>
    <w:basedOn w:val="a3"/>
    <w:rsid w:val="00F60BC5"/>
    <w:pPr>
      <w:spacing w:before="100" w:beforeAutospacing="1" w:after="100" w:afterAutospacing="1"/>
    </w:pPr>
  </w:style>
  <w:style w:type="paragraph" w:customStyle="1" w:styleId="ui-button-large">
    <w:name w:val="ui-button-large"/>
    <w:basedOn w:val="a3"/>
    <w:rsid w:val="00F60BC5"/>
    <w:pPr>
      <w:spacing w:before="100" w:beforeAutospacing="1" w:after="100" w:afterAutospacing="1"/>
    </w:pPr>
  </w:style>
  <w:style w:type="paragraph" w:customStyle="1" w:styleId="fr-collapsible-content">
    <w:name w:val="fr-collapsible-content"/>
    <w:basedOn w:val="a3"/>
    <w:rsid w:val="00F60BC5"/>
    <w:pPr>
      <w:spacing w:before="100" w:beforeAutospacing="1" w:after="100" w:afterAutospacing="1"/>
    </w:pPr>
  </w:style>
  <w:style w:type="paragraph" w:customStyle="1" w:styleId="navboxnewtitle">
    <w:name w:val="navboxnew_title"/>
    <w:basedOn w:val="a3"/>
    <w:rsid w:val="00F60BC5"/>
    <w:pPr>
      <w:spacing w:before="100" w:beforeAutospacing="1" w:after="100" w:afterAutospacing="1"/>
    </w:pPr>
  </w:style>
  <w:style w:type="paragraph" w:customStyle="1" w:styleId="navboxnewtitlesub">
    <w:name w:val="navboxnew_titlesub"/>
    <w:basedOn w:val="a3"/>
    <w:rsid w:val="00F60BC5"/>
    <w:pPr>
      <w:spacing w:before="100" w:beforeAutospacing="1" w:after="100" w:afterAutospacing="1"/>
    </w:pPr>
  </w:style>
  <w:style w:type="paragraph" w:customStyle="1" w:styleId="navboxnewcell">
    <w:name w:val="navboxnew_cell"/>
    <w:basedOn w:val="a3"/>
    <w:rsid w:val="00F60BC5"/>
    <w:pPr>
      <w:spacing w:before="100" w:beforeAutospacing="1" w:after="100" w:afterAutospacing="1"/>
    </w:pPr>
  </w:style>
  <w:style w:type="paragraph" w:customStyle="1" w:styleId="navboxnewth">
    <w:name w:val="navboxnew_th"/>
    <w:basedOn w:val="a3"/>
    <w:rsid w:val="00F60BC5"/>
    <w:pPr>
      <w:spacing w:before="100" w:beforeAutospacing="1" w:after="100" w:afterAutospacing="1"/>
    </w:pPr>
  </w:style>
  <w:style w:type="paragraph" w:customStyle="1" w:styleId="impair">
    <w:name w:val="impair"/>
    <w:basedOn w:val="a3"/>
    <w:rsid w:val="00F60BC5"/>
    <w:pPr>
      <w:spacing w:before="100" w:beforeAutospacing="1" w:after="100" w:afterAutospacing="1"/>
    </w:pPr>
  </w:style>
  <w:style w:type="paragraph" w:customStyle="1" w:styleId="pair">
    <w:name w:val="pair"/>
    <w:basedOn w:val="a3"/>
    <w:rsid w:val="00F60BC5"/>
    <w:pPr>
      <w:spacing w:before="100" w:beforeAutospacing="1" w:after="100" w:afterAutospacing="1"/>
    </w:pPr>
  </w:style>
  <w:style w:type="paragraph" w:customStyle="1" w:styleId="navboxnewbanner">
    <w:name w:val="navboxnew_banner"/>
    <w:basedOn w:val="a3"/>
    <w:rsid w:val="00F60BC5"/>
    <w:pPr>
      <w:spacing w:before="100" w:beforeAutospacing="1" w:after="100" w:afterAutospacing="1"/>
    </w:pPr>
  </w:style>
  <w:style w:type="paragraph" w:customStyle="1" w:styleId="navboxnewimage">
    <w:name w:val="navboxnew_image"/>
    <w:basedOn w:val="a3"/>
    <w:rsid w:val="00F60BC5"/>
    <w:pPr>
      <w:spacing w:before="100" w:beforeAutospacing="1" w:after="100" w:afterAutospacing="1"/>
    </w:pPr>
  </w:style>
  <w:style w:type="paragraph" w:customStyle="1" w:styleId="navboxnewrow">
    <w:name w:val="navboxnew_row"/>
    <w:basedOn w:val="a3"/>
    <w:rsid w:val="00F60BC5"/>
    <w:pPr>
      <w:spacing w:before="100" w:beforeAutospacing="1" w:after="100" w:afterAutospacing="1"/>
    </w:pPr>
  </w:style>
  <w:style w:type="paragraph" w:customStyle="1" w:styleId="navboxnewie">
    <w:name w:val="navboxnew_ie"/>
    <w:basedOn w:val="a3"/>
    <w:rsid w:val="00F60BC5"/>
    <w:pPr>
      <w:spacing w:before="100" w:beforeAutospacing="1" w:after="100" w:afterAutospacing="1"/>
    </w:pPr>
  </w:style>
  <w:style w:type="paragraph" w:customStyle="1" w:styleId="navboxnewinline">
    <w:name w:val="navboxnew_inline"/>
    <w:basedOn w:val="a3"/>
    <w:rsid w:val="00F60BC5"/>
    <w:pPr>
      <w:spacing w:before="100" w:beforeAutospacing="1" w:after="100" w:afterAutospacing="1"/>
    </w:pPr>
  </w:style>
  <w:style w:type="paragraph" w:customStyle="1" w:styleId="ui-button-text">
    <w:name w:val="ui-button-text"/>
    <w:basedOn w:val="a3"/>
    <w:rsid w:val="00F60BC5"/>
    <w:pPr>
      <w:spacing w:before="100" w:beforeAutospacing="1" w:after="100" w:afterAutospacing="1"/>
    </w:pPr>
  </w:style>
  <w:style w:type="paragraph" w:customStyle="1" w:styleId="ui-dialog-titlebar">
    <w:name w:val="ui-dialog-titlebar"/>
    <w:basedOn w:val="a3"/>
    <w:rsid w:val="00F60BC5"/>
    <w:pPr>
      <w:spacing w:before="100" w:beforeAutospacing="1" w:after="100" w:afterAutospacing="1"/>
    </w:pPr>
  </w:style>
  <w:style w:type="paragraph" w:customStyle="1" w:styleId="ui-dialog-title">
    <w:name w:val="ui-dialog-title"/>
    <w:basedOn w:val="a3"/>
    <w:rsid w:val="00F60BC5"/>
    <w:pPr>
      <w:spacing w:before="100" w:beforeAutospacing="1" w:after="100" w:afterAutospacing="1"/>
    </w:pPr>
  </w:style>
  <w:style w:type="paragraph" w:customStyle="1" w:styleId="ui-dialog-titlebar-close">
    <w:name w:val="ui-dialog-titlebar-close"/>
    <w:basedOn w:val="a3"/>
    <w:rsid w:val="00F60BC5"/>
    <w:pPr>
      <w:spacing w:before="100" w:beforeAutospacing="1" w:after="100" w:afterAutospacing="1"/>
    </w:pPr>
  </w:style>
  <w:style w:type="paragraph" w:customStyle="1" w:styleId="ui-dialog-content">
    <w:name w:val="ui-dialog-content"/>
    <w:basedOn w:val="a3"/>
    <w:rsid w:val="00F60BC5"/>
    <w:pPr>
      <w:spacing w:before="100" w:beforeAutospacing="1" w:after="100" w:afterAutospacing="1"/>
    </w:pPr>
  </w:style>
  <w:style w:type="paragraph" w:customStyle="1" w:styleId="ui-dialog-buttonpane">
    <w:name w:val="ui-dialog-buttonpane"/>
    <w:basedOn w:val="a3"/>
    <w:rsid w:val="00F60BC5"/>
    <w:pPr>
      <w:spacing w:before="100" w:beforeAutospacing="1" w:after="100" w:afterAutospacing="1"/>
    </w:pPr>
  </w:style>
  <w:style w:type="paragraph" w:customStyle="1" w:styleId="fr-collapsible-toggle-keyboard">
    <w:name w:val="fr-collapsible-toggle-keyboard"/>
    <w:basedOn w:val="a3"/>
    <w:rsid w:val="00F60BC5"/>
    <w:pPr>
      <w:spacing w:before="100" w:beforeAutospacing="1" w:after="100" w:afterAutospacing="1"/>
    </w:pPr>
  </w:style>
  <w:style w:type="paragraph" w:customStyle="1" w:styleId="navboxnewlast">
    <w:name w:val="navboxnew_last"/>
    <w:basedOn w:val="a3"/>
    <w:rsid w:val="00F60BC5"/>
    <w:pPr>
      <w:spacing w:before="100" w:beforeAutospacing="1" w:after="100" w:afterAutospacing="1"/>
    </w:pPr>
  </w:style>
  <w:style w:type="paragraph" w:customStyle="1" w:styleId="special-label">
    <w:name w:val="special-label"/>
    <w:basedOn w:val="a3"/>
    <w:rsid w:val="00F60BC5"/>
    <w:pPr>
      <w:spacing w:before="100" w:beforeAutospacing="1" w:after="100" w:afterAutospacing="1"/>
    </w:pPr>
  </w:style>
  <w:style w:type="paragraph" w:customStyle="1" w:styleId="special-query">
    <w:name w:val="special-query"/>
    <w:basedOn w:val="a3"/>
    <w:rsid w:val="00F60BC5"/>
    <w:pPr>
      <w:spacing w:before="100" w:beforeAutospacing="1" w:after="100" w:afterAutospacing="1"/>
    </w:pPr>
  </w:style>
  <w:style w:type="paragraph" w:customStyle="1" w:styleId="special-hover">
    <w:name w:val="special-hover"/>
    <w:basedOn w:val="a3"/>
    <w:rsid w:val="00F60BC5"/>
    <w:pPr>
      <w:spacing w:before="100" w:beforeAutospacing="1" w:after="100" w:afterAutospacing="1"/>
    </w:pPr>
  </w:style>
  <w:style w:type="paragraph" w:customStyle="1" w:styleId="mw-specialpage-summary">
    <w:name w:val="mw-specialpage-summary"/>
    <w:basedOn w:val="a3"/>
    <w:rsid w:val="00F60BC5"/>
    <w:pPr>
      <w:spacing w:before="100" w:beforeAutospacing="1" w:after="100" w:afterAutospacing="1"/>
    </w:pPr>
  </w:style>
  <w:style w:type="paragraph" w:customStyle="1" w:styleId="legendlike">
    <w:name w:val="legendlike"/>
    <w:basedOn w:val="a3"/>
    <w:rsid w:val="00F60BC5"/>
    <w:pPr>
      <w:spacing w:before="100" w:beforeAutospacing="1" w:after="100" w:afterAutospacing="1"/>
    </w:pPr>
  </w:style>
  <w:style w:type="paragraph" w:customStyle="1" w:styleId="legendtextlike">
    <w:name w:val="legendtextlike"/>
    <w:basedOn w:val="a3"/>
    <w:rsid w:val="00F60BC5"/>
    <w:pPr>
      <w:spacing w:before="100" w:beforeAutospacing="1" w:after="100" w:afterAutospacing="1"/>
    </w:pPr>
  </w:style>
  <w:style w:type="paragraph" w:customStyle="1" w:styleId="scrollbar">
    <w:name w:val="scrollbar"/>
    <w:basedOn w:val="a3"/>
    <w:rsid w:val="00F60BC5"/>
    <w:pPr>
      <w:spacing w:before="100" w:beforeAutospacing="1" w:after="100" w:afterAutospacing="1"/>
    </w:pPr>
  </w:style>
  <w:style w:type="paragraph" w:customStyle="1" w:styleId="scrollbarcontainer">
    <w:name w:val="scrollbarcontainer"/>
    <w:basedOn w:val="a3"/>
    <w:rsid w:val="00F60BC5"/>
    <w:pPr>
      <w:spacing w:before="100" w:beforeAutospacing="1" w:after="100" w:afterAutospacing="1"/>
    </w:pPr>
  </w:style>
  <w:style w:type="paragraph" w:customStyle="1" w:styleId="magnify">
    <w:name w:val="magnify"/>
    <w:basedOn w:val="a3"/>
    <w:rsid w:val="00F60BC5"/>
    <w:pPr>
      <w:spacing w:before="100" w:beforeAutospacing="1" w:after="100" w:afterAutospacing="1"/>
    </w:pPr>
  </w:style>
  <w:style w:type="paragraph" w:customStyle="1" w:styleId="infoboximage">
    <w:name w:val="infoboximage"/>
    <w:basedOn w:val="a3"/>
    <w:rsid w:val="00F60BC5"/>
    <w:pPr>
      <w:spacing w:before="100" w:beforeAutospacing="1" w:after="100" w:afterAutospacing="1"/>
    </w:pPr>
  </w:style>
  <w:style w:type="paragraph" w:customStyle="1" w:styleId="infoboxsoustitre">
    <w:name w:val="infoboxsoustitre"/>
    <w:basedOn w:val="a3"/>
    <w:rsid w:val="00F60BC5"/>
    <w:pPr>
      <w:spacing w:before="100" w:beforeAutospacing="1" w:after="100" w:afterAutospacing="1"/>
    </w:pPr>
  </w:style>
  <w:style w:type="paragraph" w:customStyle="1" w:styleId="latitude">
    <w:name w:val="latitude"/>
    <w:basedOn w:val="a3"/>
    <w:rsid w:val="00F60BC5"/>
    <w:pPr>
      <w:spacing w:before="100" w:beforeAutospacing="1" w:after="100" w:afterAutospacing="1"/>
    </w:pPr>
  </w:style>
  <w:style w:type="paragraph" w:customStyle="1" w:styleId="entete">
    <w:name w:val="entete"/>
    <w:basedOn w:val="a3"/>
    <w:rsid w:val="00F60BC5"/>
    <w:pPr>
      <w:spacing w:before="100" w:beforeAutospacing="1" w:after="100" w:afterAutospacing="1"/>
    </w:pPr>
  </w:style>
  <w:style w:type="paragraph" w:customStyle="1" w:styleId="media">
    <w:name w:val="media"/>
    <w:basedOn w:val="a3"/>
    <w:rsid w:val="00F60BC5"/>
    <w:pPr>
      <w:spacing w:before="100" w:beforeAutospacing="1" w:after="100" w:afterAutospacing="1"/>
    </w:pPr>
  </w:style>
  <w:style w:type="paragraph" w:customStyle="1" w:styleId="thumbimage">
    <w:name w:val="thumbimage"/>
    <w:basedOn w:val="a3"/>
    <w:rsid w:val="00F60BC5"/>
    <w:pPr>
      <w:spacing w:before="100" w:beforeAutospacing="1" w:after="100" w:afterAutospacing="1"/>
    </w:pPr>
  </w:style>
  <w:style w:type="paragraph" w:customStyle="1" w:styleId="thumbinner">
    <w:name w:val="thumbinner"/>
    <w:basedOn w:val="a3"/>
    <w:rsid w:val="00F60BC5"/>
    <w:pPr>
      <w:spacing w:before="100" w:beforeAutospacing="1" w:after="100" w:afterAutospacing="1"/>
    </w:pPr>
  </w:style>
  <w:style w:type="paragraph" w:customStyle="1" w:styleId="thumb">
    <w:name w:val="thumb"/>
    <w:basedOn w:val="a3"/>
    <w:rsid w:val="00F60BC5"/>
    <w:pPr>
      <w:spacing w:before="100" w:beforeAutospacing="1" w:after="100" w:afterAutospacing="1"/>
    </w:pPr>
  </w:style>
  <w:style w:type="paragraph" w:customStyle="1" w:styleId="thumbcaption">
    <w:name w:val="thumbcaption"/>
    <w:basedOn w:val="a3"/>
    <w:rsid w:val="00F60BC5"/>
    <w:pPr>
      <w:spacing w:before="100" w:beforeAutospacing="1" w:after="100" w:afterAutospacing="1"/>
    </w:pPr>
  </w:style>
  <w:style w:type="paragraph" w:customStyle="1" w:styleId="legend">
    <w:name w:val="legend"/>
    <w:basedOn w:val="a3"/>
    <w:rsid w:val="00F60BC5"/>
    <w:pPr>
      <w:spacing w:before="100" w:beforeAutospacing="1" w:after="100" w:afterAutospacing="1"/>
    </w:pPr>
  </w:style>
  <w:style w:type="paragraph" w:customStyle="1" w:styleId="image2">
    <w:name w:val="image2"/>
    <w:basedOn w:val="a3"/>
    <w:rsid w:val="00F60BC5"/>
    <w:pPr>
      <w:spacing w:before="100" w:beforeAutospacing="1" w:after="100" w:afterAutospacing="1"/>
    </w:pPr>
  </w:style>
  <w:style w:type="paragraph" w:customStyle="1" w:styleId="hr">
    <w:name w:val="hr"/>
    <w:basedOn w:val="a3"/>
    <w:rsid w:val="00F60BC5"/>
    <w:pPr>
      <w:spacing w:before="100" w:beforeAutospacing="1" w:after="100" w:afterAutospacing="1"/>
    </w:pPr>
  </w:style>
  <w:style w:type="paragraph" w:customStyle="1" w:styleId="navbar">
    <w:name w:val="navbar"/>
    <w:basedOn w:val="a3"/>
    <w:rsid w:val="00F60BC5"/>
    <w:pPr>
      <w:spacing w:before="100" w:beforeAutospacing="1" w:after="100" w:afterAutospacing="1"/>
    </w:pPr>
  </w:style>
  <w:style w:type="paragraph" w:customStyle="1" w:styleId="prevbloc">
    <w:name w:val="prev_bloc"/>
    <w:basedOn w:val="a3"/>
    <w:rsid w:val="00F60BC5"/>
    <w:pPr>
      <w:spacing w:before="100" w:beforeAutospacing="1" w:after="100" w:afterAutospacing="1"/>
    </w:pPr>
  </w:style>
  <w:style w:type="paragraph" w:customStyle="1" w:styleId="nextbloc">
    <w:name w:val="next_bloc"/>
    <w:basedOn w:val="a3"/>
    <w:rsid w:val="00F60BC5"/>
    <w:pPr>
      <w:spacing w:before="100" w:beforeAutospacing="1" w:after="100" w:afterAutospacing="1"/>
    </w:pPr>
  </w:style>
  <w:style w:type="paragraph" w:customStyle="1" w:styleId="imgtoogle">
    <w:name w:val="img_toogle"/>
    <w:basedOn w:val="a3"/>
    <w:rsid w:val="00F60BC5"/>
    <w:pPr>
      <w:spacing w:before="100" w:beforeAutospacing="1" w:after="100" w:afterAutospacing="1"/>
    </w:pPr>
  </w:style>
  <w:style w:type="paragraph" w:customStyle="1" w:styleId="atoogle">
    <w:name w:val="a_toogle"/>
    <w:basedOn w:val="a3"/>
    <w:rsid w:val="00F60BC5"/>
    <w:pPr>
      <w:spacing w:before="100" w:beforeAutospacing="1" w:after="100" w:afterAutospacing="1"/>
    </w:pPr>
  </w:style>
  <w:style w:type="paragraph" w:customStyle="1" w:styleId="geopoint">
    <w:name w:val="geopoint"/>
    <w:basedOn w:val="a3"/>
    <w:rsid w:val="00F60BC5"/>
    <w:pPr>
      <w:spacing w:before="100" w:beforeAutospacing="1" w:after="100" w:afterAutospacing="1"/>
    </w:pPr>
  </w:style>
  <w:style w:type="paragraph" w:customStyle="1" w:styleId="titre">
    <w:name w:val="titre"/>
    <w:basedOn w:val="a3"/>
    <w:rsid w:val="00F60BC5"/>
    <w:pPr>
      <w:spacing w:before="100" w:beforeAutospacing="1" w:after="100" w:afterAutospacing="1"/>
    </w:pPr>
  </w:style>
  <w:style w:type="paragraph" w:customStyle="1" w:styleId="ui-icon-closethick">
    <w:name w:val="ui-icon-closethick"/>
    <w:basedOn w:val="a3"/>
    <w:rsid w:val="00F60BC5"/>
    <w:pPr>
      <w:spacing w:before="100" w:beforeAutospacing="1" w:after="100" w:afterAutospacing="1"/>
    </w:pPr>
  </w:style>
  <w:style w:type="paragraph" w:customStyle="1" w:styleId="taxoboxclassification">
    <w:name w:val="taxobox_classification"/>
    <w:basedOn w:val="a3"/>
    <w:rsid w:val="00F60BC5"/>
    <w:pPr>
      <w:spacing w:before="100" w:beforeAutospacing="1" w:after="100" w:afterAutospacing="1"/>
    </w:pPr>
  </w:style>
  <w:style w:type="paragraph" w:customStyle="1" w:styleId="rnormal">
    <w:name w:val="rnormal"/>
    <w:basedOn w:val="a3"/>
    <w:rsid w:val="00F60BC5"/>
    <w:pPr>
      <w:spacing w:before="100" w:beforeAutospacing="1" w:after="100" w:afterAutospacing="1"/>
    </w:pPr>
  </w:style>
  <w:style w:type="paragraph" w:customStyle="1" w:styleId="alert-text">
    <w:name w:val="alert-text"/>
    <w:basedOn w:val="a3"/>
    <w:rsid w:val="00F60BC5"/>
    <w:pPr>
      <w:spacing w:before="100" w:beforeAutospacing="1" w:after="100" w:afterAutospacing="1"/>
    </w:pPr>
    <w:rPr>
      <w:color w:val="000000"/>
    </w:rPr>
  </w:style>
  <w:style w:type="paragraph" w:customStyle="1" w:styleId="regardsactu">
    <w:name w:val="regards_actu"/>
    <w:basedOn w:val="a3"/>
    <w:rsid w:val="00F60BC5"/>
    <w:pPr>
      <w:spacing w:before="100" w:beforeAutospacing="1" w:after="100" w:afterAutospacing="1"/>
    </w:pPr>
  </w:style>
  <w:style w:type="paragraph" w:customStyle="1" w:styleId="mw-geshi">
    <w:name w:val="mw-geshi"/>
    <w:basedOn w:val="a3"/>
    <w:rsid w:val="00F60BC5"/>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F60BC5"/>
    <w:pPr>
      <w:spacing w:before="100" w:beforeAutospacing="1" w:after="100" w:afterAutospacing="1"/>
    </w:pPr>
    <w:rPr>
      <w:sz w:val="22"/>
      <w:szCs w:val="22"/>
    </w:rPr>
  </w:style>
  <w:style w:type="paragraph" w:customStyle="1" w:styleId="fr-collapsible-toggle1">
    <w:name w:val="fr-collapsible-toggle1"/>
    <w:basedOn w:val="a3"/>
    <w:rsid w:val="00F60BC5"/>
    <w:pPr>
      <w:spacing w:before="100" w:beforeAutospacing="1" w:after="100" w:afterAutospacing="1"/>
    </w:pPr>
    <w:rPr>
      <w:sz w:val="22"/>
      <w:szCs w:val="22"/>
    </w:rPr>
  </w:style>
  <w:style w:type="paragraph" w:customStyle="1" w:styleId="fr-collapsible-toggle2">
    <w:name w:val="fr-collapsible-toggle2"/>
    <w:basedOn w:val="a3"/>
    <w:rsid w:val="00F60BC5"/>
    <w:pPr>
      <w:spacing w:before="100" w:beforeAutospacing="1" w:after="100" w:afterAutospacing="1"/>
    </w:pPr>
    <w:rPr>
      <w:sz w:val="22"/>
      <w:szCs w:val="22"/>
    </w:rPr>
  </w:style>
  <w:style w:type="paragraph" w:customStyle="1" w:styleId="fr-collapsible-toggle3">
    <w:name w:val="fr-collapsible-toggle3"/>
    <w:basedOn w:val="a3"/>
    <w:rsid w:val="00F60BC5"/>
    <w:pPr>
      <w:spacing w:before="100" w:beforeAutospacing="1" w:after="100" w:afterAutospacing="1"/>
    </w:pPr>
    <w:rPr>
      <w:sz w:val="22"/>
      <w:szCs w:val="22"/>
    </w:rPr>
  </w:style>
  <w:style w:type="paragraph" w:customStyle="1" w:styleId="navboxnewtitle1">
    <w:name w:val="navboxnew_title1"/>
    <w:basedOn w:val="a3"/>
    <w:rsid w:val="00F60BC5"/>
    <w:pPr>
      <w:shd w:val="clear" w:color="auto" w:fill="CCCCFF"/>
      <w:spacing w:after="30"/>
      <w:jc w:val="center"/>
    </w:pPr>
    <w:rPr>
      <w:b/>
      <w:bCs/>
    </w:rPr>
  </w:style>
  <w:style w:type="paragraph" w:customStyle="1" w:styleId="navboxnewtitlesub1">
    <w:name w:val="navboxnew_titlesub1"/>
    <w:basedOn w:val="a3"/>
    <w:rsid w:val="00F60BC5"/>
    <w:pPr>
      <w:spacing w:before="100" w:beforeAutospacing="1" w:after="100" w:afterAutospacing="1"/>
    </w:pPr>
    <w:rPr>
      <w:sz w:val="19"/>
      <w:szCs w:val="19"/>
    </w:rPr>
  </w:style>
  <w:style w:type="paragraph" w:customStyle="1" w:styleId="fr-collapsible-content2">
    <w:name w:val="fr-collapsible-content2"/>
    <w:basedOn w:val="a3"/>
    <w:rsid w:val="00F60BC5"/>
    <w:pPr>
      <w:spacing w:before="100" w:beforeAutospacing="1" w:after="100" w:afterAutospacing="1"/>
    </w:pPr>
    <w:rPr>
      <w:sz w:val="22"/>
      <w:szCs w:val="22"/>
    </w:rPr>
  </w:style>
  <w:style w:type="paragraph" w:customStyle="1" w:styleId="navboxnewcell1">
    <w:name w:val="navboxnew_cell1"/>
    <w:basedOn w:val="a3"/>
    <w:rsid w:val="00F60BC5"/>
    <w:pPr>
      <w:spacing w:before="100" w:beforeAutospacing="1" w:after="100" w:afterAutospacing="1"/>
      <w:jc w:val="center"/>
    </w:pPr>
  </w:style>
  <w:style w:type="paragraph" w:customStyle="1" w:styleId="navboxnewth1">
    <w:name w:val="navboxnew_th1"/>
    <w:basedOn w:val="a3"/>
    <w:rsid w:val="00F60BC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F60BC5"/>
    <w:pPr>
      <w:spacing w:before="100" w:beforeAutospacing="1" w:after="100" w:afterAutospacing="1"/>
    </w:pPr>
  </w:style>
  <w:style w:type="paragraph" w:customStyle="1" w:styleId="impair1">
    <w:name w:val="impair1"/>
    <w:basedOn w:val="a3"/>
    <w:rsid w:val="00F60BC5"/>
    <w:pPr>
      <w:shd w:val="clear" w:color="auto" w:fill="EEEEFF"/>
      <w:spacing w:before="100" w:beforeAutospacing="1" w:after="100" w:afterAutospacing="1"/>
    </w:pPr>
  </w:style>
  <w:style w:type="paragraph" w:customStyle="1" w:styleId="pair1">
    <w:name w:val="pair1"/>
    <w:basedOn w:val="a3"/>
    <w:rsid w:val="00F60BC5"/>
    <w:pPr>
      <w:shd w:val="clear" w:color="auto" w:fill="F9F9F9"/>
      <w:spacing w:before="100" w:beforeAutospacing="1" w:after="100" w:afterAutospacing="1"/>
    </w:pPr>
  </w:style>
  <w:style w:type="paragraph" w:customStyle="1" w:styleId="navboxnewbanner1">
    <w:name w:val="navboxnew_banner1"/>
    <w:basedOn w:val="a3"/>
    <w:rsid w:val="00F60BC5"/>
    <w:pPr>
      <w:shd w:val="clear" w:color="auto" w:fill="DDDDFF"/>
      <w:spacing w:after="30"/>
      <w:jc w:val="center"/>
    </w:pPr>
  </w:style>
  <w:style w:type="paragraph" w:customStyle="1" w:styleId="navboxnewimage1">
    <w:name w:val="navboxnew_image1"/>
    <w:basedOn w:val="a3"/>
    <w:rsid w:val="00F60BC5"/>
    <w:pPr>
      <w:spacing w:before="100" w:beforeAutospacing="1" w:after="100" w:afterAutospacing="1"/>
    </w:pPr>
  </w:style>
  <w:style w:type="paragraph" w:customStyle="1" w:styleId="navboxnewcell2">
    <w:name w:val="navboxnew_cell2"/>
    <w:basedOn w:val="a3"/>
    <w:rsid w:val="00F60BC5"/>
    <w:pPr>
      <w:spacing w:before="100" w:beforeAutospacing="1" w:after="100" w:afterAutospacing="1"/>
      <w:jc w:val="center"/>
    </w:pPr>
  </w:style>
  <w:style w:type="paragraph" w:customStyle="1" w:styleId="navboxnewie1">
    <w:name w:val="navboxnew_ie1"/>
    <w:basedOn w:val="a3"/>
    <w:rsid w:val="00F60BC5"/>
    <w:pPr>
      <w:spacing w:before="100" w:beforeAutospacing="1" w:after="100" w:afterAutospacing="1"/>
    </w:pPr>
  </w:style>
  <w:style w:type="paragraph" w:customStyle="1" w:styleId="navboxnewtitle2">
    <w:name w:val="navboxnew_title2"/>
    <w:basedOn w:val="a3"/>
    <w:rsid w:val="00F60BC5"/>
    <w:pPr>
      <w:shd w:val="clear" w:color="auto" w:fill="99CC99"/>
      <w:spacing w:before="100" w:beforeAutospacing="1" w:after="100" w:afterAutospacing="1"/>
    </w:pPr>
  </w:style>
  <w:style w:type="paragraph" w:customStyle="1" w:styleId="navboxnewbanner2">
    <w:name w:val="navboxnew_banner2"/>
    <w:basedOn w:val="a3"/>
    <w:rsid w:val="00F60BC5"/>
    <w:pPr>
      <w:shd w:val="clear" w:color="auto" w:fill="99CC99"/>
      <w:spacing w:before="100" w:beforeAutospacing="1" w:after="100" w:afterAutospacing="1"/>
    </w:pPr>
  </w:style>
  <w:style w:type="paragraph" w:customStyle="1" w:styleId="navboxnewth2">
    <w:name w:val="navboxnew_th2"/>
    <w:basedOn w:val="a3"/>
    <w:rsid w:val="00F60BC5"/>
    <w:pPr>
      <w:shd w:val="clear" w:color="auto" w:fill="B3D9B3"/>
      <w:spacing w:before="100" w:beforeAutospacing="1" w:after="100" w:afterAutospacing="1"/>
    </w:pPr>
  </w:style>
  <w:style w:type="paragraph" w:customStyle="1" w:styleId="navboxnewtitle3">
    <w:name w:val="navboxnew_title3"/>
    <w:basedOn w:val="a3"/>
    <w:rsid w:val="00F60BC5"/>
    <w:pPr>
      <w:shd w:val="clear" w:color="auto" w:fill="DFEDFF"/>
      <w:spacing w:before="100" w:beforeAutospacing="1" w:after="100" w:afterAutospacing="1"/>
    </w:pPr>
  </w:style>
  <w:style w:type="paragraph" w:customStyle="1" w:styleId="navboxnewbanner3">
    <w:name w:val="navboxnew_banner3"/>
    <w:basedOn w:val="a3"/>
    <w:rsid w:val="00F60BC5"/>
    <w:pPr>
      <w:shd w:val="clear" w:color="auto" w:fill="DFEDFF"/>
      <w:spacing w:before="100" w:beforeAutospacing="1" w:after="100" w:afterAutospacing="1"/>
    </w:pPr>
  </w:style>
  <w:style w:type="paragraph" w:customStyle="1" w:styleId="navboxnewth3">
    <w:name w:val="navboxnew_th3"/>
    <w:basedOn w:val="a3"/>
    <w:rsid w:val="00F60BC5"/>
    <w:pPr>
      <w:shd w:val="clear" w:color="auto" w:fill="E7F2FF"/>
      <w:spacing w:before="100" w:beforeAutospacing="1" w:after="100" w:afterAutospacing="1"/>
    </w:pPr>
  </w:style>
  <w:style w:type="paragraph" w:customStyle="1" w:styleId="fr-collapsible-toggle4">
    <w:name w:val="fr-collapsible-toggle4"/>
    <w:basedOn w:val="a3"/>
    <w:rsid w:val="00F60BC5"/>
    <w:pPr>
      <w:spacing w:before="100" w:beforeAutospacing="1" w:after="100" w:afterAutospacing="1"/>
    </w:pPr>
    <w:rPr>
      <w:sz w:val="22"/>
      <w:szCs w:val="22"/>
    </w:rPr>
  </w:style>
  <w:style w:type="paragraph" w:customStyle="1" w:styleId="navboxnewtitle4">
    <w:name w:val="navboxnew_title4"/>
    <w:basedOn w:val="a3"/>
    <w:rsid w:val="00F60BC5"/>
    <w:pPr>
      <w:shd w:val="clear" w:color="auto" w:fill="CCCCFF"/>
      <w:spacing w:after="30"/>
      <w:jc w:val="center"/>
    </w:pPr>
    <w:rPr>
      <w:b/>
      <w:bCs/>
    </w:rPr>
  </w:style>
  <w:style w:type="paragraph" w:customStyle="1" w:styleId="navboxnewtitlesub2">
    <w:name w:val="navboxnew_titlesub2"/>
    <w:basedOn w:val="a3"/>
    <w:rsid w:val="00F60BC5"/>
    <w:pPr>
      <w:spacing w:before="100" w:beforeAutospacing="1" w:after="100" w:afterAutospacing="1"/>
    </w:pPr>
    <w:rPr>
      <w:sz w:val="19"/>
      <w:szCs w:val="19"/>
    </w:rPr>
  </w:style>
  <w:style w:type="paragraph" w:customStyle="1" w:styleId="fr-collapsible-content3">
    <w:name w:val="fr-collapsible-content3"/>
    <w:basedOn w:val="a3"/>
    <w:rsid w:val="00F60BC5"/>
    <w:pPr>
      <w:spacing w:before="100" w:beforeAutospacing="1" w:after="100" w:afterAutospacing="1"/>
    </w:pPr>
    <w:rPr>
      <w:sz w:val="22"/>
      <w:szCs w:val="22"/>
    </w:rPr>
  </w:style>
  <w:style w:type="paragraph" w:customStyle="1" w:styleId="navboxnewrow1">
    <w:name w:val="navboxnew_row1"/>
    <w:basedOn w:val="a3"/>
    <w:rsid w:val="00F60BC5"/>
    <w:pPr>
      <w:shd w:val="clear" w:color="auto" w:fill="DDDDFF"/>
      <w:spacing w:before="100" w:beforeAutospacing="1" w:after="100" w:afterAutospacing="1"/>
    </w:pPr>
  </w:style>
  <w:style w:type="paragraph" w:customStyle="1" w:styleId="navboxnewth4">
    <w:name w:val="navboxnew_th4"/>
    <w:basedOn w:val="a3"/>
    <w:rsid w:val="00F60BC5"/>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F60BC5"/>
    <w:pPr>
      <w:pBdr>
        <w:left w:val="single" w:sz="12" w:space="0" w:color="F9F9F9"/>
      </w:pBdr>
      <w:spacing w:before="100" w:beforeAutospacing="1" w:after="100" w:afterAutospacing="1"/>
    </w:pPr>
  </w:style>
  <w:style w:type="paragraph" w:customStyle="1" w:styleId="navboxnewinline1">
    <w:name w:val="navboxnew_inline1"/>
    <w:basedOn w:val="a3"/>
    <w:rsid w:val="00F60BC5"/>
    <w:pPr>
      <w:shd w:val="clear" w:color="auto" w:fill="F9F9F9"/>
      <w:spacing w:before="100" w:beforeAutospacing="1" w:after="100" w:afterAutospacing="1"/>
    </w:pPr>
  </w:style>
  <w:style w:type="paragraph" w:customStyle="1" w:styleId="navboxnewinline2">
    <w:name w:val="navboxnew_inline2"/>
    <w:basedOn w:val="a3"/>
    <w:rsid w:val="00F60BC5"/>
    <w:pPr>
      <w:shd w:val="clear" w:color="auto" w:fill="EEEEFF"/>
      <w:spacing w:before="100" w:beforeAutospacing="1" w:after="100" w:afterAutospacing="1"/>
    </w:pPr>
  </w:style>
  <w:style w:type="paragraph" w:customStyle="1" w:styleId="navboxnewimage2">
    <w:name w:val="navboxnew_image2"/>
    <w:basedOn w:val="a3"/>
    <w:rsid w:val="00F60BC5"/>
    <w:pPr>
      <w:spacing w:before="100" w:beforeAutospacing="1" w:after="100" w:afterAutospacing="1"/>
    </w:pPr>
    <w:rPr>
      <w:vanish/>
    </w:rPr>
  </w:style>
  <w:style w:type="paragraph" w:customStyle="1" w:styleId="navboxnewbanner4">
    <w:name w:val="navboxnew_banner4"/>
    <w:basedOn w:val="a3"/>
    <w:rsid w:val="00F60BC5"/>
    <w:pPr>
      <w:shd w:val="clear" w:color="auto" w:fill="CCCCFF"/>
      <w:spacing w:before="30"/>
      <w:jc w:val="center"/>
    </w:pPr>
  </w:style>
  <w:style w:type="paragraph" w:customStyle="1" w:styleId="navboxnew1">
    <w:name w:val="navboxnew1"/>
    <w:basedOn w:val="a3"/>
    <w:rsid w:val="00F60BC5"/>
    <w:pPr>
      <w:shd w:val="clear" w:color="auto" w:fill="F9F9F9"/>
      <w:spacing w:before="100" w:beforeAutospacing="1" w:after="100" w:afterAutospacing="1"/>
    </w:pPr>
  </w:style>
  <w:style w:type="paragraph" w:customStyle="1" w:styleId="play-btn-large1">
    <w:name w:val="play-btn-large1"/>
    <w:basedOn w:val="a3"/>
    <w:rsid w:val="00F60BC5"/>
    <w:pPr>
      <w:spacing w:after="100" w:afterAutospacing="1"/>
      <w:ind w:left="-525"/>
    </w:pPr>
  </w:style>
  <w:style w:type="paragraph" w:customStyle="1" w:styleId="ui-widget1">
    <w:name w:val="ui-widget1"/>
    <w:basedOn w:val="a3"/>
    <w:rsid w:val="00F60BC5"/>
    <w:pPr>
      <w:spacing w:before="100" w:beforeAutospacing="1" w:after="100" w:afterAutospacing="1"/>
    </w:pPr>
    <w:rPr>
      <w:rFonts w:ascii="Arial" w:hAnsi="Arial" w:cs="Arial"/>
    </w:rPr>
  </w:style>
  <w:style w:type="paragraph" w:customStyle="1" w:styleId="ui-state-default1">
    <w:name w:val="ui-state-default1"/>
    <w:basedOn w:val="a3"/>
    <w:rsid w:val="00F60BC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F60BC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F60BC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F60BC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F60BC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F60BC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F60BC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F60BC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F60BC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F60BC5"/>
    <w:pPr>
      <w:spacing w:before="100" w:beforeAutospacing="1" w:after="100" w:afterAutospacing="1"/>
    </w:pPr>
    <w:rPr>
      <w:color w:val="FFFFFF"/>
    </w:rPr>
  </w:style>
  <w:style w:type="paragraph" w:customStyle="1" w:styleId="ui-state-error-text2">
    <w:name w:val="ui-state-error-text2"/>
    <w:basedOn w:val="a3"/>
    <w:rsid w:val="00F60BC5"/>
    <w:pPr>
      <w:spacing w:before="100" w:beforeAutospacing="1" w:after="100" w:afterAutospacing="1"/>
    </w:pPr>
    <w:rPr>
      <w:color w:val="FFFFFF"/>
    </w:rPr>
  </w:style>
  <w:style w:type="paragraph" w:customStyle="1" w:styleId="ui-priority-primary1">
    <w:name w:val="ui-priority-primary1"/>
    <w:basedOn w:val="a3"/>
    <w:rsid w:val="00F60BC5"/>
    <w:pPr>
      <w:spacing w:before="100" w:beforeAutospacing="1" w:after="100" w:afterAutospacing="1"/>
    </w:pPr>
    <w:rPr>
      <w:b/>
      <w:bCs/>
    </w:rPr>
  </w:style>
  <w:style w:type="paragraph" w:customStyle="1" w:styleId="ui-priority-primary2">
    <w:name w:val="ui-priority-primary2"/>
    <w:basedOn w:val="a3"/>
    <w:rsid w:val="00F60BC5"/>
    <w:pPr>
      <w:spacing w:before="100" w:beforeAutospacing="1" w:after="100" w:afterAutospacing="1"/>
    </w:pPr>
    <w:rPr>
      <w:b/>
      <w:bCs/>
    </w:rPr>
  </w:style>
  <w:style w:type="paragraph" w:customStyle="1" w:styleId="ui-priority-secondary1">
    <w:name w:val="ui-priority-secondary1"/>
    <w:basedOn w:val="a3"/>
    <w:rsid w:val="00F60BC5"/>
    <w:pPr>
      <w:spacing w:before="100" w:beforeAutospacing="1" w:after="100" w:afterAutospacing="1"/>
    </w:pPr>
  </w:style>
  <w:style w:type="paragraph" w:customStyle="1" w:styleId="ui-priority-secondary2">
    <w:name w:val="ui-priority-secondary2"/>
    <w:basedOn w:val="a3"/>
    <w:rsid w:val="00F60BC5"/>
    <w:pPr>
      <w:spacing w:before="100" w:beforeAutospacing="1" w:after="100" w:afterAutospacing="1"/>
    </w:pPr>
  </w:style>
  <w:style w:type="paragraph" w:customStyle="1" w:styleId="ui-state-disabled1">
    <w:name w:val="ui-state-disabled1"/>
    <w:basedOn w:val="a3"/>
    <w:rsid w:val="00F60BC5"/>
    <w:pPr>
      <w:spacing w:before="100" w:beforeAutospacing="1" w:after="100" w:afterAutospacing="1"/>
    </w:pPr>
  </w:style>
  <w:style w:type="paragraph" w:customStyle="1" w:styleId="ui-state-disabled2">
    <w:name w:val="ui-state-disabled2"/>
    <w:basedOn w:val="a3"/>
    <w:rsid w:val="00F60BC5"/>
    <w:pPr>
      <w:spacing w:before="100" w:beforeAutospacing="1" w:after="100" w:afterAutospacing="1"/>
    </w:pPr>
  </w:style>
  <w:style w:type="paragraph" w:customStyle="1" w:styleId="ui-icon1">
    <w:name w:val="ui-icon1"/>
    <w:basedOn w:val="a3"/>
    <w:rsid w:val="00F60BC5"/>
    <w:pPr>
      <w:spacing w:before="100" w:beforeAutospacing="1" w:after="100" w:afterAutospacing="1"/>
      <w:ind w:firstLine="7343"/>
    </w:pPr>
  </w:style>
  <w:style w:type="paragraph" w:customStyle="1" w:styleId="ui-icon2">
    <w:name w:val="ui-icon2"/>
    <w:basedOn w:val="a3"/>
    <w:rsid w:val="00F60BC5"/>
    <w:pPr>
      <w:spacing w:before="100" w:beforeAutospacing="1" w:after="100" w:afterAutospacing="1"/>
      <w:ind w:firstLine="7343"/>
    </w:pPr>
  </w:style>
  <w:style w:type="paragraph" w:customStyle="1" w:styleId="ui-icon3">
    <w:name w:val="ui-icon3"/>
    <w:basedOn w:val="a3"/>
    <w:rsid w:val="00F60BC5"/>
    <w:pPr>
      <w:spacing w:before="100" w:beforeAutospacing="1" w:after="100" w:afterAutospacing="1"/>
      <w:ind w:firstLine="7343"/>
    </w:pPr>
  </w:style>
  <w:style w:type="paragraph" w:customStyle="1" w:styleId="ui-icon4">
    <w:name w:val="ui-icon4"/>
    <w:basedOn w:val="a3"/>
    <w:rsid w:val="00F60BC5"/>
    <w:pPr>
      <w:spacing w:before="100" w:beforeAutospacing="1" w:after="100" w:afterAutospacing="1"/>
      <w:ind w:firstLine="7343"/>
    </w:pPr>
  </w:style>
  <w:style w:type="paragraph" w:customStyle="1" w:styleId="ui-icon5">
    <w:name w:val="ui-icon5"/>
    <w:basedOn w:val="a3"/>
    <w:rsid w:val="00F60BC5"/>
    <w:pPr>
      <w:spacing w:before="100" w:beforeAutospacing="1" w:after="100" w:afterAutospacing="1"/>
      <w:ind w:firstLine="7343"/>
    </w:pPr>
  </w:style>
  <w:style w:type="paragraph" w:customStyle="1" w:styleId="ui-icon6">
    <w:name w:val="ui-icon6"/>
    <w:basedOn w:val="a3"/>
    <w:rsid w:val="00F60BC5"/>
    <w:pPr>
      <w:spacing w:before="100" w:beforeAutospacing="1" w:after="100" w:afterAutospacing="1"/>
      <w:ind w:firstLine="7343"/>
    </w:pPr>
  </w:style>
  <w:style w:type="paragraph" w:customStyle="1" w:styleId="ui-icon7">
    <w:name w:val="ui-icon7"/>
    <w:basedOn w:val="a3"/>
    <w:rsid w:val="00F60BC5"/>
    <w:pPr>
      <w:spacing w:before="100" w:beforeAutospacing="1" w:after="100" w:afterAutospacing="1"/>
      <w:ind w:firstLine="7343"/>
    </w:pPr>
  </w:style>
  <w:style w:type="paragraph" w:customStyle="1" w:styleId="ui-icon8">
    <w:name w:val="ui-icon8"/>
    <w:basedOn w:val="a3"/>
    <w:rsid w:val="00F60BC5"/>
    <w:pPr>
      <w:spacing w:before="100" w:beforeAutospacing="1" w:after="100" w:afterAutospacing="1"/>
      <w:ind w:firstLine="7343"/>
    </w:pPr>
  </w:style>
  <w:style w:type="paragraph" w:customStyle="1" w:styleId="ui-icon9">
    <w:name w:val="ui-icon9"/>
    <w:basedOn w:val="a3"/>
    <w:rsid w:val="00F60BC5"/>
    <w:pPr>
      <w:spacing w:before="100" w:beforeAutospacing="1" w:after="100" w:afterAutospacing="1"/>
      <w:ind w:firstLine="7343"/>
    </w:pPr>
  </w:style>
  <w:style w:type="paragraph" w:customStyle="1" w:styleId="ui-resizable-handle1">
    <w:name w:val="ui-resizable-handle1"/>
    <w:basedOn w:val="a3"/>
    <w:rsid w:val="00F60BC5"/>
    <w:pPr>
      <w:spacing w:before="100" w:beforeAutospacing="1" w:after="100" w:afterAutospacing="1"/>
    </w:pPr>
    <w:rPr>
      <w:vanish/>
      <w:sz w:val="2"/>
      <w:szCs w:val="2"/>
    </w:rPr>
  </w:style>
  <w:style w:type="paragraph" w:customStyle="1" w:styleId="ui-resizable-handle2">
    <w:name w:val="ui-resizable-handle2"/>
    <w:basedOn w:val="a3"/>
    <w:rsid w:val="00F60BC5"/>
    <w:pPr>
      <w:spacing w:before="100" w:beforeAutospacing="1" w:after="100" w:afterAutospacing="1"/>
    </w:pPr>
    <w:rPr>
      <w:vanish/>
      <w:sz w:val="2"/>
      <w:szCs w:val="2"/>
    </w:rPr>
  </w:style>
  <w:style w:type="paragraph" w:customStyle="1" w:styleId="ui-button-text1">
    <w:name w:val="ui-button-text1"/>
    <w:basedOn w:val="a3"/>
    <w:rsid w:val="00F60BC5"/>
    <w:pPr>
      <w:spacing w:before="100" w:beforeAutospacing="1" w:after="100" w:afterAutospacing="1"/>
    </w:pPr>
  </w:style>
  <w:style w:type="paragraph" w:customStyle="1" w:styleId="ui-button-text2">
    <w:name w:val="ui-button-text2"/>
    <w:basedOn w:val="a3"/>
    <w:rsid w:val="00F60BC5"/>
    <w:pPr>
      <w:spacing w:before="100" w:beforeAutospacing="1" w:after="100" w:afterAutospacing="1"/>
    </w:pPr>
  </w:style>
  <w:style w:type="paragraph" w:customStyle="1" w:styleId="ui-button-text3">
    <w:name w:val="ui-button-text3"/>
    <w:basedOn w:val="a3"/>
    <w:rsid w:val="00F60BC5"/>
    <w:pPr>
      <w:spacing w:before="100" w:beforeAutospacing="1" w:after="100" w:afterAutospacing="1"/>
      <w:ind w:firstLine="11919"/>
    </w:pPr>
  </w:style>
  <w:style w:type="paragraph" w:customStyle="1" w:styleId="ui-button-text4">
    <w:name w:val="ui-button-text4"/>
    <w:basedOn w:val="a3"/>
    <w:rsid w:val="00F60BC5"/>
    <w:pPr>
      <w:spacing w:before="100" w:beforeAutospacing="1" w:after="100" w:afterAutospacing="1"/>
      <w:ind w:firstLine="11919"/>
    </w:pPr>
  </w:style>
  <w:style w:type="paragraph" w:customStyle="1" w:styleId="ui-button-text5">
    <w:name w:val="ui-button-text5"/>
    <w:basedOn w:val="a3"/>
    <w:rsid w:val="00F60BC5"/>
    <w:pPr>
      <w:spacing w:before="100" w:beforeAutospacing="1" w:after="100" w:afterAutospacing="1"/>
    </w:pPr>
  </w:style>
  <w:style w:type="paragraph" w:customStyle="1" w:styleId="ui-button-text6">
    <w:name w:val="ui-button-text6"/>
    <w:basedOn w:val="a3"/>
    <w:rsid w:val="00F60BC5"/>
    <w:pPr>
      <w:spacing w:before="100" w:beforeAutospacing="1" w:after="100" w:afterAutospacing="1"/>
    </w:pPr>
  </w:style>
  <w:style w:type="paragraph" w:customStyle="1" w:styleId="ui-button-text7">
    <w:name w:val="ui-button-text7"/>
    <w:basedOn w:val="a3"/>
    <w:rsid w:val="00F60BC5"/>
    <w:pPr>
      <w:spacing w:before="100" w:beforeAutospacing="1" w:after="100" w:afterAutospacing="1"/>
    </w:pPr>
  </w:style>
  <w:style w:type="paragraph" w:customStyle="1" w:styleId="ui-icon10">
    <w:name w:val="ui-icon10"/>
    <w:basedOn w:val="a3"/>
    <w:rsid w:val="00F60BC5"/>
    <w:pPr>
      <w:spacing w:after="100" w:afterAutospacing="1"/>
      <w:ind w:left="-120" w:firstLine="7343"/>
    </w:pPr>
  </w:style>
  <w:style w:type="paragraph" w:customStyle="1" w:styleId="ui-icon11">
    <w:name w:val="ui-icon11"/>
    <w:basedOn w:val="a3"/>
    <w:rsid w:val="00F60BC5"/>
    <w:pPr>
      <w:spacing w:after="100" w:afterAutospacing="1"/>
      <w:ind w:firstLine="7343"/>
    </w:pPr>
  </w:style>
  <w:style w:type="paragraph" w:customStyle="1" w:styleId="ui-icon12">
    <w:name w:val="ui-icon12"/>
    <w:basedOn w:val="a3"/>
    <w:rsid w:val="00F60BC5"/>
    <w:pPr>
      <w:spacing w:after="100" w:afterAutospacing="1"/>
      <w:ind w:firstLine="7343"/>
    </w:pPr>
  </w:style>
  <w:style w:type="paragraph" w:customStyle="1" w:styleId="ui-icon13">
    <w:name w:val="ui-icon13"/>
    <w:basedOn w:val="a3"/>
    <w:rsid w:val="00F60BC5"/>
    <w:pPr>
      <w:spacing w:after="100" w:afterAutospacing="1"/>
      <w:ind w:firstLine="7343"/>
    </w:pPr>
  </w:style>
  <w:style w:type="paragraph" w:customStyle="1" w:styleId="ui-icon14">
    <w:name w:val="ui-icon14"/>
    <w:basedOn w:val="a3"/>
    <w:rsid w:val="00F60BC5"/>
    <w:pPr>
      <w:spacing w:after="100" w:afterAutospacing="1"/>
      <w:ind w:firstLine="7343"/>
    </w:pPr>
  </w:style>
  <w:style w:type="paragraph" w:customStyle="1" w:styleId="ui-icon15">
    <w:name w:val="ui-icon15"/>
    <w:basedOn w:val="a3"/>
    <w:rsid w:val="00F60BC5"/>
    <w:pPr>
      <w:spacing w:after="100" w:afterAutospacing="1"/>
      <w:ind w:firstLine="7343"/>
    </w:pPr>
  </w:style>
  <w:style w:type="paragraph" w:customStyle="1" w:styleId="ui-button1">
    <w:name w:val="ui-button1"/>
    <w:basedOn w:val="a3"/>
    <w:rsid w:val="00F60BC5"/>
    <w:pPr>
      <w:spacing w:before="100" w:beforeAutospacing="1" w:after="100" w:afterAutospacing="1"/>
      <w:ind w:right="-72"/>
      <w:jc w:val="center"/>
    </w:pPr>
  </w:style>
  <w:style w:type="paragraph" w:customStyle="1" w:styleId="ui-button2">
    <w:name w:val="ui-button2"/>
    <w:basedOn w:val="a3"/>
    <w:rsid w:val="00F60BC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F60BC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F60BC5"/>
    <w:pPr>
      <w:spacing w:before="100" w:beforeAutospacing="1" w:after="100" w:afterAutospacing="1"/>
    </w:pPr>
  </w:style>
  <w:style w:type="paragraph" w:customStyle="1" w:styleId="ui-icon16">
    <w:name w:val="ui-icon16"/>
    <w:basedOn w:val="a3"/>
    <w:rsid w:val="00F60BC5"/>
    <w:pPr>
      <w:spacing w:before="100" w:beforeAutospacing="1" w:after="100" w:afterAutospacing="1"/>
      <w:ind w:firstLine="7343"/>
    </w:pPr>
  </w:style>
  <w:style w:type="paragraph" w:customStyle="1" w:styleId="ui-icon17">
    <w:name w:val="ui-icon17"/>
    <w:basedOn w:val="a3"/>
    <w:rsid w:val="00F60BC5"/>
    <w:pPr>
      <w:spacing w:before="100" w:beforeAutospacing="1" w:after="100" w:afterAutospacing="1"/>
      <w:ind w:firstLine="7343"/>
    </w:pPr>
  </w:style>
  <w:style w:type="paragraph" w:customStyle="1" w:styleId="ui-icon18">
    <w:name w:val="ui-icon18"/>
    <w:basedOn w:val="a3"/>
    <w:rsid w:val="00F60BC5"/>
    <w:pPr>
      <w:spacing w:before="100" w:beforeAutospacing="1" w:after="100" w:afterAutospacing="1"/>
      <w:ind w:firstLine="7343"/>
    </w:pPr>
  </w:style>
  <w:style w:type="paragraph" w:customStyle="1" w:styleId="ui-icon19">
    <w:name w:val="ui-icon19"/>
    <w:basedOn w:val="a3"/>
    <w:rsid w:val="00F60BC5"/>
    <w:pPr>
      <w:spacing w:before="100" w:beforeAutospacing="1" w:after="100" w:afterAutospacing="1"/>
      <w:ind w:firstLine="7343"/>
    </w:pPr>
  </w:style>
  <w:style w:type="paragraph" w:customStyle="1" w:styleId="ui-dialog-titlebar1">
    <w:name w:val="ui-dialog-titlebar1"/>
    <w:basedOn w:val="a3"/>
    <w:rsid w:val="00F60BC5"/>
    <w:pPr>
      <w:spacing w:before="100" w:beforeAutospacing="1" w:after="100" w:afterAutospacing="1"/>
    </w:pPr>
  </w:style>
  <w:style w:type="paragraph" w:customStyle="1" w:styleId="ui-dialog-title1">
    <w:name w:val="ui-dialog-title1"/>
    <w:basedOn w:val="a3"/>
    <w:rsid w:val="00F60BC5"/>
  </w:style>
  <w:style w:type="paragraph" w:customStyle="1" w:styleId="ui-dialog-titlebar-close1">
    <w:name w:val="ui-dialog-titlebar-close1"/>
    <w:basedOn w:val="a3"/>
    <w:rsid w:val="00F60BC5"/>
  </w:style>
  <w:style w:type="paragraph" w:customStyle="1" w:styleId="ui-dialog-titlebar-close2">
    <w:name w:val="ui-dialog-titlebar-close2"/>
    <w:basedOn w:val="a3"/>
    <w:rsid w:val="00F60BC5"/>
  </w:style>
  <w:style w:type="paragraph" w:customStyle="1" w:styleId="ui-dialog-content1">
    <w:name w:val="ui-dialog-content1"/>
    <w:basedOn w:val="a3"/>
    <w:rsid w:val="00F60BC5"/>
    <w:pPr>
      <w:spacing w:before="100" w:beforeAutospacing="1" w:after="100" w:afterAutospacing="1"/>
    </w:pPr>
  </w:style>
  <w:style w:type="paragraph" w:customStyle="1" w:styleId="ui-dialog-buttonpane1">
    <w:name w:val="ui-dialog-buttonpane1"/>
    <w:basedOn w:val="a3"/>
    <w:rsid w:val="00F60BC5"/>
    <w:pPr>
      <w:spacing w:before="120"/>
    </w:pPr>
  </w:style>
  <w:style w:type="paragraph" w:customStyle="1" w:styleId="ui-resizable-se1">
    <w:name w:val="ui-resizable-se1"/>
    <w:basedOn w:val="a3"/>
    <w:rsid w:val="00F60BC5"/>
    <w:pPr>
      <w:spacing w:before="100" w:beforeAutospacing="1" w:after="100" w:afterAutospacing="1"/>
    </w:pPr>
  </w:style>
  <w:style w:type="paragraph" w:customStyle="1" w:styleId="ui-dialog-titlebar-close3">
    <w:name w:val="ui-dialog-titlebar-close3"/>
    <w:basedOn w:val="a3"/>
    <w:rsid w:val="00F60BC5"/>
  </w:style>
  <w:style w:type="paragraph" w:customStyle="1" w:styleId="ui-dialog-titlebar2">
    <w:name w:val="ui-dialog-titlebar2"/>
    <w:basedOn w:val="a3"/>
    <w:rsid w:val="00F60BC5"/>
    <w:pPr>
      <w:spacing w:before="100" w:beforeAutospacing="1" w:after="100" w:afterAutospacing="1"/>
    </w:pPr>
  </w:style>
  <w:style w:type="paragraph" w:customStyle="1" w:styleId="ui-widget-header1">
    <w:name w:val="ui-widget-header1"/>
    <w:basedOn w:val="a3"/>
    <w:rsid w:val="00F60BC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F60BC5"/>
    <w:pPr>
      <w:spacing w:before="100" w:beforeAutospacing="1" w:after="100" w:afterAutospacing="1"/>
    </w:pPr>
  </w:style>
  <w:style w:type="paragraph" w:customStyle="1" w:styleId="ui-dialog-buttonpane2">
    <w:name w:val="ui-dialog-buttonpane2"/>
    <w:basedOn w:val="a3"/>
    <w:rsid w:val="00F60BC5"/>
  </w:style>
  <w:style w:type="paragraph" w:customStyle="1" w:styleId="special-label1">
    <w:name w:val="special-label1"/>
    <w:basedOn w:val="a3"/>
    <w:rsid w:val="00F60BC5"/>
    <w:pPr>
      <w:spacing w:before="100" w:beforeAutospacing="1" w:after="100" w:afterAutospacing="1"/>
    </w:pPr>
    <w:rPr>
      <w:color w:val="808080"/>
    </w:rPr>
  </w:style>
  <w:style w:type="paragraph" w:customStyle="1" w:styleId="special-query1">
    <w:name w:val="special-query1"/>
    <w:basedOn w:val="a3"/>
    <w:rsid w:val="00F60BC5"/>
    <w:pPr>
      <w:spacing w:before="100" w:beforeAutospacing="1" w:after="100" w:afterAutospacing="1"/>
    </w:pPr>
    <w:rPr>
      <w:i/>
      <w:iCs/>
      <w:color w:val="000000"/>
    </w:rPr>
  </w:style>
  <w:style w:type="paragraph" w:customStyle="1" w:styleId="special-hover1">
    <w:name w:val="special-hover1"/>
    <w:basedOn w:val="a3"/>
    <w:rsid w:val="00F60BC5"/>
    <w:pPr>
      <w:shd w:val="clear" w:color="auto" w:fill="C0C0C0"/>
      <w:spacing w:before="100" w:beforeAutospacing="1" w:after="100" w:afterAutospacing="1"/>
    </w:pPr>
  </w:style>
  <w:style w:type="paragraph" w:customStyle="1" w:styleId="special-label2">
    <w:name w:val="special-label2"/>
    <w:basedOn w:val="a3"/>
    <w:rsid w:val="00F60BC5"/>
    <w:pPr>
      <w:spacing w:before="100" w:beforeAutospacing="1" w:after="100" w:afterAutospacing="1"/>
    </w:pPr>
    <w:rPr>
      <w:color w:val="FFFFFF"/>
    </w:rPr>
  </w:style>
  <w:style w:type="paragraph" w:customStyle="1" w:styleId="special-query2">
    <w:name w:val="special-query2"/>
    <w:basedOn w:val="a3"/>
    <w:rsid w:val="00F60BC5"/>
    <w:pPr>
      <w:spacing w:before="100" w:beforeAutospacing="1" w:after="100" w:afterAutospacing="1"/>
    </w:pPr>
    <w:rPr>
      <w:color w:val="FFFFFF"/>
    </w:rPr>
  </w:style>
  <w:style w:type="paragraph" w:customStyle="1" w:styleId="mw-specialpage-summary1">
    <w:name w:val="mw-specialpage-summary1"/>
    <w:basedOn w:val="a3"/>
    <w:rsid w:val="00F60BC5"/>
    <w:pPr>
      <w:spacing w:before="100" w:beforeAutospacing="1" w:after="100" w:afterAutospacing="1"/>
    </w:pPr>
    <w:rPr>
      <w:vanish/>
    </w:rPr>
  </w:style>
  <w:style w:type="paragraph" w:customStyle="1" w:styleId="editsection1">
    <w:name w:val="editsection1"/>
    <w:basedOn w:val="a3"/>
    <w:rsid w:val="00F60BC5"/>
    <w:pPr>
      <w:spacing w:before="100" w:beforeAutospacing="1" w:after="100" w:afterAutospacing="1"/>
    </w:pPr>
    <w:rPr>
      <w:sz w:val="20"/>
      <w:szCs w:val="20"/>
    </w:rPr>
  </w:style>
  <w:style w:type="paragraph" w:customStyle="1" w:styleId="mw-headline1">
    <w:name w:val="mw-headline1"/>
    <w:basedOn w:val="a3"/>
    <w:rsid w:val="00F60BC5"/>
    <w:pPr>
      <w:spacing w:before="100" w:beforeAutospacing="1" w:after="100" w:afterAutospacing="1"/>
      <w:ind w:right="72"/>
    </w:pPr>
  </w:style>
  <w:style w:type="paragraph" w:customStyle="1" w:styleId="legendlike1">
    <w:name w:val="legendlike1"/>
    <w:basedOn w:val="a3"/>
    <w:rsid w:val="00F60BC5"/>
    <w:pPr>
      <w:spacing w:after="100" w:afterAutospacing="1"/>
    </w:pPr>
  </w:style>
  <w:style w:type="paragraph" w:customStyle="1" w:styleId="legendtextlike1">
    <w:name w:val="legendtextlike1"/>
    <w:basedOn w:val="a3"/>
    <w:rsid w:val="00F60BC5"/>
    <w:pPr>
      <w:shd w:val="clear" w:color="auto" w:fill="FFFFFF"/>
      <w:spacing w:before="100" w:beforeAutospacing="1" w:after="100" w:afterAutospacing="1"/>
    </w:pPr>
  </w:style>
  <w:style w:type="paragraph" w:customStyle="1" w:styleId="scrollbar1">
    <w:name w:val="scrollbar1"/>
    <w:basedOn w:val="a3"/>
    <w:rsid w:val="00F60BC5"/>
    <w:pPr>
      <w:spacing w:before="100" w:beforeAutospacing="1" w:after="100" w:afterAutospacing="1"/>
    </w:pPr>
  </w:style>
  <w:style w:type="paragraph" w:customStyle="1" w:styleId="scrollbarcontainer1">
    <w:name w:val="scrollbarcontainer1"/>
    <w:basedOn w:val="a3"/>
    <w:rsid w:val="00F60BC5"/>
    <w:pPr>
      <w:spacing w:before="100" w:beforeAutospacing="1" w:after="100" w:afterAutospacing="1"/>
    </w:pPr>
  </w:style>
  <w:style w:type="paragraph" w:customStyle="1" w:styleId="magnify1">
    <w:name w:val="magnify1"/>
    <w:basedOn w:val="a3"/>
    <w:rsid w:val="00F60BC5"/>
    <w:pPr>
      <w:spacing w:before="100" w:beforeAutospacing="1" w:after="100" w:afterAutospacing="1"/>
    </w:pPr>
    <w:rPr>
      <w:vanish/>
    </w:rPr>
  </w:style>
  <w:style w:type="paragraph" w:customStyle="1" w:styleId="infoboximage1">
    <w:name w:val="infoboximage1"/>
    <w:basedOn w:val="a3"/>
    <w:rsid w:val="00F60BC5"/>
    <w:pPr>
      <w:shd w:val="clear" w:color="auto" w:fill="FFFFFF"/>
      <w:spacing w:after="100" w:afterAutospacing="1"/>
      <w:jc w:val="center"/>
    </w:pPr>
    <w:rPr>
      <w:color w:val="000000"/>
    </w:rPr>
  </w:style>
  <w:style w:type="paragraph" w:customStyle="1" w:styleId="infoboxsoustitre1">
    <w:name w:val="infoboxsoustitre1"/>
    <w:basedOn w:val="a3"/>
    <w:rsid w:val="00F60BC5"/>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F60BC5"/>
    <w:pPr>
      <w:spacing w:before="100" w:beforeAutospacing="1" w:after="100" w:afterAutospacing="1"/>
    </w:pPr>
  </w:style>
  <w:style w:type="paragraph" w:customStyle="1" w:styleId="entete1">
    <w:name w:val="entete1"/>
    <w:basedOn w:val="a3"/>
    <w:rsid w:val="00F60BC5"/>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F60BC5"/>
    <w:pPr>
      <w:spacing w:before="100" w:beforeAutospacing="1" w:after="100" w:afterAutospacing="1"/>
      <w:jc w:val="center"/>
    </w:pPr>
    <w:rPr>
      <w:b/>
      <w:bCs/>
      <w:color w:val="000000"/>
    </w:rPr>
  </w:style>
  <w:style w:type="paragraph" w:customStyle="1" w:styleId="entete2">
    <w:name w:val="entete2"/>
    <w:basedOn w:val="a3"/>
    <w:rsid w:val="00F60BC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F60BC5"/>
    <w:pPr>
      <w:spacing w:before="100" w:beforeAutospacing="1" w:after="100" w:afterAutospacing="1"/>
    </w:pPr>
  </w:style>
  <w:style w:type="paragraph" w:customStyle="1" w:styleId="thumbinner1">
    <w:name w:val="thumbinner1"/>
    <w:basedOn w:val="a3"/>
    <w:rsid w:val="00F60BC5"/>
    <w:pPr>
      <w:spacing w:before="100" w:beforeAutospacing="1" w:after="100" w:afterAutospacing="1"/>
    </w:pPr>
  </w:style>
  <w:style w:type="paragraph" w:customStyle="1" w:styleId="thumb1">
    <w:name w:val="thumb1"/>
    <w:basedOn w:val="a3"/>
    <w:rsid w:val="00F60BC5"/>
    <w:pPr>
      <w:spacing w:before="100" w:beforeAutospacing="1" w:after="100" w:afterAutospacing="1"/>
    </w:pPr>
  </w:style>
  <w:style w:type="paragraph" w:customStyle="1" w:styleId="thumbcaption1">
    <w:name w:val="thumbcaption1"/>
    <w:basedOn w:val="a3"/>
    <w:rsid w:val="00F60BC5"/>
    <w:pPr>
      <w:spacing w:before="100" w:beforeAutospacing="1" w:after="100" w:afterAutospacing="1"/>
    </w:pPr>
    <w:rPr>
      <w:vanish/>
    </w:rPr>
  </w:style>
  <w:style w:type="paragraph" w:customStyle="1" w:styleId="legend1">
    <w:name w:val="legend1"/>
    <w:basedOn w:val="a3"/>
    <w:rsid w:val="00F60BC5"/>
    <w:pPr>
      <w:spacing w:before="75" w:after="120"/>
      <w:jc w:val="center"/>
    </w:pPr>
    <w:rPr>
      <w:sz w:val="22"/>
      <w:szCs w:val="22"/>
    </w:rPr>
  </w:style>
  <w:style w:type="paragraph" w:customStyle="1" w:styleId="image21">
    <w:name w:val="image21"/>
    <w:basedOn w:val="a3"/>
    <w:rsid w:val="00F60BC5"/>
    <w:pPr>
      <w:spacing w:before="100" w:beforeAutospacing="1" w:after="100" w:afterAutospacing="1"/>
      <w:jc w:val="center"/>
    </w:pPr>
  </w:style>
  <w:style w:type="paragraph" w:customStyle="1" w:styleId="bloc1">
    <w:name w:val="bloc1"/>
    <w:basedOn w:val="a3"/>
    <w:rsid w:val="00F60BC5"/>
    <w:pPr>
      <w:shd w:val="clear" w:color="auto" w:fill="DFEDFF"/>
      <w:spacing w:before="75" w:after="75" w:line="264" w:lineRule="atLeast"/>
      <w:jc w:val="center"/>
    </w:pPr>
    <w:rPr>
      <w:b/>
      <w:bCs/>
    </w:rPr>
  </w:style>
  <w:style w:type="paragraph" w:customStyle="1" w:styleId="bordered1">
    <w:name w:val="bordered1"/>
    <w:basedOn w:val="a3"/>
    <w:rsid w:val="00F60BC5"/>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F60BC5"/>
    <w:pPr>
      <w:shd w:val="clear" w:color="auto" w:fill="DFEDFF"/>
      <w:spacing w:before="75" w:after="75" w:line="15" w:lineRule="atLeast"/>
    </w:pPr>
    <w:rPr>
      <w:sz w:val="2"/>
      <w:szCs w:val="2"/>
    </w:rPr>
  </w:style>
  <w:style w:type="paragraph" w:customStyle="1" w:styleId="navbar1">
    <w:name w:val="navbar1"/>
    <w:basedOn w:val="a3"/>
    <w:rsid w:val="00F60BC5"/>
    <w:pPr>
      <w:jc w:val="right"/>
    </w:pPr>
    <w:rPr>
      <w:sz w:val="19"/>
      <w:szCs w:val="19"/>
    </w:rPr>
  </w:style>
  <w:style w:type="paragraph" w:customStyle="1" w:styleId="prevbloc1">
    <w:name w:val="prev_bloc1"/>
    <w:basedOn w:val="a3"/>
    <w:rsid w:val="00F60BC5"/>
    <w:pPr>
      <w:spacing w:before="100" w:beforeAutospacing="1" w:after="100" w:afterAutospacing="1"/>
    </w:pPr>
  </w:style>
  <w:style w:type="paragraph" w:customStyle="1" w:styleId="nextbloc1">
    <w:name w:val="next_bloc1"/>
    <w:basedOn w:val="a3"/>
    <w:rsid w:val="00F60BC5"/>
    <w:pPr>
      <w:spacing w:before="100" w:beforeAutospacing="1" w:after="100" w:afterAutospacing="1"/>
      <w:jc w:val="right"/>
    </w:pPr>
  </w:style>
  <w:style w:type="paragraph" w:customStyle="1" w:styleId="entete3">
    <w:name w:val="entete3"/>
    <w:basedOn w:val="a3"/>
    <w:rsid w:val="00F60BC5"/>
    <w:pPr>
      <w:spacing w:before="100" w:beforeAutospacing="1" w:after="100" w:afterAutospacing="1"/>
    </w:pPr>
  </w:style>
  <w:style w:type="paragraph" w:customStyle="1" w:styleId="bloc2">
    <w:name w:val="bloc2"/>
    <w:basedOn w:val="a3"/>
    <w:rsid w:val="00F60BC5"/>
    <w:pPr>
      <w:spacing w:before="100" w:beforeAutospacing="1" w:after="100" w:afterAutospacing="1"/>
    </w:pPr>
  </w:style>
  <w:style w:type="paragraph" w:customStyle="1" w:styleId="taxoboxclassification1">
    <w:name w:val="taxobox_classification1"/>
    <w:basedOn w:val="a3"/>
    <w:rsid w:val="00F60BC5"/>
    <w:pPr>
      <w:spacing w:before="100" w:beforeAutospacing="1" w:after="100" w:afterAutospacing="1"/>
    </w:pPr>
    <w:rPr>
      <w:i/>
      <w:iCs/>
    </w:rPr>
  </w:style>
  <w:style w:type="paragraph" w:customStyle="1" w:styleId="rnormal1">
    <w:name w:val="rnormal1"/>
    <w:basedOn w:val="a3"/>
    <w:rsid w:val="00F60BC5"/>
    <w:pPr>
      <w:spacing w:before="100" w:beforeAutospacing="1" w:after="100" w:afterAutospacing="1"/>
    </w:pPr>
  </w:style>
  <w:style w:type="paragraph" w:customStyle="1" w:styleId="imgtoogle1">
    <w:name w:val="img_toogle1"/>
    <w:basedOn w:val="a3"/>
    <w:rsid w:val="00F60BC5"/>
    <w:pPr>
      <w:spacing w:before="100" w:beforeAutospacing="1" w:after="100" w:afterAutospacing="1"/>
    </w:pPr>
  </w:style>
  <w:style w:type="paragraph" w:customStyle="1" w:styleId="atoogle1">
    <w:name w:val="a_toogle1"/>
    <w:basedOn w:val="a3"/>
    <w:rsid w:val="00F60BC5"/>
    <w:pPr>
      <w:spacing w:before="100" w:beforeAutospacing="1" w:after="100" w:afterAutospacing="1"/>
      <w:jc w:val="center"/>
    </w:pPr>
    <w:rPr>
      <w:sz w:val="23"/>
      <w:szCs w:val="23"/>
    </w:rPr>
  </w:style>
  <w:style w:type="paragraph" w:customStyle="1" w:styleId="geopoint1">
    <w:name w:val="geopoint1"/>
    <w:basedOn w:val="a3"/>
    <w:rsid w:val="00F60BC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F60BC5"/>
  </w:style>
  <w:style w:type="paragraph" w:customStyle="1" w:styleId="titre1">
    <w:name w:val="titre1"/>
    <w:basedOn w:val="a3"/>
    <w:rsid w:val="00F60BC5"/>
    <w:pPr>
      <w:spacing w:before="48" w:after="48"/>
      <w:jc w:val="center"/>
    </w:pPr>
  </w:style>
  <w:style w:type="paragraph" w:customStyle="1" w:styleId="e6e73">
    <w:name w:val="¶e6e7аголовок 3"/>
    <w:basedOn w:val="a3"/>
    <w:next w:val="a3"/>
    <w:rsid w:val="00F60BC5"/>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F60BC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F60BC5"/>
    <w:rPr>
      <w:sz w:val="17"/>
      <w:shd w:val="clear" w:color="auto" w:fill="FFFFFF"/>
    </w:rPr>
  </w:style>
  <w:style w:type="paragraph" w:customStyle="1" w:styleId="afffffffffff1">
    <w:name w:val="Подпись к таблице"/>
    <w:basedOn w:val="a3"/>
    <w:link w:val="afffffffffff0"/>
    <w:rsid w:val="00F60BC5"/>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F60BC5"/>
    <w:rPr>
      <w:sz w:val="14"/>
      <w:shd w:val="clear" w:color="auto" w:fill="FFFFFF"/>
    </w:rPr>
  </w:style>
  <w:style w:type="paragraph" w:customStyle="1" w:styleId="6b">
    <w:name w:val="Основной текст (6)"/>
    <w:basedOn w:val="a3"/>
    <w:link w:val="6a"/>
    <w:rsid w:val="00F60BC5"/>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F60BC5"/>
    <w:rPr>
      <w:sz w:val="22"/>
    </w:rPr>
  </w:style>
  <w:style w:type="character" w:customStyle="1" w:styleId="useremail">
    <w:name w:val="useremail"/>
    <w:rsid w:val="00F60BC5"/>
    <w:rPr>
      <w:b/>
      <w:color w:val="555555"/>
    </w:rPr>
  </w:style>
  <w:style w:type="character" w:customStyle="1" w:styleId="sel1">
    <w:name w:val="sel1"/>
    <w:rsid w:val="00F60BC5"/>
    <w:rPr>
      <w:shd w:val="clear" w:color="auto" w:fill="000000"/>
    </w:rPr>
  </w:style>
  <w:style w:type="character" w:customStyle="1" w:styleId="1ffffffa">
    <w:name w:val="Основной текст + Курсив1"/>
    <w:rsid w:val="00F60BC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F60BC5"/>
    <w:rPr>
      <w:rFonts w:ascii="Times New Roman" w:hAnsi="Times New Roman"/>
      <w:b/>
      <w:i/>
      <w:spacing w:val="0"/>
      <w:sz w:val="20"/>
    </w:rPr>
  </w:style>
  <w:style w:type="character" w:customStyle="1" w:styleId="sel11">
    <w:name w:val="sel11"/>
    <w:rsid w:val="00F60BC5"/>
    <w:rPr>
      <w:b/>
    </w:rPr>
  </w:style>
  <w:style w:type="character" w:customStyle="1" w:styleId="bodyouter">
    <w:name w:val="body_outer"/>
    <w:rsid w:val="00F60BC5"/>
  </w:style>
  <w:style w:type="character" w:customStyle="1" w:styleId="at3">
    <w:name w:val="at3"/>
    <w:rsid w:val="00F60BC5"/>
    <w:rPr>
      <w:b/>
      <w:i/>
      <w:color w:val="00008B"/>
      <w:u w:val="single"/>
    </w:rPr>
  </w:style>
  <w:style w:type="character" w:customStyle="1" w:styleId="417">
    <w:name w:val="Знак4 Знак Знак1"/>
    <w:locked/>
    <w:rsid w:val="00F60BC5"/>
    <w:rPr>
      <w:rFonts w:ascii="Arial" w:hAnsi="Arial"/>
      <w:b/>
      <w:kern w:val="32"/>
      <w:sz w:val="32"/>
      <w:lang w:val="ru-RU" w:eastAsia="ru-RU"/>
    </w:rPr>
  </w:style>
  <w:style w:type="character" w:customStyle="1" w:styleId="21f4">
    <w:name w:val="Знак2 Знак Знак1"/>
    <w:locked/>
    <w:rsid w:val="00F60BC5"/>
    <w:rPr>
      <w:b/>
      <w:sz w:val="27"/>
      <w:lang w:val="ru-RU" w:eastAsia="ru-RU"/>
    </w:rPr>
  </w:style>
  <w:style w:type="character" w:customStyle="1" w:styleId="ilad">
    <w:name w:val="il_ad"/>
    <w:rsid w:val="00F60BC5"/>
  </w:style>
  <w:style w:type="character" w:customStyle="1" w:styleId="tooltipextranews">
    <w:name w:val="tooltip_extranews"/>
    <w:rsid w:val="00F60BC5"/>
    <w:rPr>
      <w:rFonts w:ascii="Times New Roman" w:hAnsi="Times New Roman"/>
    </w:rPr>
  </w:style>
  <w:style w:type="character" w:customStyle="1" w:styleId="needref">
    <w:name w:val="need_ref"/>
    <w:rsid w:val="00F60BC5"/>
    <w:rPr>
      <w:rFonts w:ascii="Times New Roman" w:hAnsi="Times New Roman"/>
    </w:rPr>
  </w:style>
  <w:style w:type="character" w:customStyle="1" w:styleId="up">
    <w:name w:val="up"/>
    <w:rsid w:val="00F60BC5"/>
    <w:rPr>
      <w:rFonts w:ascii="Times New Roman" w:hAnsi="Times New Roman"/>
    </w:rPr>
  </w:style>
  <w:style w:type="character" w:customStyle="1" w:styleId="down">
    <w:name w:val="down"/>
    <w:rsid w:val="00F60BC5"/>
    <w:rPr>
      <w:rFonts w:ascii="Times New Roman" w:hAnsi="Times New Roman"/>
    </w:rPr>
  </w:style>
  <w:style w:type="character" w:customStyle="1" w:styleId="ref">
    <w:name w:val="ref"/>
    <w:rsid w:val="00F60BC5"/>
    <w:rPr>
      <w:rFonts w:ascii="Times New Roman" w:hAnsi="Times New Roman"/>
    </w:rPr>
  </w:style>
  <w:style w:type="character" w:customStyle="1" w:styleId="up1">
    <w:name w:val="up1"/>
    <w:rsid w:val="00F60BC5"/>
    <w:rPr>
      <w:rFonts w:ascii="Times New Roman" w:hAnsi="Times New Roman"/>
      <w:color w:val="0645AD"/>
    </w:rPr>
  </w:style>
  <w:style w:type="character" w:customStyle="1" w:styleId="down1">
    <w:name w:val="down1"/>
    <w:rsid w:val="00F60BC5"/>
    <w:rPr>
      <w:rFonts w:ascii="Times New Roman" w:hAnsi="Times New Roman"/>
      <w:color w:val="0645AD"/>
    </w:rPr>
  </w:style>
  <w:style w:type="character" w:customStyle="1" w:styleId="up2">
    <w:name w:val="up2"/>
    <w:rsid w:val="00F60BC5"/>
    <w:rPr>
      <w:rFonts w:ascii="Times New Roman" w:hAnsi="Times New Roman"/>
      <w:vanish/>
    </w:rPr>
  </w:style>
  <w:style w:type="character" w:customStyle="1" w:styleId="down2">
    <w:name w:val="down2"/>
    <w:rsid w:val="00F60BC5"/>
    <w:rPr>
      <w:rFonts w:ascii="Times New Roman" w:hAnsi="Times New Roman"/>
      <w:vanish/>
    </w:rPr>
  </w:style>
  <w:style w:type="character" w:customStyle="1" w:styleId="toctoggle">
    <w:name w:val="toctoggle"/>
    <w:rsid w:val="00F60BC5"/>
    <w:rPr>
      <w:rFonts w:ascii="Times New Roman" w:hAnsi="Times New Roman"/>
    </w:rPr>
  </w:style>
  <w:style w:type="character" w:customStyle="1" w:styleId="tocnumber">
    <w:name w:val="tocnumber"/>
    <w:rsid w:val="00F60BC5"/>
    <w:rPr>
      <w:rFonts w:ascii="Times New Roman" w:hAnsi="Times New Roman"/>
    </w:rPr>
  </w:style>
  <w:style w:type="character" w:customStyle="1" w:styleId="romain1">
    <w:name w:val="romain1"/>
    <w:rsid w:val="00F60BC5"/>
    <w:rPr>
      <w:rFonts w:ascii="Times New Roman" w:hAnsi="Times New Roman"/>
      <w:smallCaps/>
    </w:rPr>
  </w:style>
  <w:style w:type="character" w:customStyle="1" w:styleId="editsection2">
    <w:name w:val="editsection2"/>
    <w:rsid w:val="00F60BC5"/>
    <w:rPr>
      <w:rFonts w:ascii="Times New Roman" w:hAnsi="Times New Roman"/>
    </w:rPr>
  </w:style>
  <w:style w:type="character" w:customStyle="1" w:styleId="mw-headline2">
    <w:name w:val="mw-headline2"/>
    <w:rsid w:val="00F60BC5"/>
    <w:rPr>
      <w:rFonts w:ascii="Times New Roman" w:hAnsi="Times New Roman"/>
    </w:rPr>
  </w:style>
  <w:style w:type="character" w:customStyle="1" w:styleId="750">
    <w:name w:val="Основной текст (7)5"/>
    <w:rsid w:val="00F60BC5"/>
    <w:rPr>
      <w:rFonts w:ascii="Times New Roman" w:hAnsi="Times New Roman"/>
      <w:spacing w:val="0"/>
      <w:sz w:val="20"/>
    </w:rPr>
  </w:style>
  <w:style w:type="character" w:customStyle="1" w:styleId="term1">
    <w:name w:val="term1"/>
    <w:rsid w:val="00F60BC5"/>
    <w:rPr>
      <w:b/>
      <w:i/>
      <w:color w:val="121F48"/>
    </w:rPr>
  </w:style>
  <w:style w:type="character" w:customStyle="1" w:styleId="fontstyle290">
    <w:name w:val="fontstyle29"/>
    <w:rsid w:val="00F60BC5"/>
    <w:rPr>
      <w:rFonts w:ascii="Times New Roman" w:hAnsi="Times New Roman"/>
    </w:rPr>
  </w:style>
  <w:style w:type="character" w:customStyle="1" w:styleId="4c">
    <w:name w:val="Знак4 Знак Знак"/>
    <w:locked/>
    <w:rsid w:val="00F60BC5"/>
    <w:rPr>
      <w:rFonts w:ascii="Arial" w:hAnsi="Arial"/>
      <w:b/>
      <w:kern w:val="32"/>
      <w:sz w:val="32"/>
      <w:lang w:val="ru-RU" w:eastAsia="ru-RU"/>
    </w:rPr>
  </w:style>
  <w:style w:type="character" w:customStyle="1" w:styleId="2fff7">
    <w:name w:val="Знак2 Знак Знак"/>
    <w:semiHidden/>
    <w:locked/>
    <w:rsid w:val="00F60BC5"/>
    <w:rPr>
      <w:rFonts w:ascii="Arial" w:hAnsi="Arial"/>
      <w:b/>
      <w:sz w:val="26"/>
      <w:lang w:val="ru-RU" w:eastAsia="ru-RU"/>
    </w:rPr>
  </w:style>
  <w:style w:type="character" w:customStyle="1" w:styleId="-FN0">
    <w:name w:val="Текст сноски-FN Знак Знак Знак"/>
    <w:semiHidden/>
    <w:locked/>
    <w:rsid w:val="00F60BC5"/>
    <w:rPr>
      <w:lang w:eastAsia="ru-RU"/>
    </w:rPr>
  </w:style>
  <w:style w:type="character" w:customStyle="1" w:styleId="style50">
    <w:name w:val="style5"/>
    <w:rsid w:val="00F60BC5"/>
  </w:style>
  <w:style w:type="character" w:customStyle="1" w:styleId="721">
    <w:name w:val="Основной текст (7)2"/>
    <w:rsid w:val="00F60BC5"/>
    <w:rPr>
      <w:rFonts w:ascii="Times New Roman" w:hAnsi="Times New Roman"/>
      <w:spacing w:val="0"/>
      <w:sz w:val="20"/>
    </w:rPr>
  </w:style>
  <w:style w:type="character" w:customStyle="1" w:styleId="760">
    <w:name w:val="Основной текст (7)6"/>
    <w:rsid w:val="00F60BC5"/>
    <w:rPr>
      <w:rFonts w:ascii="Times New Roman" w:hAnsi="Times New Roman"/>
      <w:spacing w:val="0"/>
      <w:sz w:val="20"/>
    </w:rPr>
  </w:style>
  <w:style w:type="character" w:customStyle="1" w:styleId="Absatz-Standardschriftart">
    <w:name w:val="Absatz-Standardschriftart"/>
    <w:rsid w:val="00F60BC5"/>
  </w:style>
  <w:style w:type="character" w:customStyle="1" w:styleId="WW-Absatz-Standardschriftart">
    <w:name w:val="WW-Absatz-Standardschriftart"/>
    <w:rsid w:val="00F60BC5"/>
  </w:style>
  <w:style w:type="character" w:customStyle="1" w:styleId="FontStyle23">
    <w:name w:val="Font Style23"/>
    <w:rsid w:val="00F60BC5"/>
    <w:rPr>
      <w:rFonts w:ascii="Times New Roman" w:hAnsi="Times New Roman"/>
      <w:b/>
      <w:sz w:val="20"/>
    </w:rPr>
  </w:style>
  <w:style w:type="character" w:customStyle="1" w:styleId="b-serp-urlitem">
    <w:name w:val="b-serp-url__item"/>
    <w:rsid w:val="00F60BC5"/>
    <w:rPr>
      <w:rFonts w:ascii="Times New Roman" w:hAnsi="Times New Roman"/>
    </w:rPr>
  </w:style>
  <w:style w:type="character" w:customStyle="1" w:styleId="79">
    <w:name w:val="Основной текст (7)9"/>
    <w:rsid w:val="00F60BC5"/>
    <w:rPr>
      <w:rFonts w:ascii="Times New Roman" w:hAnsi="Times New Roman"/>
      <w:spacing w:val="0"/>
      <w:sz w:val="20"/>
    </w:rPr>
  </w:style>
  <w:style w:type="character" w:customStyle="1" w:styleId="afffffffffff2">
    <w:name w:val="пример"/>
    <w:rsid w:val="00F60BC5"/>
    <w:rPr>
      <w:rFonts w:ascii="Times New Roman" w:hAnsi="Times New Roman"/>
    </w:rPr>
  </w:style>
  <w:style w:type="character" w:customStyle="1" w:styleId="first-letter">
    <w:name w:val="first-letter"/>
    <w:rsid w:val="00F60BC5"/>
  </w:style>
  <w:style w:type="character" w:customStyle="1" w:styleId="indicateur-langue1">
    <w:name w:val="indicateur-langue1"/>
    <w:rsid w:val="00F60BC5"/>
    <w:rPr>
      <w:rFonts w:ascii="Courier New" w:hAnsi="Courier New"/>
      <w:b/>
      <w:sz w:val="24"/>
    </w:rPr>
  </w:style>
  <w:style w:type="character" w:customStyle="1" w:styleId="italique1">
    <w:name w:val="italique1"/>
    <w:rsid w:val="00F60BC5"/>
    <w:rPr>
      <w:i/>
    </w:rPr>
  </w:style>
  <w:style w:type="character" w:customStyle="1" w:styleId="hl21">
    <w:name w:val="hl21"/>
    <w:rsid w:val="00F60BC5"/>
    <w:rPr>
      <w:b/>
      <w:sz w:val="24"/>
    </w:rPr>
  </w:style>
  <w:style w:type="character" w:customStyle="1" w:styleId="m1">
    <w:name w:val="m1"/>
    <w:rsid w:val="00F60BC5"/>
    <w:rPr>
      <w:rFonts w:ascii="Tahoma" w:hAnsi="Tahoma"/>
      <w:sz w:val="18"/>
      <w:u w:val="none"/>
    </w:rPr>
  </w:style>
  <w:style w:type="character" w:customStyle="1" w:styleId="trd12">
    <w:name w:val="trd12"/>
    <w:rsid w:val="00F60BC5"/>
  </w:style>
  <w:style w:type="character" w:customStyle="1" w:styleId="mr1">
    <w:name w:val="mr1"/>
    <w:rsid w:val="00F60BC5"/>
    <w:rPr>
      <w:rFonts w:ascii="Tahoma" w:hAnsi="Tahoma"/>
      <w:color w:val="800000"/>
      <w:sz w:val="18"/>
      <w:u w:val="none"/>
    </w:rPr>
  </w:style>
  <w:style w:type="character" w:customStyle="1" w:styleId="trd121">
    <w:name w:val="trd121"/>
    <w:rsid w:val="00F60BC5"/>
    <w:rPr>
      <w:rFonts w:ascii="Arial" w:hAnsi="Arial"/>
      <w:b/>
      <w:color w:val="800000"/>
      <w:sz w:val="18"/>
      <w:u w:val="none"/>
    </w:rPr>
  </w:style>
  <w:style w:type="character" w:customStyle="1" w:styleId="hlnormal">
    <w:name w:val="hlnormal"/>
    <w:rsid w:val="00F60BC5"/>
  </w:style>
  <w:style w:type="character" w:customStyle="1" w:styleId="bod1">
    <w:name w:val="bod1"/>
    <w:rsid w:val="00F60BC5"/>
  </w:style>
  <w:style w:type="paragraph" w:customStyle="1" w:styleId="914">
    <w:name w:val="Знак91"/>
    <w:basedOn w:val="a3"/>
    <w:rsid w:val="00F60BC5"/>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F60BC5"/>
    <w:rPr>
      <w:rFonts w:ascii="Arial" w:hAnsi="Arial"/>
      <w:b/>
      <w:kern w:val="32"/>
      <w:sz w:val="32"/>
      <w:lang w:val="ru-RU" w:eastAsia="ru-RU"/>
    </w:rPr>
  </w:style>
  <w:style w:type="character" w:customStyle="1" w:styleId="2114">
    <w:name w:val="Знак2 Знак Знак11"/>
    <w:locked/>
    <w:rsid w:val="00F60BC5"/>
    <w:rPr>
      <w:b/>
      <w:sz w:val="27"/>
      <w:lang w:val="ru-RU" w:eastAsia="ru-RU"/>
    </w:rPr>
  </w:style>
  <w:style w:type="character" w:customStyle="1" w:styleId="422">
    <w:name w:val="Знак4 Знак Знак2"/>
    <w:locked/>
    <w:rsid w:val="00F60BC5"/>
    <w:rPr>
      <w:rFonts w:ascii="Arial" w:hAnsi="Arial"/>
      <w:b/>
      <w:kern w:val="32"/>
      <w:sz w:val="32"/>
      <w:lang w:val="ru-RU" w:eastAsia="ru-RU"/>
    </w:rPr>
  </w:style>
  <w:style w:type="character" w:customStyle="1" w:styleId="22b">
    <w:name w:val="Знак2 Знак Знак2"/>
    <w:locked/>
    <w:rsid w:val="00F60BC5"/>
    <w:rPr>
      <w:rFonts w:ascii="Arial" w:hAnsi="Arial"/>
      <w:b/>
      <w:sz w:val="26"/>
      <w:lang w:val="ru-RU" w:eastAsia="ru-RU"/>
    </w:rPr>
  </w:style>
  <w:style w:type="character" w:customStyle="1" w:styleId="spellingerror">
    <w:name w:val="spellingerror"/>
    <w:rsid w:val="00F60BC5"/>
  </w:style>
  <w:style w:type="character" w:customStyle="1" w:styleId="contextualspellingandgrammarerror">
    <w:name w:val="contextualspellingandgrammarerror"/>
    <w:rsid w:val="00F60BC5"/>
  </w:style>
  <w:style w:type="character" w:customStyle="1" w:styleId="normaltextrun1">
    <w:name w:val="normaltextrun1"/>
    <w:rsid w:val="00F60BC5"/>
  </w:style>
  <w:style w:type="character" w:customStyle="1" w:styleId="eop">
    <w:name w:val="eop"/>
    <w:rsid w:val="00F60BC5"/>
  </w:style>
  <w:style w:type="character" w:customStyle="1" w:styleId="PlainTextChar2">
    <w:name w:val="Plain Text Char2"/>
    <w:aliases w:val="Heading 12 Char1,Знак3 Char,Plain Text Char21,Heading 12 Char12"/>
    <w:locked/>
    <w:rsid w:val="00F60BC5"/>
    <w:rPr>
      <w:rFonts w:ascii="Courier New" w:hAnsi="Courier New"/>
      <w:sz w:val="20"/>
    </w:rPr>
  </w:style>
  <w:style w:type="character" w:customStyle="1" w:styleId="FontStyle182">
    <w:name w:val="Font Style182"/>
    <w:rsid w:val="00F60BC5"/>
    <w:rPr>
      <w:rFonts w:ascii="Times New Roman" w:hAnsi="Times New Roman"/>
      <w:sz w:val="18"/>
    </w:rPr>
  </w:style>
  <w:style w:type="character" w:customStyle="1" w:styleId="CommentTextChar2">
    <w:name w:val="Comment Text Char2"/>
    <w:locked/>
    <w:rsid w:val="00F60BC5"/>
  </w:style>
  <w:style w:type="character" w:customStyle="1" w:styleId="HeaderChar2">
    <w:name w:val="Header Char2"/>
    <w:locked/>
    <w:rsid w:val="00F60BC5"/>
    <w:rPr>
      <w:sz w:val="24"/>
    </w:rPr>
  </w:style>
  <w:style w:type="character" w:customStyle="1" w:styleId="FooterChar2">
    <w:name w:val="Footer Char2"/>
    <w:locked/>
    <w:rsid w:val="00F60BC5"/>
    <w:rPr>
      <w:sz w:val="24"/>
    </w:rPr>
  </w:style>
  <w:style w:type="character" w:customStyle="1" w:styleId="EndnoteTextChar2">
    <w:name w:val="Endnote Text Char2"/>
    <w:locked/>
    <w:rsid w:val="00F60BC5"/>
    <w:rPr>
      <w:color w:val="000000"/>
      <w:sz w:val="24"/>
    </w:rPr>
  </w:style>
  <w:style w:type="character" w:customStyle="1" w:styleId="MacroTextChar1">
    <w:name w:val="Macro Text Char1"/>
    <w:locked/>
    <w:rsid w:val="00F60BC5"/>
    <w:rPr>
      <w:rFonts w:ascii="Courier New" w:hAnsi="Courier New"/>
      <w:sz w:val="22"/>
      <w:lang w:val="en-US" w:eastAsia="en-US"/>
    </w:rPr>
  </w:style>
  <w:style w:type="character" w:customStyle="1" w:styleId="TitleChar2">
    <w:name w:val="Title Char2"/>
    <w:locked/>
    <w:rsid w:val="00F60BC5"/>
    <w:rPr>
      <w:sz w:val="24"/>
      <w:lang w:val="en-US"/>
    </w:rPr>
  </w:style>
  <w:style w:type="character" w:customStyle="1" w:styleId="SubtitleChar2">
    <w:name w:val="Subtitle Char2"/>
    <w:locked/>
    <w:rsid w:val="00F60BC5"/>
    <w:rPr>
      <w:rFonts w:ascii="PragmaticaCTT" w:hAnsi="PragmaticaCTT"/>
      <w:b/>
      <w:sz w:val="24"/>
    </w:rPr>
  </w:style>
  <w:style w:type="character" w:customStyle="1" w:styleId="BodyTextFirstIndentChar2">
    <w:name w:val="Body Text First Indent Char2"/>
    <w:locked/>
    <w:rsid w:val="00F60BC5"/>
    <w:rPr>
      <w:rFonts w:ascii="Times New Roman" w:hAnsi="Times New Roman"/>
      <w:sz w:val="24"/>
      <w:lang w:eastAsia="ru-RU"/>
    </w:rPr>
  </w:style>
  <w:style w:type="character" w:customStyle="1" w:styleId="BodyTextIndent2Char2">
    <w:name w:val="Body Text Indent 2 Char2"/>
    <w:locked/>
    <w:rsid w:val="00F60BC5"/>
    <w:rPr>
      <w:sz w:val="24"/>
    </w:rPr>
  </w:style>
  <w:style w:type="character" w:customStyle="1" w:styleId="BodyTextIndent3Char2">
    <w:name w:val="Body Text Indent 3 Char2"/>
    <w:locked/>
    <w:rsid w:val="00F60BC5"/>
    <w:rPr>
      <w:sz w:val="16"/>
    </w:rPr>
  </w:style>
  <w:style w:type="character" w:customStyle="1" w:styleId="DocumentMapChar2">
    <w:name w:val="Document Map Char2"/>
    <w:locked/>
    <w:rsid w:val="00F60BC5"/>
    <w:rPr>
      <w:rFonts w:ascii="Tahoma" w:hAnsi="Tahoma"/>
    </w:rPr>
  </w:style>
  <w:style w:type="character" w:customStyle="1" w:styleId="BalloonTextChar2">
    <w:name w:val="Balloon Text Char2"/>
    <w:locked/>
    <w:rsid w:val="00F60BC5"/>
    <w:rPr>
      <w:rFonts w:ascii="Tahoma" w:hAnsi="Tahoma"/>
      <w:sz w:val="16"/>
    </w:rPr>
  </w:style>
  <w:style w:type="character" w:customStyle="1" w:styleId="NoSpacingChar3">
    <w:name w:val="No Spacing Char3"/>
    <w:locked/>
    <w:rsid w:val="00F60BC5"/>
    <w:rPr>
      <w:sz w:val="22"/>
      <w:lang w:val="en-US" w:eastAsia="en-US"/>
    </w:rPr>
  </w:style>
  <w:style w:type="paragraph" w:customStyle="1" w:styleId="12d">
    <w:name w:val="Подзаголовок12"/>
    <w:basedOn w:val="a3"/>
    <w:rsid w:val="00F60BC5"/>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F60BC5"/>
    <w:rPr>
      <w:rFonts w:ascii="Times New Roman" w:hAnsi="Times New Roman"/>
      <w:sz w:val="24"/>
      <w:lang w:val="en-US"/>
    </w:rPr>
  </w:style>
  <w:style w:type="character" w:customStyle="1" w:styleId="1ffffffb">
    <w:name w:val="Заголовок Знак1"/>
    <w:rsid w:val="00F60BC5"/>
    <w:rPr>
      <w:rFonts w:ascii="Calibri Light" w:hAnsi="Calibri Light"/>
      <w:spacing w:val="-10"/>
      <w:kern w:val="28"/>
      <w:sz w:val="56"/>
      <w:lang w:eastAsia="ru-RU"/>
    </w:rPr>
  </w:style>
  <w:style w:type="character" w:customStyle="1" w:styleId="QuoteChar4">
    <w:name w:val="Quote Char4"/>
    <w:link w:val="22c"/>
    <w:locked/>
    <w:rsid w:val="00F60BC5"/>
    <w:rPr>
      <w:i/>
      <w:color w:val="000000"/>
    </w:rPr>
  </w:style>
  <w:style w:type="paragraph" w:customStyle="1" w:styleId="22c">
    <w:name w:val="Цитата 22"/>
    <w:basedOn w:val="a3"/>
    <w:next w:val="a3"/>
    <w:link w:val="QuoteChar4"/>
    <w:rsid w:val="00F60BC5"/>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F60BC5"/>
    <w:rPr>
      <w:rFonts w:ascii="Calibri" w:hAnsi="Calibri" w:cs="Times New Roman"/>
      <w:i/>
      <w:color w:val="000000"/>
      <w:sz w:val="20"/>
      <w:szCs w:val="20"/>
    </w:rPr>
  </w:style>
  <w:style w:type="character" w:customStyle="1" w:styleId="IntenseQuoteChar4">
    <w:name w:val="Intense Quote Char4"/>
    <w:link w:val="2fff8"/>
    <w:locked/>
    <w:rsid w:val="00F60BC5"/>
    <w:rPr>
      <w:b/>
      <w:i/>
      <w:color w:val="4F81BD"/>
    </w:rPr>
  </w:style>
  <w:style w:type="paragraph" w:customStyle="1" w:styleId="2fff8">
    <w:name w:val="Выделенная цитата2"/>
    <w:basedOn w:val="a3"/>
    <w:next w:val="a3"/>
    <w:link w:val="IntenseQuoteChar4"/>
    <w:rsid w:val="00F60BC5"/>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F60BC5"/>
    <w:rPr>
      <w:rFonts w:ascii="Calibri" w:hAnsi="Calibri" w:cs="Times New Roman"/>
      <w:b/>
      <w:i/>
      <w:color w:val="4F81BD"/>
      <w:sz w:val="20"/>
      <w:szCs w:val="20"/>
    </w:rPr>
  </w:style>
  <w:style w:type="character" w:customStyle="1" w:styleId="5510">
    <w:name w:val="Знак Знак551"/>
    <w:locked/>
    <w:rsid w:val="00F60BC5"/>
    <w:rPr>
      <w:sz w:val="24"/>
      <w:lang w:val="ru-RU" w:eastAsia="ru-RU"/>
    </w:rPr>
  </w:style>
  <w:style w:type="character" w:customStyle="1" w:styleId="6510">
    <w:name w:val="Знак Знак651"/>
    <w:locked/>
    <w:rsid w:val="00F60BC5"/>
    <w:rPr>
      <w:b/>
      <w:sz w:val="27"/>
      <w:lang w:val="ru-RU" w:eastAsia="ru-RU"/>
    </w:rPr>
  </w:style>
  <w:style w:type="character" w:customStyle="1" w:styleId="6410">
    <w:name w:val="Знак Знак641"/>
    <w:locked/>
    <w:rsid w:val="00F60BC5"/>
    <w:rPr>
      <w:b/>
      <w:sz w:val="28"/>
      <w:lang w:val="ru-RU" w:eastAsia="ru-RU"/>
    </w:rPr>
  </w:style>
  <w:style w:type="character" w:customStyle="1" w:styleId="631">
    <w:name w:val="Знак Знак631"/>
    <w:locked/>
    <w:rsid w:val="00F60BC5"/>
    <w:rPr>
      <w:b/>
      <w:i/>
      <w:sz w:val="26"/>
      <w:lang w:val="ru-RU" w:eastAsia="ru-RU"/>
    </w:rPr>
  </w:style>
  <w:style w:type="character" w:customStyle="1" w:styleId="6210">
    <w:name w:val="Знак Знак621"/>
    <w:locked/>
    <w:rsid w:val="00F60BC5"/>
    <w:rPr>
      <w:sz w:val="24"/>
      <w:lang w:val="ru-RU" w:eastAsia="ru-RU"/>
    </w:rPr>
  </w:style>
  <w:style w:type="character" w:customStyle="1" w:styleId="6010">
    <w:name w:val="Знак Знак601"/>
    <w:locked/>
    <w:rsid w:val="00F60BC5"/>
    <w:rPr>
      <w:i/>
      <w:sz w:val="24"/>
      <w:lang w:val="ru-RU" w:eastAsia="ru-RU"/>
    </w:rPr>
  </w:style>
  <w:style w:type="character" w:customStyle="1" w:styleId="591">
    <w:name w:val="Знак Знак591"/>
    <w:locked/>
    <w:rsid w:val="00F60BC5"/>
    <w:rPr>
      <w:rFonts w:ascii="Arial" w:hAnsi="Arial"/>
      <w:sz w:val="22"/>
      <w:lang w:val="ru-RU" w:eastAsia="ru-RU"/>
    </w:rPr>
  </w:style>
  <w:style w:type="character" w:customStyle="1" w:styleId="5810">
    <w:name w:val="Знак Знак581"/>
    <w:locked/>
    <w:rsid w:val="00F60BC5"/>
    <w:rPr>
      <w:rFonts w:ascii="Courier New" w:hAnsi="Courier New"/>
      <w:lang w:val="ru-RU" w:eastAsia="ru-RU"/>
    </w:rPr>
  </w:style>
  <w:style w:type="character" w:customStyle="1" w:styleId="5710">
    <w:name w:val="Знак Знак571"/>
    <w:locked/>
    <w:rsid w:val="00F60BC5"/>
    <w:rPr>
      <w:lang w:val="ru-RU" w:eastAsia="ru-RU"/>
    </w:rPr>
  </w:style>
  <w:style w:type="character" w:customStyle="1" w:styleId="5610">
    <w:name w:val="Знак Знак561"/>
    <w:locked/>
    <w:rsid w:val="00F60BC5"/>
    <w:rPr>
      <w:sz w:val="24"/>
      <w:lang w:val="ru-RU" w:eastAsia="ru-RU"/>
    </w:rPr>
  </w:style>
  <w:style w:type="character" w:customStyle="1" w:styleId="5410">
    <w:name w:val="Знак Знак541"/>
    <w:locked/>
    <w:rsid w:val="00F60BC5"/>
    <w:rPr>
      <w:sz w:val="24"/>
      <w:lang w:val="en-US" w:eastAsia="ru-RU"/>
    </w:rPr>
  </w:style>
  <w:style w:type="character" w:customStyle="1" w:styleId="6710">
    <w:name w:val="Знак Знак671"/>
    <w:rsid w:val="00F60BC5"/>
    <w:rPr>
      <w:rFonts w:ascii="Arial" w:hAnsi="Arial"/>
      <w:b/>
      <w:sz w:val="26"/>
    </w:rPr>
  </w:style>
  <w:style w:type="character" w:customStyle="1" w:styleId="6610">
    <w:name w:val="Знак Знак661"/>
    <w:rsid w:val="00F60BC5"/>
    <w:rPr>
      <w:b/>
      <w:sz w:val="28"/>
    </w:rPr>
  </w:style>
  <w:style w:type="character" w:customStyle="1" w:styleId="7010">
    <w:name w:val="Знак Знак701"/>
    <w:rsid w:val="00F60BC5"/>
    <w:rPr>
      <w:rFonts w:ascii="Arial" w:hAnsi="Arial"/>
      <w:b/>
      <w:sz w:val="26"/>
    </w:rPr>
  </w:style>
  <w:style w:type="character" w:customStyle="1" w:styleId="691">
    <w:name w:val="Знак Знак691"/>
    <w:rsid w:val="00F60BC5"/>
    <w:rPr>
      <w:b/>
      <w:sz w:val="28"/>
    </w:rPr>
  </w:style>
  <w:style w:type="character" w:customStyle="1" w:styleId="681">
    <w:name w:val="Знак Знак681"/>
    <w:rsid w:val="00F60BC5"/>
    <w:rPr>
      <w:b/>
      <w:i/>
      <w:sz w:val="26"/>
    </w:rPr>
  </w:style>
  <w:style w:type="character" w:customStyle="1" w:styleId="2fff9">
    <w:name w:val="Текст сноски Знак2"/>
    <w:semiHidden/>
    <w:rsid w:val="00F60BC5"/>
    <w:rPr>
      <w:rFonts w:ascii="Times New Roman" w:hAnsi="Times New Roman"/>
      <w:sz w:val="20"/>
    </w:rPr>
  </w:style>
  <w:style w:type="paragraph" w:customStyle="1" w:styleId="3fd">
    <w:name w:val="3"/>
    <w:basedOn w:val="a3"/>
    <w:next w:val="114"/>
    <w:rsid w:val="00F60BC5"/>
    <w:pPr>
      <w:jc w:val="center"/>
    </w:pPr>
    <w:rPr>
      <w:sz w:val="28"/>
      <w:lang w:val="en-US"/>
    </w:rPr>
  </w:style>
  <w:style w:type="paragraph" w:customStyle="1" w:styleId="3fe">
    <w:name w:val="Абзац списка3"/>
    <w:basedOn w:val="a3"/>
    <w:link w:val="ListParagraphChar3"/>
    <w:rsid w:val="00F60BC5"/>
    <w:pPr>
      <w:ind w:left="708"/>
    </w:pPr>
    <w:rPr>
      <w:sz w:val="20"/>
      <w:szCs w:val="20"/>
    </w:rPr>
  </w:style>
  <w:style w:type="character" w:customStyle="1" w:styleId="ListParagraphChar3">
    <w:name w:val="List Paragraph Char3"/>
    <w:link w:val="3fe"/>
    <w:locked/>
    <w:rsid w:val="00F60BC5"/>
    <w:rPr>
      <w:rFonts w:ascii="Times New Roman" w:eastAsia="Times New Roman" w:hAnsi="Times New Roman" w:cs="Times New Roman"/>
      <w:sz w:val="20"/>
      <w:szCs w:val="20"/>
      <w:lang w:eastAsia="ru-RU"/>
    </w:rPr>
  </w:style>
  <w:style w:type="paragraph" w:customStyle="1" w:styleId="5a">
    <w:name w:val="Обычный5"/>
    <w:rsid w:val="00F60BC5"/>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F60BC5"/>
    <w:rPr>
      <w:rFonts w:ascii="Times New Roman" w:hAnsi="Times New Roman"/>
    </w:rPr>
  </w:style>
  <w:style w:type="paragraph" w:customStyle="1" w:styleId="msonormal0">
    <w:name w:val="msonormal"/>
    <w:basedOn w:val="a3"/>
    <w:rsid w:val="00F60BC5"/>
    <w:pPr>
      <w:spacing w:before="100" w:beforeAutospacing="1" w:after="100" w:afterAutospacing="1"/>
    </w:pPr>
  </w:style>
  <w:style w:type="table" w:customStyle="1" w:styleId="2fffa">
    <w:name w:val="Сетка таблицы2"/>
    <w:rsid w:val="00F60BC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F60BC5"/>
    <w:rPr>
      <w:lang w:val="en-US"/>
    </w:rPr>
  </w:style>
  <w:style w:type="paragraph" w:customStyle="1" w:styleId="2fffb">
    <w:name w:val="Без интервала2"/>
    <w:link w:val="NoSpacingChar2"/>
    <w:rsid w:val="00F60BC5"/>
    <w:pPr>
      <w:spacing w:beforeAutospacing="1" w:after="0" w:afterAutospacing="1" w:line="240" w:lineRule="auto"/>
    </w:pPr>
    <w:rPr>
      <w:lang w:val="en-US"/>
    </w:rPr>
  </w:style>
  <w:style w:type="paragraph" w:customStyle="1" w:styleId="21f5">
    <w:name w:val="Обычный21"/>
    <w:rsid w:val="00F60BC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F60BC5"/>
    <w:rPr>
      <w:color w:val="808080"/>
    </w:rPr>
  </w:style>
  <w:style w:type="character" w:customStyle="1" w:styleId="2fffd">
    <w:name w:val="Слабое выделение2"/>
    <w:rsid w:val="00F60BC5"/>
    <w:rPr>
      <w:i/>
      <w:color w:val="808080"/>
    </w:rPr>
  </w:style>
  <w:style w:type="character" w:customStyle="1" w:styleId="2fffe">
    <w:name w:val="Сильное выделение2"/>
    <w:rsid w:val="00F60BC5"/>
    <w:rPr>
      <w:b/>
      <w:i/>
      <w:color w:val="4F81BD"/>
    </w:rPr>
  </w:style>
  <w:style w:type="character" w:customStyle="1" w:styleId="2ffff">
    <w:name w:val="Слабая ссылка2"/>
    <w:rsid w:val="00F60BC5"/>
    <w:rPr>
      <w:smallCaps/>
      <w:color w:val="C0504D"/>
      <w:u w:val="single"/>
    </w:rPr>
  </w:style>
  <w:style w:type="character" w:customStyle="1" w:styleId="2ffff0">
    <w:name w:val="Сильная ссылка2"/>
    <w:rsid w:val="00F60BC5"/>
    <w:rPr>
      <w:b/>
      <w:smallCaps/>
      <w:color w:val="C0504D"/>
      <w:spacing w:val="5"/>
      <w:u w:val="single"/>
    </w:rPr>
  </w:style>
  <w:style w:type="character" w:customStyle="1" w:styleId="2ffff1">
    <w:name w:val="Название книги2"/>
    <w:rsid w:val="00F60BC5"/>
    <w:rPr>
      <w:b/>
      <w:smallCaps/>
      <w:spacing w:val="5"/>
    </w:rPr>
  </w:style>
  <w:style w:type="paragraph" w:customStyle="1" w:styleId="2ffff2">
    <w:name w:val="Заголовок оглавления2"/>
    <w:basedOn w:val="11"/>
    <w:next w:val="a3"/>
    <w:rsid w:val="00F60BC5"/>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F60BC5"/>
    <w:pPr>
      <w:jc w:val="center"/>
    </w:pPr>
    <w:rPr>
      <w:sz w:val="20"/>
      <w:szCs w:val="20"/>
      <w:lang w:val="en-US"/>
    </w:rPr>
  </w:style>
  <w:style w:type="character" w:customStyle="1" w:styleId="3ff">
    <w:name w:val="Название Знак3"/>
    <w:link w:val="83"/>
    <w:locked/>
    <w:rsid w:val="00F60BC5"/>
    <w:rPr>
      <w:rFonts w:ascii="Times New Roman" w:eastAsia="Times New Roman" w:hAnsi="Times New Roman" w:cs="Times New Roman"/>
      <w:sz w:val="20"/>
      <w:szCs w:val="20"/>
      <w:lang w:val="en-US" w:eastAsia="ru-RU"/>
    </w:rPr>
  </w:style>
  <w:style w:type="paragraph" w:customStyle="1" w:styleId="31e">
    <w:name w:val="Абзац списка31"/>
    <w:basedOn w:val="a3"/>
    <w:rsid w:val="00F60BC5"/>
    <w:pPr>
      <w:ind w:left="708"/>
    </w:pPr>
    <w:rPr>
      <w:sz w:val="20"/>
      <w:szCs w:val="20"/>
    </w:rPr>
  </w:style>
  <w:style w:type="character" w:customStyle="1" w:styleId="21f6">
    <w:name w:val="Слабое выделение21"/>
    <w:rsid w:val="00F60BC5"/>
    <w:rPr>
      <w:i/>
      <w:color w:val="808080"/>
    </w:rPr>
  </w:style>
  <w:style w:type="paragraph" w:customStyle="1" w:styleId="516">
    <w:name w:val="Обычный51"/>
    <w:basedOn w:val="a3"/>
    <w:rsid w:val="00F60BC5"/>
    <w:pPr>
      <w:spacing w:before="100" w:beforeAutospacing="1" w:after="100" w:afterAutospacing="1"/>
    </w:pPr>
  </w:style>
  <w:style w:type="paragraph" w:customStyle="1" w:styleId="21f7">
    <w:name w:val="Без интервала21"/>
    <w:rsid w:val="00F60BC5"/>
    <w:pPr>
      <w:spacing w:after="0" w:line="240" w:lineRule="auto"/>
    </w:pPr>
    <w:rPr>
      <w:rFonts w:ascii="Calibri" w:eastAsia="Times New Roman" w:hAnsi="Calibri" w:cs="Times New Roman"/>
      <w:lang w:val="en-US"/>
    </w:rPr>
  </w:style>
  <w:style w:type="character" w:customStyle="1" w:styleId="21f8">
    <w:name w:val="Сильное выделение21"/>
    <w:rsid w:val="00F60BC5"/>
    <w:rPr>
      <w:b/>
      <w:i/>
      <w:color w:val="4F81BD"/>
    </w:rPr>
  </w:style>
  <w:style w:type="paragraph" w:customStyle="1" w:styleId="2ffff3">
    <w:name w:val="Подзаголовок2"/>
    <w:basedOn w:val="a3"/>
    <w:rsid w:val="00F60BC5"/>
    <w:pPr>
      <w:spacing w:line="312" w:lineRule="auto"/>
    </w:pPr>
    <w:rPr>
      <w:rFonts w:ascii="Arial" w:hAnsi="Arial" w:cs="Arial"/>
      <w:b/>
      <w:bCs/>
      <w:color w:val="000000"/>
      <w:sz w:val="20"/>
      <w:szCs w:val="20"/>
    </w:rPr>
  </w:style>
  <w:style w:type="paragraph" w:customStyle="1" w:styleId="6c">
    <w:name w:val="Обычный6"/>
    <w:basedOn w:val="a3"/>
    <w:rsid w:val="00F60BC5"/>
    <w:pPr>
      <w:spacing w:before="100" w:beforeAutospacing="1" w:after="100" w:afterAutospacing="1"/>
    </w:pPr>
  </w:style>
  <w:style w:type="paragraph" w:customStyle="1" w:styleId="3ff0">
    <w:name w:val="Подзаголовок3"/>
    <w:basedOn w:val="a3"/>
    <w:rsid w:val="00F60BC5"/>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F60BC5"/>
    <w:rPr>
      <w:rFonts w:ascii="Courier New" w:hAnsi="Courier New"/>
      <w:sz w:val="20"/>
    </w:rPr>
  </w:style>
  <w:style w:type="character" w:customStyle="1" w:styleId="3311">
    <w:name w:val="Знак3 Знак Знак Знак31"/>
    <w:locked/>
    <w:rsid w:val="00F60BC5"/>
    <w:rPr>
      <w:rFonts w:ascii="Arial" w:hAnsi="Arial"/>
      <w:b/>
      <w:kern w:val="32"/>
      <w:sz w:val="32"/>
    </w:rPr>
  </w:style>
  <w:style w:type="character" w:customStyle="1" w:styleId="353">
    <w:name w:val="Знак3 Знак Знак5 Знак Знак"/>
    <w:semiHidden/>
    <w:locked/>
    <w:rsid w:val="00F60BC5"/>
    <w:rPr>
      <w:rFonts w:ascii="Courier New" w:hAnsi="Courier New"/>
      <w:color w:val="000000"/>
      <w:sz w:val="24"/>
    </w:rPr>
  </w:style>
  <w:style w:type="paragraph" w:customStyle="1" w:styleId="3ff1">
    <w:name w:val="Без интервала3"/>
    <w:rsid w:val="00F60BC5"/>
    <w:pPr>
      <w:spacing w:after="0" w:line="240" w:lineRule="auto"/>
    </w:pPr>
    <w:rPr>
      <w:rFonts w:ascii="Calibri" w:eastAsia="Times New Roman" w:hAnsi="Calibri" w:cs="Times New Roman"/>
      <w:lang w:val="en-US"/>
    </w:rPr>
  </w:style>
  <w:style w:type="character" w:customStyle="1" w:styleId="172">
    <w:name w:val="Знак Знак172"/>
    <w:locked/>
    <w:rsid w:val="00F60BC5"/>
    <w:rPr>
      <w:sz w:val="16"/>
    </w:rPr>
  </w:style>
  <w:style w:type="paragraph" w:customStyle="1" w:styleId="233">
    <w:name w:val="Основной текст 23"/>
    <w:basedOn w:val="a3"/>
    <w:rsid w:val="00F60BC5"/>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F60BC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F60BC5"/>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F60BC5"/>
    <w:rPr>
      <w:rFonts w:ascii="Times New Roman" w:hAnsi="Times New Roman"/>
      <w:b/>
      <w:i/>
      <w:sz w:val="26"/>
    </w:rPr>
  </w:style>
  <w:style w:type="character" w:customStyle="1" w:styleId="Heading6Char1">
    <w:name w:val="Heading 6 Char1"/>
    <w:locked/>
    <w:rsid w:val="00F60BC5"/>
    <w:rPr>
      <w:rFonts w:ascii="Times New Roman" w:hAnsi="Times New Roman"/>
      <w:b/>
      <w:lang w:eastAsia="ru-RU"/>
    </w:rPr>
  </w:style>
  <w:style w:type="character" w:customStyle="1" w:styleId="Heading7Char1">
    <w:name w:val="Heading 7 Char1"/>
    <w:locked/>
    <w:rsid w:val="00F60BC5"/>
    <w:rPr>
      <w:rFonts w:ascii="Times New Roman" w:hAnsi="Times New Roman"/>
      <w:sz w:val="20"/>
      <w:lang w:eastAsia="ru-RU"/>
    </w:rPr>
  </w:style>
  <w:style w:type="character" w:customStyle="1" w:styleId="Heading8Char1">
    <w:name w:val="Heading 8 Char1"/>
    <w:locked/>
    <w:rsid w:val="00F60BC5"/>
    <w:rPr>
      <w:rFonts w:ascii="Calibri" w:hAnsi="Calibri"/>
      <w:i/>
      <w:sz w:val="24"/>
    </w:rPr>
  </w:style>
  <w:style w:type="character" w:customStyle="1" w:styleId="Heading9Char1">
    <w:name w:val="Heading 9 Char1"/>
    <w:locked/>
    <w:rsid w:val="00F60BC5"/>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F60BC5"/>
    <w:rPr>
      <w:rFonts w:ascii="Times New Roman" w:hAnsi="Times New Roman"/>
      <w:sz w:val="24"/>
    </w:rPr>
  </w:style>
  <w:style w:type="character" w:customStyle="1" w:styleId="BodyText3Char2">
    <w:name w:val="Body Text 3 Char2"/>
    <w:aliases w:val="Знак5 Char2"/>
    <w:locked/>
    <w:rsid w:val="00F60BC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F60BC5"/>
    <w:rPr>
      <w:rFonts w:ascii="Courier New" w:hAnsi="Courier New"/>
      <w:color w:val="000000"/>
      <w:sz w:val="24"/>
    </w:rPr>
  </w:style>
  <w:style w:type="character" w:customStyle="1" w:styleId="BodyTextFirstIndent2Char2">
    <w:name w:val="Body Text First Indent 2 Char2"/>
    <w:locked/>
    <w:rsid w:val="00F60BC5"/>
    <w:rPr>
      <w:rFonts w:ascii="Times New Roman" w:hAnsi="Times New Roman"/>
      <w:sz w:val="24"/>
      <w:lang w:eastAsia="ru-RU"/>
    </w:rPr>
  </w:style>
  <w:style w:type="character" w:customStyle="1" w:styleId="HTMLPreformattedChar1">
    <w:name w:val="HTML Preformatted Char1"/>
    <w:locked/>
    <w:rsid w:val="00F60BC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F60BC5"/>
    <w:rPr>
      <w:rFonts w:ascii="Cambria" w:hAnsi="Cambria"/>
      <w:b/>
      <w:kern w:val="32"/>
      <w:sz w:val="32"/>
    </w:rPr>
  </w:style>
  <w:style w:type="character" w:customStyle="1" w:styleId="Heading3Char2">
    <w:name w:val="Heading 3 Char2"/>
    <w:aliases w:val="Знак2 Char3,Heading 3 Char21"/>
    <w:locked/>
    <w:rsid w:val="00F60BC5"/>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F60BC5"/>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F60BC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F60BC5"/>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F60BC5"/>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F60BC5"/>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F60BC5"/>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F60BC5"/>
    <w:rPr>
      <w:sz w:val="24"/>
    </w:rPr>
  </w:style>
  <w:style w:type="character" w:customStyle="1" w:styleId="3120">
    <w:name w:val="Основной текст 3 Знак12"/>
    <w:aliases w:val="Знак5 Знак11"/>
    <w:rsid w:val="00F60BC5"/>
    <w:rPr>
      <w:sz w:val="16"/>
    </w:rPr>
  </w:style>
  <w:style w:type="character" w:customStyle="1" w:styleId="3140">
    <w:name w:val="Основной текст 3 Знак14"/>
    <w:aliases w:val="Знак5 Знак12,Знак5 Знак13"/>
    <w:semiHidden/>
    <w:rsid w:val="00F60BC5"/>
    <w:rPr>
      <w:sz w:val="16"/>
    </w:rPr>
  </w:style>
  <w:style w:type="character" w:customStyle="1" w:styleId="CommentSubjectChar3">
    <w:name w:val="Comment Subject Char3"/>
    <w:locked/>
    <w:rsid w:val="00F60BC5"/>
    <w:rPr>
      <w:sz w:val="16"/>
    </w:rPr>
  </w:style>
  <w:style w:type="character" w:customStyle="1" w:styleId="1200">
    <w:name w:val="Тема примечания Знак120"/>
    <w:semiHidden/>
    <w:rsid w:val="00F60BC5"/>
    <w:rPr>
      <w:rFonts w:ascii="Times New Roman" w:hAnsi="Times New Roman"/>
      <w:b/>
      <w:sz w:val="20"/>
      <w:lang w:val="ru-RU" w:eastAsia="ru-RU"/>
    </w:rPr>
  </w:style>
  <w:style w:type="character" w:customStyle="1" w:styleId="1190">
    <w:name w:val="Тема примечания Знак119"/>
    <w:semiHidden/>
    <w:rsid w:val="00F60BC5"/>
    <w:rPr>
      <w:rFonts w:ascii="Times New Roman" w:hAnsi="Times New Roman"/>
      <w:b/>
      <w:sz w:val="20"/>
      <w:lang w:val="ru-RU" w:eastAsia="ru-RU"/>
    </w:rPr>
  </w:style>
  <w:style w:type="character" w:customStyle="1" w:styleId="1180">
    <w:name w:val="Тема примечания Знак118"/>
    <w:semiHidden/>
    <w:rsid w:val="00F60BC5"/>
    <w:rPr>
      <w:rFonts w:ascii="Times New Roman" w:hAnsi="Times New Roman"/>
      <w:b/>
      <w:sz w:val="20"/>
      <w:lang w:val="ru-RU" w:eastAsia="ru-RU"/>
    </w:rPr>
  </w:style>
  <w:style w:type="character" w:customStyle="1" w:styleId="1170">
    <w:name w:val="Тема примечания Знак117"/>
    <w:rsid w:val="00F60BC5"/>
    <w:rPr>
      <w:rFonts w:ascii="Times New Roman" w:hAnsi="Times New Roman"/>
      <w:b/>
      <w:sz w:val="20"/>
      <w:lang w:val="ru-RU" w:eastAsia="ru-RU"/>
    </w:rPr>
  </w:style>
  <w:style w:type="character" w:customStyle="1" w:styleId="1160">
    <w:name w:val="Тема примечания Знак116"/>
    <w:semiHidden/>
    <w:rsid w:val="00F60BC5"/>
    <w:rPr>
      <w:rFonts w:ascii="Times New Roman" w:hAnsi="Times New Roman"/>
      <w:b/>
      <w:sz w:val="20"/>
      <w:lang w:val="ru-RU" w:eastAsia="ru-RU"/>
    </w:rPr>
  </w:style>
  <w:style w:type="character" w:customStyle="1" w:styleId="1150">
    <w:name w:val="Тема примечания Знак115"/>
    <w:semiHidden/>
    <w:rsid w:val="00F60BC5"/>
    <w:rPr>
      <w:rFonts w:ascii="Times New Roman" w:hAnsi="Times New Roman"/>
      <w:b/>
      <w:sz w:val="20"/>
      <w:lang w:val="ru-RU" w:eastAsia="ru-RU"/>
    </w:rPr>
  </w:style>
  <w:style w:type="character" w:customStyle="1" w:styleId="1140">
    <w:name w:val="Тема примечания Знак114"/>
    <w:semiHidden/>
    <w:rsid w:val="00F60BC5"/>
    <w:rPr>
      <w:rFonts w:ascii="Times New Roman" w:hAnsi="Times New Roman"/>
      <w:b/>
      <w:sz w:val="20"/>
      <w:lang w:val="ru-RU" w:eastAsia="ru-RU"/>
    </w:rPr>
  </w:style>
  <w:style w:type="character" w:customStyle="1" w:styleId="1130">
    <w:name w:val="Тема примечания Знак113"/>
    <w:semiHidden/>
    <w:rsid w:val="00F60BC5"/>
    <w:rPr>
      <w:rFonts w:ascii="Times New Roman" w:hAnsi="Times New Roman"/>
      <w:b/>
      <w:sz w:val="20"/>
      <w:lang w:val="ru-RU" w:eastAsia="ru-RU"/>
    </w:rPr>
  </w:style>
  <w:style w:type="character" w:customStyle="1" w:styleId="1120">
    <w:name w:val="Тема примечания Знак112"/>
    <w:semiHidden/>
    <w:rsid w:val="00F60BC5"/>
    <w:rPr>
      <w:rFonts w:ascii="Times New Roman" w:hAnsi="Times New Roman"/>
      <w:b/>
      <w:sz w:val="20"/>
      <w:lang w:val="ru-RU" w:eastAsia="ru-RU"/>
    </w:rPr>
  </w:style>
  <w:style w:type="character" w:customStyle="1" w:styleId="1112">
    <w:name w:val="Тема примечания Знак111"/>
    <w:rsid w:val="00F60BC5"/>
    <w:rPr>
      <w:rFonts w:ascii="Times New Roman" w:hAnsi="Times New Roman"/>
      <w:b/>
      <w:sz w:val="20"/>
      <w:lang w:val="ru-RU" w:eastAsia="ru-RU"/>
    </w:rPr>
  </w:style>
  <w:style w:type="character" w:customStyle="1" w:styleId="1101">
    <w:name w:val="Тема примечания Знак110"/>
    <w:semiHidden/>
    <w:rsid w:val="00F60BC5"/>
    <w:rPr>
      <w:rFonts w:ascii="Times New Roman" w:hAnsi="Times New Roman"/>
      <w:b/>
      <w:sz w:val="20"/>
      <w:lang w:val="ru-RU" w:eastAsia="ru-RU"/>
    </w:rPr>
  </w:style>
  <w:style w:type="character" w:customStyle="1" w:styleId="192">
    <w:name w:val="Тема примечания Знак19"/>
    <w:rsid w:val="00F60BC5"/>
    <w:rPr>
      <w:rFonts w:ascii="Times New Roman" w:hAnsi="Times New Roman"/>
      <w:b/>
      <w:sz w:val="20"/>
      <w:lang w:val="ru-RU" w:eastAsia="ru-RU"/>
    </w:rPr>
  </w:style>
  <w:style w:type="character" w:customStyle="1" w:styleId="182">
    <w:name w:val="Тема примечания Знак18"/>
    <w:semiHidden/>
    <w:rsid w:val="00F60BC5"/>
    <w:rPr>
      <w:rFonts w:ascii="Times New Roman" w:hAnsi="Times New Roman"/>
      <w:b/>
      <w:sz w:val="20"/>
      <w:lang w:val="ru-RU" w:eastAsia="ru-RU"/>
    </w:rPr>
  </w:style>
  <w:style w:type="character" w:customStyle="1" w:styleId="173">
    <w:name w:val="Тема примечания Знак17"/>
    <w:semiHidden/>
    <w:rsid w:val="00F60BC5"/>
    <w:rPr>
      <w:rFonts w:ascii="Times New Roman" w:hAnsi="Times New Roman"/>
      <w:b/>
      <w:sz w:val="20"/>
      <w:lang w:val="ru-RU" w:eastAsia="ru-RU"/>
    </w:rPr>
  </w:style>
  <w:style w:type="character" w:customStyle="1" w:styleId="163">
    <w:name w:val="Тема примечания Знак16"/>
    <w:semiHidden/>
    <w:rsid w:val="00F60BC5"/>
    <w:rPr>
      <w:rFonts w:ascii="Times New Roman" w:hAnsi="Times New Roman"/>
      <w:b/>
      <w:sz w:val="20"/>
      <w:lang w:val="ru-RU" w:eastAsia="ru-RU"/>
    </w:rPr>
  </w:style>
  <w:style w:type="character" w:customStyle="1" w:styleId="152">
    <w:name w:val="Тема примечания Знак15"/>
    <w:rsid w:val="00F60BC5"/>
    <w:rPr>
      <w:rFonts w:ascii="Times New Roman" w:hAnsi="Times New Roman"/>
      <w:b/>
      <w:sz w:val="20"/>
      <w:lang w:val="ru-RU" w:eastAsia="ru-RU"/>
    </w:rPr>
  </w:style>
  <w:style w:type="character" w:customStyle="1" w:styleId="146">
    <w:name w:val="Тема примечания Знак14"/>
    <w:semiHidden/>
    <w:rsid w:val="00F60BC5"/>
    <w:rPr>
      <w:rFonts w:ascii="Times New Roman" w:hAnsi="Times New Roman"/>
      <w:b/>
      <w:sz w:val="20"/>
      <w:lang w:val="ru-RU" w:eastAsia="ru-RU"/>
    </w:rPr>
  </w:style>
  <w:style w:type="character" w:customStyle="1" w:styleId="138">
    <w:name w:val="Тема примечания Знак13"/>
    <w:semiHidden/>
    <w:rsid w:val="00F60BC5"/>
    <w:rPr>
      <w:rFonts w:ascii="Times New Roman" w:hAnsi="Times New Roman"/>
      <w:b/>
      <w:sz w:val="20"/>
      <w:lang w:val="ru-RU" w:eastAsia="ru-RU"/>
    </w:rPr>
  </w:style>
  <w:style w:type="character" w:customStyle="1" w:styleId="12e">
    <w:name w:val="Тема примечания Знак12"/>
    <w:rsid w:val="00F60BC5"/>
    <w:rPr>
      <w:rFonts w:ascii="Times New Roman" w:hAnsi="Times New Roman"/>
      <w:b/>
      <w:sz w:val="20"/>
      <w:lang w:val="ru-RU" w:eastAsia="ru-RU"/>
    </w:rPr>
  </w:style>
  <w:style w:type="character" w:customStyle="1" w:styleId="11f2">
    <w:name w:val="Тема примечания Знак11"/>
    <w:rsid w:val="00F60BC5"/>
    <w:rPr>
      <w:b/>
      <w:lang w:val="ru-RU" w:eastAsia="ru-RU"/>
    </w:rPr>
  </w:style>
  <w:style w:type="character" w:customStyle="1" w:styleId="HTMLAddressChar2">
    <w:name w:val="HTML Address Char2"/>
    <w:locked/>
    <w:rsid w:val="00F60BC5"/>
    <w:rPr>
      <w:i/>
      <w:sz w:val="24"/>
      <w:lang w:eastAsia="ru-RU"/>
    </w:rPr>
  </w:style>
  <w:style w:type="character" w:customStyle="1" w:styleId="HTML120">
    <w:name w:val="Адрес HTML Знак120"/>
    <w:semiHidden/>
    <w:rsid w:val="00F60BC5"/>
    <w:rPr>
      <w:i/>
      <w:sz w:val="24"/>
    </w:rPr>
  </w:style>
  <w:style w:type="character" w:customStyle="1" w:styleId="HTML119">
    <w:name w:val="Адрес HTML Знак119"/>
    <w:semiHidden/>
    <w:rsid w:val="00F60BC5"/>
    <w:rPr>
      <w:i/>
      <w:sz w:val="24"/>
    </w:rPr>
  </w:style>
  <w:style w:type="character" w:customStyle="1" w:styleId="HTML118">
    <w:name w:val="Адрес HTML Знак118"/>
    <w:semiHidden/>
    <w:rsid w:val="00F60BC5"/>
    <w:rPr>
      <w:i/>
      <w:sz w:val="24"/>
    </w:rPr>
  </w:style>
  <w:style w:type="character" w:customStyle="1" w:styleId="HTML117">
    <w:name w:val="Адрес HTML Знак117"/>
    <w:rsid w:val="00F60BC5"/>
    <w:rPr>
      <w:i/>
      <w:sz w:val="24"/>
    </w:rPr>
  </w:style>
  <w:style w:type="character" w:customStyle="1" w:styleId="HTML116">
    <w:name w:val="Адрес HTML Знак116"/>
    <w:semiHidden/>
    <w:rsid w:val="00F60BC5"/>
    <w:rPr>
      <w:i/>
      <w:sz w:val="24"/>
    </w:rPr>
  </w:style>
  <w:style w:type="character" w:customStyle="1" w:styleId="HTML115">
    <w:name w:val="Адрес HTML Знак115"/>
    <w:semiHidden/>
    <w:rsid w:val="00F60BC5"/>
    <w:rPr>
      <w:i/>
      <w:sz w:val="24"/>
    </w:rPr>
  </w:style>
  <w:style w:type="character" w:customStyle="1" w:styleId="HTML114">
    <w:name w:val="Адрес HTML Знак114"/>
    <w:semiHidden/>
    <w:rsid w:val="00F60BC5"/>
    <w:rPr>
      <w:i/>
      <w:sz w:val="24"/>
    </w:rPr>
  </w:style>
  <w:style w:type="character" w:customStyle="1" w:styleId="HTML113">
    <w:name w:val="Адрес HTML Знак113"/>
    <w:semiHidden/>
    <w:rsid w:val="00F60BC5"/>
    <w:rPr>
      <w:i/>
      <w:sz w:val="24"/>
    </w:rPr>
  </w:style>
  <w:style w:type="character" w:customStyle="1" w:styleId="HTML112">
    <w:name w:val="Адрес HTML Знак112"/>
    <w:semiHidden/>
    <w:rsid w:val="00F60BC5"/>
    <w:rPr>
      <w:i/>
      <w:sz w:val="24"/>
    </w:rPr>
  </w:style>
  <w:style w:type="character" w:customStyle="1" w:styleId="HTML111">
    <w:name w:val="Адрес HTML Знак111"/>
    <w:rsid w:val="00F60BC5"/>
    <w:rPr>
      <w:i/>
      <w:sz w:val="24"/>
    </w:rPr>
  </w:style>
  <w:style w:type="character" w:customStyle="1" w:styleId="HTML110">
    <w:name w:val="Адрес HTML Знак110"/>
    <w:semiHidden/>
    <w:rsid w:val="00F60BC5"/>
    <w:rPr>
      <w:i/>
      <w:sz w:val="24"/>
    </w:rPr>
  </w:style>
  <w:style w:type="character" w:customStyle="1" w:styleId="HTML19">
    <w:name w:val="Адрес HTML Знак19"/>
    <w:rsid w:val="00F60BC5"/>
    <w:rPr>
      <w:i/>
      <w:sz w:val="24"/>
    </w:rPr>
  </w:style>
  <w:style w:type="character" w:customStyle="1" w:styleId="HTML18">
    <w:name w:val="Адрес HTML Знак18"/>
    <w:semiHidden/>
    <w:rsid w:val="00F60BC5"/>
    <w:rPr>
      <w:i/>
      <w:sz w:val="24"/>
    </w:rPr>
  </w:style>
  <w:style w:type="character" w:customStyle="1" w:styleId="HTML17">
    <w:name w:val="Адрес HTML Знак17"/>
    <w:semiHidden/>
    <w:rsid w:val="00F60BC5"/>
    <w:rPr>
      <w:i/>
      <w:sz w:val="24"/>
    </w:rPr>
  </w:style>
  <w:style w:type="character" w:customStyle="1" w:styleId="HTML16">
    <w:name w:val="Адрес HTML Знак16"/>
    <w:semiHidden/>
    <w:rsid w:val="00F60BC5"/>
    <w:rPr>
      <w:i/>
      <w:sz w:val="24"/>
    </w:rPr>
  </w:style>
  <w:style w:type="character" w:customStyle="1" w:styleId="HTML15">
    <w:name w:val="Адрес HTML Знак15"/>
    <w:rsid w:val="00F60BC5"/>
    <w:rPr>
      <w:i/>
      <w:sz w:val="24"/>
    </w:rPr>
  </w:style>
  <w:style w:type="character" w:customStyle="1" w:styleId="HTML14">
    <w:name w:val="Адрес HTML Знак14"/>
    <w:semiHidden/>
    <w:rsid w:val="00F60BC5"/>
    <w:rPr>
      <w:i/>
      <w:sz w:val="24"/>
    </w:rPr>
  </w:style>
  <w:style w:type="character" w:customStyle="1" w:styleId="HTML130">
    <w:name w:val="Адрес HTML Знак13"/>
    <w:semiHidden/>
    <w:rsid w:val="00F60BC5"/>
    <w:rPr>
      <w:i/>
      <w:sz w:val="24"/>
    </w:rPr>
  </w:style>
  <w:style w:type="character" w:customStyle="1" w:styleId="HTML121">
    <w:name w:val="Адрес HTML Знак12"/>
    <w:rsid w:val="00F60BC5"/>
    <w:rPr>
      <w:i/>
      <w:sz w:val="22"/>
    </w:rPr>
  </w:style>
  <w:style w:type="character" w:customStyle="1" w:styleId="1220">
    <w:name w:val="Знак1 Знак Знак22"/>
    <w:locked/>
    <w:rsid w:val="00F60BC5"/>
    <w:rPr>
      <w:sz w:val="24"/>
    </w:rPr>
  </w:style>
  <w:style w:type="character" w:customStyle="1" w:styleId="IntenseQuoteChar7">
    <w:name w:val="Intense Quote Char7"/>
    <w:locked/>
    <w:rsid w:val="00F60BC5"/>
    <w:rPr>
      <w:rFonts w:ascii="Calibri" w:hAnsi="Calibri"/>
      <w:b/>
      <w:i/>
      <w:color w:val="4F81BD"/>
      <w:sz w:val="24"/>
    </w:rPr>
  </w:style>
  <w:style w:type="character" w:customStyle="1" w:styleId="1250">
    <w:name w:val="Знак1 Знак Знак25"/>
    <w:locked/>
    <w:rsid w:val="00F60BC5"/>
    <w:rPr>
      <w:sz w:val="24"/>
    </w:rPr>
  </w:style>
  <w:style w:type="character" w:customStyle="1" w:styleId="1240">
    <w:name w:val="Знак1 Знак Знак24"/>
    <w:locked/>
    <w:rsid w:val="00F60BC5"/>
    <w:rPr>
      <w:sz w:val="24"/>
    </w:rPr>
  </w:style>
  <w:style w:type="character" w:customStyle="1" w:styleId="1230">
    <w:name w:val="Знак1 Знак Знак23"/>
    <w:locked/>
    <w:rsid w:val="00F60BC5"/>
    <w:rPr>
      <w:sz w:val="24"/>
    </w:rPr>
  </w:style>
  <w:style w:type="character" w:customStyle="1" w:styleId="1201">
    <w:name w:val="Выделенная цитата Знак120"/>
    <w:rsid w:val="00F60BC5"/>
    <w:rPr>
      <w:i/>
      <w:color w:val="5B9BD5"/>
      <w:sz w:val="24"/>
    </w:rPr>
  </w:style>
  <w:style w:type="character" w:customStyle="1" w:styleId="1191">
    <w:name w:val="Выделенная цитата Знак119"/>
    <w:rsid w:val="00F60BC5"/>
    <w:rPr>
      <w:i/>
      <w:color w:val="5B9BD5"/>
      <w:sz w:val="24"/>
    </w:rPr>
  </w:style>
  <w:style w:type="character" w:customStyle="1" w:styleId="1181">
    <w:name w:val="Выделенная цитата Знак118"/>
    <w:rsid w:val="00F60BC5"/>
    <w:rPr>
      <w:i/>
      <w:color w:val="5B9BD5"/>
      <w:sz w:val="24"/>
    </w:rPr>
  </w:style>
  <w:style w:type="character" w:customStyle="1" w:styleId="1171">
    <w:name w:val="Выделенная цитата Знак117"/>
    <w:rsid w:val="00F60BC5"/>
    <w:rPr>
      <w:i/>
      <w:color w:val="5B9BD5"/>
      <w:sz w:val="24"/>
    </w:rPr>
  </w:style>
  <w:style w:type="character" w:customStyle="1" w:styleId="1161">
    <w:name w:val="Выделенная цитата Знак116"/>
    <w:rsid w:val="00F60BC5"/>
    <w:rPr>
      <w:i/>
      <w:color w:val="5B9BD5"/>
      <w:sz w:val="24"/>
    </w:rPr>
  </w:style>
  <w:style w:type="character" w:customStyle="1" w:styleId="1151">
    <w:name w:val="Выделенная цитата Знак115"/>
    <w:rsid w:val="00F60BC5"/>
    <w:rPr>
      <w:i/>
      <w:color w:val="5B9BD5"/>
      <w:sz w:val="24"/>
    </w:rPr>
  </w:style>
  <w:style w:type="character" w:customStyle="1" w:styleId="1141">
    <w:name w:val="Выделенная цитата Знак114"/>
    <w:rsid w:val="00F60BC5"/>
    <w:rPr>
      <w:i/>
      <w:color w:val="5B9BD5"/>
      <w:sz w:val="24"/>
    </w:rPr>
  </w:style>
  <w:style w:type="character" w:customStyle="1" w:styleId="1131">
    <w:name w:val="Выделенная цитата Знак113"/>
    <w:rsid w:val="00F60BC5"/>
    <w:rPr>
      <w:i/>
      <w:color w:val="5B9BD5"/>
      <w:sz w:val="24"/>
    </w:rPr>
  </w:style>
  <w:style w:type="character" w:customStyle="1" w:styleId="1121">
    <w:name w:val="Выделенная цитата Знак112"/>
    <w:rsid w:val="00F60BC5"/>
    <w:rPr>
      <w:i/>
      <w:color w:val="5B9BD5"/>
      <w:sz w:val="24"/>
    </w:rPr>
  </w:style>
  <w:style w:type="character" w:customStyle="1" w:styleId="1113">
    <w:name w:val="Выделенная цитата Знак111"/>
    <w:rsid w:val="00F60BC5"/>
    <w:rPr>
      <w:i/>
      <w:color w:val="5B9BD5"/>
      <w:sz w:val="24"/>
    </w:rPr>
  </w:style>
  <w:style w:type="character" w:customStyle="1" w:styleId="1102">
    <w:name w:val="Выделенная цитата Знак110"/>
    <w:rsid w:val="00F60BC5"/>
    <w:rPr>
      <w:i/>
      <w:color w:val="5B9BD5"/>
      <w:sz w:val="24"/>
    </w:rPr>
  </w:style>
  <w:style w:type="character" w:customStyle="1" w:styleId="193">
    <w:name w:val="Выделенная цитата Знак19"/>
    <w:rsid w:val="00F60BC5"/>
    <w:rPr>
      <w:i/>
      <w:color w:val="5B9BD5"/>
      <w:sz w:val="24"/>
    </w:rPr>
  </w:style>
  <w:style w:type="character" w:customStyle="1" w:styleId="183">
    <w:name w:val="Выделенная цитата Знак18"/>
    <w:rsid w:val="00F60BC5"/>
    <w:rPr>
      <w:i/>
      <w:color w:val="5B9BD5"/>
      <w:sz w:val="24"/>
    </w:rPr>
  </w:style>
  <w:style w:type="character" w:customStyle="1" w:styleId="174">
    <w:name w:val="Выделенная цитата Знак17"/>
    <w:rsid w:val="00F60BC5"/>
    <w:rPr>
      <w:i/>
      <w:color w:val="5B9BD5"/>
      <w:sz w:val="24"/>
    </w:rPr>
  </w:style>
  <w:style w:type="character" w:customStyle="1" w:styleId="164">
    <w:name w:val="Выделенная цитата Знак16"/>
    <w:rsid w:val="00F60BC5"/>
    <w:rPr>
      <w:i/>
      <w:color w:val="5B9BD5"/>
      <w:sz w:val="24"/>
    </w:rPr>
  </w:style>
  <w:style w:type="character" w:customStyle="1" w:styleId="153">
    <w:name w:val="Выделенная цитата Знак15"/>
    <w:rsid w:val="00F60BC5"/>
    <w:rPr>
      <w:i/>
      <w:color w:val="5B9BD5"/>
      <w:sz w:val="24"/>
    </w:rPr>
  </w:style>
  <w:style w:type="character" w:customStyle="1" w:styleId="147">
    <w:name w:val="Выделенная цитата Знак14"/>
    <w:rsid w:val="00F60BC5"/>
    <w:rPr>
      <w:i/>
      <w:color w:val="5B9BD5"/>
      <w:sz w:val="24"/>
    </w:rPr>
  </w:style>
  <w:style w:type="character" w:customStyle="1" w:styleId="139">
    <w:name w:val="Выделенная цитата Знак13"/>
    <w:rsid w:val="00F60BC5"/>
    <w:rPr>
      <w:i/>
      <w:color w:val="5B9BD5"/>
      <w:sz w:val="24"/>
    </w:rPr>
  </w:style>
  <w:style w:type="character" w:customStyle="1" w:styleId="12f">
    <w:name w:val="Выделенная цитата Знак12"/>
    <w:rsid w:val="00F60BC5"/>
    <w:rPr>
      <w:i/>
      <w:color w:val="5B9BD5"/>
      <w:sz w:val="24"/>
    </w:rPr>
  </w:style>
  <w:style w:type="character" w:customStyle="1" w:styleId="3113">
    <w:name w:val="Основной текст 3 Знак11"/>
    <w:aliases w:val="Знак5 Знак25"/>
    <w:locked/>
    <w:rsid w:val="00F60BC5"/>
    <w:rPr>
      <w:rFonts w:ascii="Times New Roman" w:hAnsi="Times New Roman"/>
      <w:sz w:val="16"/>
      <w:lang w:val="ru-RU" w:eastAsia="ru-RU"/>
    </w:rPr>
  </w:style>
  <w:style w:type="character" w:customStyle="1" w:styleId="HTML11a">
    <w:name w:val="Адрес HTML Знак11"/>
    <w:rsid w:val="00F60BC5"/>
    <w:rPr>
      <w:rFonts w:ascii="Times New Roman" w:hAnsi="Times New Roman"/>
      <w:i/>
      <w:sz w:val="24"/>
    </w:rPr>
  </w:style>
  <w:style w:type="character" w:customStyle="1" w:styleId="1ffffffc">
    <w:name w:val="Без интервала Знак1"/>
    <w:link w:val="4d"/>
    <w:locked/>
    <w:rsid w:val="00F60BC5"/>
  </w:style>
  <w:style w:type="paragraph" w:customStyle="1" w:styleId="4d">
    <w:name w:val="Без интервала4"/>
    <w:link w:val="1ffffffc"/>
    <w:rsid w:val="00F60BC5"/>
    <w:pPr>
      <w:spacing w:after="0" w:line="240" w:lineRule="auto"/>
    </w:pPr>
  </w:style>
  <w:style w:type="character" w:customStyle="1" w:styleId="3114">
    <w:name w:val="Знак3 Знак Знак11"/>
    <w:aliases w:val="Знак3 Знак Знак Знак12"/>
    <w:locked/>
    <w:rsid w:val="00F60BC5"/>
    <w:rPr>
      <w:rFonts w:ascii="Arial" w:hAnsi="Arial"/>
      <w:b/>
      <w:i/>
      <w:sz w:val="28"/>
      <w:lang w:val="ru-RU" w:eastAsia="en-US"/>
    </w:rPr>
  </w:style>
  <w:style w:type="character" w:customStyle="1" w:styleId="11f3">
    <w:name w:val="Выделенная цитата Знак11"/>
    <w:rsid w:val="00F60BC5"/>
    <w:rPr>
      <w:b/>
      <w:i/>
      <w:color w:val="4F81BD"/>
      <w:sz w:val="24"/>
    </w:rPr>
  </w:style>
  <w:style w:type="character" w:customStyle="1" w:styleId="2115">
    <w:name w:val="Цитата 2 Знак11"/>
    <w:rsid w:val="00F60BC5"/>
    <w:rPr>
      <w:i/>
      <w:color w:val="404040"/>
      <w:sz w:val="24"/>
    </w:rPr>
  </w:style>
  <w:style w:type="character" w:customStyle="1" w:styleId="1ffffffd">
    <w:name w:val="Абзац списка Знак1"/>
    <w:locked/>
    <w:rsid w:val="00F60BC5"/>
    <w:rPr>
      <w:rFonts w:ascii="Times New Roman" w:hAnsi="Times New Roman"/>
      <w:sz w:val="24"/>
    </w:rPr>
  </w:style>
  <w:style w:type="character" w:customStyle="1" w:styleId="202">
    <w:name w:val="Знак Знак202"/>
    <w:rsid w:val="00F60BC5"/>
    <w:rPr>
      <w:rFonts w:ascii="Arial" w:hAnsi="Arial"/>
      <w:sz w:val="22"/>
    </w:rPr>
  </w:style>
  <w:style w:type="paragraph" w:customStyle="1" w:styleId="3ff2">
    <w:name w:val="Знак Знак Знак Знак Знак Знак3"/>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F60BC5"/>
    <w:rPr>
      <w:b/>
      <w:sz w:val="27"/>
      <w:lang w:val="ru-RU" w:eastAsia="ru-RU"/>
    </w:rPr>
  </w:style>
  <w:style w:type="character" w:customStyle="1" w:styleId="102">
    <w:name w:val="Знак Знак102"/>
    <w:locked/>
    <w:rsid w:val="00F60BC5"/>
    <w:rPr>
      <w:sz w:val="16"/>
      <w:lang w:val="ru-RU" w:eastAsia="ru-RU"/>
    </w:rPr>
  </w:style>
  <w:style w:type="character" w:customStyle="1" w:styleId="6120">
    <w:name w:val="Знак Знак612"/>
    <w:rsid w:val="00F60BC5"/>
    <w:rPr>
      <w:rFonts w:ascii="Arial" w:hAnsi="Arial"/>
      <w:b/>
      <w:i/>
      <w:sz w:val="28"/>
      <w:lang w:val="ru-RU" w:eastAsia="en-US"/>
    </w:rPr>
  </w:style>
  <w:style w:type="character" w:customStyle="1" w:styleId="1630">
    <w:name w:val="Знак Знак163"/>
    <w:locked/>
    <w:rsid w:val="00F60BC5"/>
    <w:rPr>
      <w:b/>
      <w:caps/>
      <w:sz w:val="24"/>
      <w:lang w:val="ru-RU" w:eastAsia="ru-RU"/>
    </w:rPr>
  </w:style>
  <w:style w:type="character" w:customStyle="1" w:styleId="4e">
    <w:name w:val="Знак Знак Знак4"/>
    <w:rsid w:val="00F60BC5"/>
    <w:rPr>
      <w:rFonts w:ascii="Times New Roman" w:hAnsi="Times New Roman"/>
      <w:b/>
      <w:caps/>
      <w:sz w:val="28"/>
    </w:rPr>
  </w:style>
  <w:style w:type="character" w:customStyle="1" w:styleId="2520">
    <w:name w:val="Знак Знак252"/>
    <w:rsid w:val="00F60BC5"/>
    <w:rPr>
      <w:rFonts w:ascii="Times New Roman" w:hAnsi="Times New Roman"/>
      <w:b/>
      <w:sz w:val="28"/>
    </w:rPr>
  </w:style>
  <w:style w:type="character" w:customStyle="1" w:styleId="2220">
    <w:name w:val="Знак Знак222"/>
    <w:rsid w:val="00F60BC5"/>
    <w:rPr>
      <w:rFonts w:ascii="Times New Roman" w:hAnsi="Times New Roman"/>
      <w:sz w:val="24"/>
    </w:rPr>
  </w:style>
  <w:style w:type="character" w:customStyle="1" w:styleId="1920">
    <w:name w:val="Знак Знак192"/>
    <w:rsid w:val="00F60BC5"/>
    <w:rPr>
      <w:rFonts w:ascii="Times New Roman" w:hAnsi="Times New Roman"/>
      <w:sz w:val="16"/>
      <w:lang w:eastAsia="ru-RU"/>
    </w:rPr>
  </w:style>
  <w:style w:type="character" w:customStyle="1" w:styleId="1820">
    <w:name w:val="Знак Знак182"/>
    <w:rsid w:val="00F60BC5"/>
    <w:rPr>
      <w:rFonts w:ascii="Courier New" w:hAnsi="Courier New"/>
    </w:rPr>
  </w:style>
  <w:style w:type="character" w:customStyle="1" w:styleId="1520">
    <w:name w:val="Знак Знак152"/>
    <w:rsid w:val="00F60BC5"/>
    <w:rPr>
      <w:b/>
      <w:sz w:val="28"/>
    </w:rPr>
  </w:style>
  <w:style w:type="character" w:customStyle="1" w:styleId="4120">
    <w:name w:val="Знак Знак412"/>
    <w:locked/>
    <w:rsid w:val="00F60BC5"/>
    <w:rPr>
      <w:rFonts w:ascii="Arial" w:hAnsi="Arial"/>
      <w:b/>
      <w:i/>
      <w:sz w:val="28"/>
      <w:lang w:val="ru-RU" w:eastAsia="en-US"/>
    </w:rPr>
  </w:style>
  <w:style w:type="character" w:customStyle="1" w:styleId="2330">
    <w:name w:val="Знак Знак23 Знак3"/>
    <w:aliases w:val="Знак Знак3 Знак3"/>
    <w:locked/>
    <w:rsid w:val="00F60BC5"/>
    <w:rPr>
      <w:rFonts w:ascii="Tahoma" w:hAnsi="Tahoma"/>
      <w:sz w:val="16"/>
    </w:rPr>
  </w:style>
  <w:style w:type="paragraph" w:customStyle="1" w:styleId="4f">
    <w:name w:val="Знак Знак Знак Знак Знак Знак Знак Знак Знак Знак Знак Знак Знак4"/>
    <w:basedOn w:val="a3"/>
    <w:rsid w:val="00F60BC5"/>
    <w:pPr>
      <w:spacing w:after="160" w:line="240" w:lineRule="exact"/>
    </w:pPr>
    <w:rPr>
      <w:rFonts w:ascii="Verdana" w:hAnsi="Verdana"/>
      <w:lang w:val="en-US" w:eastAsia="en-US"/>
    </w:rPr>
  </w:style>
  <w:style w:type="paragraph" w:customStyle="1" w:styleId="32a">
    <w:name w:val="Знак32"/>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F60BC5"/>
    <w:rPr>
      <w:b/>
      <w:caps/>
      <w:sz w:val="24"/>
      <w:lang w:val="ru-RU" w:eastAsia="ru-RU"/>
    </w:rPr>
  </w:style>
  <w:style w:type="character" w:customStyle="1" w:styleId="2ffff5">
    <w:name w:val="Без интервала Знак2"/>
    <w:locked/>
    <w:rsid w:val="00F60BC5"/>
    <w:rPr>
      <w:sz w:val="24"/>
      <w:lang w:eastAsia="en-US"/>
    </w:rPr>
  </w:style>
  <w:style w:type="character" w:customStyle="1" w:styleId="1122">
    <w:name w:val="Знак1 Знак Знак12"/>
    <w:locked/>
    <w:rsid w:val="00F60BC5"/>
    <w:rPr>
      <w:rFonts w:ascii="Times New Roman" w:hAnsi="Times New Roman"/>
      <w:sz w:val="24"/>
      <w:lang w:eastAsia="ru-RU"/>
    </w:rPr>
  </w:style>
  <w:style w:type="character" w:customStyle="1" w:styleId="462">
    <w:name w:val="Знак Знак462"/>
    <w:locked/>
    <w:rsid w:val="00F60BC5"/>
    <w:rPr>
      <w:b/>
      <w:sz w:val="27"/>
      <w:lang w:val="ru-RU" w:eastAsia="ru-RU"/>
    </w:rPr>
  </w:style>
  <w:style w:type="character" w:customStyle="1" w:styleId="482">
    <w:name w:val="Знак Знак482"/>
    <w:locked/>
    <w:rsid w:val="00F60BC5"/>
    <w:rPr>
      <w:b/>
      <w:sz w:val="27"/>
      <w:lang w:val="ru-RU" w:eastAsia="ru-RU"/>
    </w:rPr>
  </w:style>
  <w:style w:type="character" w:customStyle="1" w:styleId="442">
    <w:name w:val="Знак Знак442"/>
    <w:locked/>
    <w:rsid w:val="00F60BC5"/>
    <w:rPr>
      <w:sz w:val="24"/>
    </w:rPr>
  </w:style>
  <w:style w:type="character" w:customStyle="1" w:styleId="5120">
    <w:name w:val="Знак Знак512"/>
    <w:locked/>
    <w:rsid w:val="00F60BC5"/>
    <w:rPr>
      <w:b/>
      <w:sz w:val="27"/>
      <w:lang w:val="ru-RU" w:eastAsia="ru-RU"/>
    </w:rPr>
  </w:style>
  <w:style w:type="character" w:customStyle="1" w:styleId="432">
    <w:name w:val="Знак Знак432"/>
    <w:locked/>
    <w:rsid w:val="00F60BC5"/>
    <w:rPr>
      <w:color w:val="000000"/>
      <w:sz w:val="24"/>
      <w:lang w:eastAsia="ru-RU"/>
    </w:rPr>
  </w:style>
  <w:style w:type="character" w:customStyle="1" w:styleId="4220">
    <w:name w:val="Знак Знак422"/>
    <w:rsid w:val="00F60BC5"/>
    <w:rPr>
      <w:rFonts w:ascii="Times New Roman" w:hAnsi="Times New Roman"/>
      <w:sz w:val="16"/>
    </w:rPr>
  </w:style>
  <w:style w:type="character" w:customStyle="1" w:styleId="4920">
    <w:name w:val="Знак Знак492"/>
    <w:rsid w:val="00F60BC5"/>
    <w:rPr>
      <w:rFonts w:ascii="Times New Roman" w:hAnsi="Times New Roman"/>
      <w:b/>
      <w:caps/>
      <w:sz w:val="24"/>
      <w:lang w:eastAsia="ru-RU"/>
    </w:rPr>
  </w:style>
  <w:style w:type="character" w:customStyle="1" w:styleId="472">
    <w:name w:val="Знак Знак472"/>
    <w:rsid w:val="00F60BC5"/>
    <w:rPr>
      <w:rFonts w:ascii="Times New Roman" w:hAnsi="Times New Roman"/>
      <w:b/>
      <w:sz w:val="27"/>
      <w:lang w:eastAsia="ru-RU"/>
    </w:rPr>
  </w:style>
  <w:style w:type="character" w:customStyle="1" w:styleId="452">
    <w:name w:val="Знак Знак452"/>
    <w:rsid w:val="00F60BC5"/>
    <w:rPr>
      <w:rFonts w:ascii="Times New Roman" w:hAnsi="Times New Roman"/>
      <w:b/>
      <w:i/>
      <w:sz w:val="26"/>
      <w:lang w:eastAsia="ru-RU"/>
    </w:rPr>
  </w:style>
  <w:style w:type="character" w:customStyle="1" w:styleId="5020">
    <w:name w:val="Знак Знак502"/>
    <w:locked/>
    <w:rsid w:val="00F60BC5"/>
    <w:rPr>
      <w:b/>
      <w:sz w:val="28"/>
      <w:lang w:val="ru-RU" w:eastAsia="ru-RU"/>
    </w:rPr>
  </w:style>
  <w:style w:type="character" w:customStyle="1" w:styleId="522">
    <w:name w:val="Знак Знак522"/>
    <w:rsid w:val="00F60BC5"/>
    <w:rPr>
      <w:rFonts w:ascii="Arial" w:hAnsi="Arial"/>
      <w:b/>
      <w:i/>
      <w:sz w:val="28"/>
    </w:rPr>
  </w:style>
  <w:style w:type="character" w:customStyle="1" w:styleId="5121">
    <w:name w:val="Знак5 Знак Знак12"/>
    <w:locked/>
    <w:rsid w:val="00F60BC5"/>
    <w:rPr>
      <w:sz w:val="16"/>
      <w:lang w:val="ru-RU" w:eastAsia="ru-RU"/>
    </w:rPr>
  </w:style>
  <w:style w:type="character" w:customStyle="1" w:styleId="624">
    <w:name w:val="Знак6 Знак Знак2"/>
    <w:rsid w:val="00F60BC5"/>
    <w:rPr>
      <w:sz w:val="24"/>
      <w:lang w:val="ru-RU" w:eastAsia="ru-RU"/>
    </w:rPr>
  </w:style>
  <w:style w:type="character" w:customStyle="1" w:styleId="UnresolvedMention">
    <w:name w:val="Unresolved Mention"/>
    <w:semiHidden/>
    <w:rsid w:val="00F60BC5"/>
    <w:rPr>
      <w:color w:val="605E5C"/>
      <w:shd w:val="clear" w:color="auto" w:fill="E1DFDD"/>
    </w:rPr>
  </w:style>
  <w:style w:type="character" w:customStyle="1" w:styleId="203">
    <w:name w:val="Знак Знак203"/>
    <w:rsid w:val="00F60BC5"/>
    <w:rPr>
      <w:rFonts w:ascii="Arial" w:hAnsi="Arial"/>
      <w:sz w:val="22"/>
    </w:rPr>
  </w:style>
  <w:style w:type="paragraph" w:customStyle="1" w:styleId="4f0">
    <w:name w:val="Знак Знак Знак Знак Знак Знак4"/>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F60BC5"/>
    <w:rPr>
      <w:sz w:val="16"/>
      <w:lang w:val="ru-RU" w:eastAsia="ru-RU"/>
    </w:rPr>
  </w:style>
  <w:style w:type="character" w:customStyle="1" w:styleId="1430">
    <w:name w:val="Знак Знак143"/>
    <w:locked/>
    <w:rsid w:val="00F60BC5"/>
    <w:rPr>
      <w:b/>
      <w:sz w:val="27"/>
      <w:lang w:val="ru-RU" w:eastAsia="ru-RU"/>
    </w:rPr>
  </w:style>
  <w:style w:type="character" w:customStyle="1" w:styleId="103">
    <w:name w:val="Знак Знак103"/>
    <w:locked/>
    <w:rsid w:val="00F60BC5"/>
    <w:rPr>
      <w:sz w:val="16"/>
      <w:lang w:val="ru-RU" w:eastAsia="ru-RU"/>
    </w:rPr>
  </w:style>
  <w:style w:type="character" w:customStyle="1" w:styleId="6130">
    <w:name w:val="Знак Знак613"/>
    <w:rsid w:val="00F60BC5"/>
    <w:rPr>
      <w:rFonts w:ascii="Arial" w:hAnsi="Arial"/>
      <w:b/>
      <w:i/>
      <w:sz w:val="28"/>
      <w:lang w:val="ru-RU" w:eastAsia="en-US"/>
    </w:rPr>
  </w:style>
  <w:style w:type="character" w:customStyle="1" w:styleId="1640">
    <w:name w:val="Знак Знак164"/>
    <w:locked/>
    <w:rsid w:val="00F60BC5"/>
    <w:rPr>
      <w:b/>
      <w:caps/>
      <w:sz w:val="24"/>
      <w:lang w:val="ru-RU" w:eastAsia="ru-RU"/>
    </w:rPr>
  </w:style>
  <w:style w:type="character" w:customStyle="1" w:styleId="5b">
    <w:name w:val="Знак Знак Знак5"/>
    <w:rsid w:val="00F60BC5"/>
    <w:rPr>
      <w:rFonts w:ascii="Times New Roman" w:hAnsi="Times New Roman"/>
      <w:b/>
      <w:caps/>
      <w:sz w:val="28"/>
    </w:rPr>
  </w:style>
  <w:style w:type="character" w:customStyle="1" w:styleId="253">
    <w:name w:val="Знак Знак253"/>
    <w:rsid w:val="00F60BC5"/>
    <w:rPr>
      <w:rFonts w:ascii="Times New Roman" w:hAnsi="Times New Roman"/>
      <w:b/>
      <w:sz w:val="28"/>
    </w:rPr>
  </w:style>
  <w:style w:type="character" w:customStyle="1" w:styleId="2230">
    <w:name w:val="Знак Знак223"/>
    <w:rsid w:val="00F60BC5"/>
    <w:rPr>
      <w:rFonts w:ascii="Times New Roman" w:hAnsi="Times New Roman"/>
      <w:sz w:val="24"/>
    </w:rPr>
  </w:style>
  <w:style w:type="character" w:customStyle="1" w:styleId="1930">
    <w:name w:val="Знак Знак193"/>
    <w:rsid w:val="00F60BC5"/>
    <w:rPr>
      <w:rFonts w:ascii="Times New Roman" w:hAnsi="Times New Roman"/>
      <w:sz w:val="16"/>
      <w:lang w:eastAsia="ru-RU"/>
    </w:rPr>
  </w:style>
  <w:style w:type="character" w:customStyle="1" w:styleId="1830">
    <w:name w:val="Знак Знак183"/>
    <w:rsid w:val="00F60BC5"/>
    <w:rPr>
      <w:rFonts w:ascii="Courier New" w:hAnsi="Courier New"/>
    </w:rPr>
  </w:style>
  <w:style w:type="character" w:customStyle="1" w:styleId="1730">
    <w:name w:val="Знак Знак173"/>
    <w:rsid w:val="00F60BC5"/>
    <w:rPr>
      <w:rFonts w:ascii="Times New Roman" w:hAnsi="Times New Roman"/>
      <w:sz w:val="24"/>
    </w:rPr>
  </w:style>
  <w:style w:type="character" w:customStyle="1" w:styleId="1530">
    <w:name w:val="Знак Знак153"/>
    <w:rsid w:val="00F60BC5"/>
    <w:rPr>
      <w:b/>
      <w:sz w:val="28"/>
    </w:rPr>
  </w:style>
  <w:style w:type="character" w:customStyle="1" w:styleId="4130">
    <w:name w:val="Знак Знак413"/>
    <w:locked/>
    <w:rsid w:val="00F60BC5"/>
    <w:rPr>
      <w:rFonts w:ascii="Arial" w:hAnsi="Arial"/>
      <w:b/>
      <w:i/>
      <w:sz w:val="28"/>
      <w:lang w:val="ru-RU" w:eastAsia="en-US"/>
    </w:rPr>
  </w:style>
  <w:style w:type="character" w:customStyle="1" w:styleId="2340">
    <w:name w:val="Знак Знак23 Знак4"/>
    <w:aliases w:val="Знак Знак3 Знак4"/>
    <w:locked/>
    <w:rsid w:val="00F60BC5"/>
    <w:rPr>
      <w:rFonts w:ascii="Tahoma" w:hAnsi="Tahoma"/>
      <w:sz w:val="16"/>
    </w:rPr>
  </w:style>
  <w:style w:type="paragraph" w:customStyle="1" w:styleId="5c">
    <w:name w:val="Знак Знак Знак Знак Знак Знак Знак Знак Знак Знак Знак Знак Знак5"/>
    <w:basedOn w:val="a3"/>
    <w:rsid w:val="00F60BC5"/>
    <w:pPr>
      <w:spacing w:after="160" w:line="240" w:lineRule="exact"/>
    </w:pPr>
    <w:rPr>
      <w:rFonts w:ascii="Verdana" w:hAnsi="Verdana"/>
      <w:lang w:val="en-US" w:eastAsia="en-US"/>
    </w:rPr>
  </w:style>
  <w:style w:type="paragraph" w:customStyle="1" w:styleId="332">
    <w:name w:val="Знак33"/>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F60BC5"/>
    <w:rPr>
      <w:b/>
      <w:caps/>
      <w:sz w:val="24"/>
      <w:lang w:val="ru-RU" w:eastAsia="ru-RU"/>
    </w:rPr>
  </w:style>
  <w:style w:type="character" w:customStyle="1" w:styleId="3ff3">
    <w:name w:val="Без интервала Знак3"/>
    <w:locked/>
    <w:rsid w:val="00F60BC5"/>
    <w:rPr>
      <w:sz w:val="24"/>
      <w:lang w:eastAsia="en-US"/>
    </w:rPr>
  </w:style>
  <w:style w:type="character" w:customStyle="1" w:styleId="1132">
    <w:name w:val="Знак1 Знак Знак13"/>
    <w:locked/>
    <w:rsid w:val="00F60BC5"/>
    <w:rPr>
      <w:rFonts w:ascii="Times New Roman" w:hAnsi="Times New Roman"/>
      <w:sz w:val="24"/>
      <w:lang w:eastAsia="ru-RU"/>
    </w:rPr>
  </w:style>
  <w:style w:type="character" w:customStyle="1" w:styleId="463">
    <w:name w:val="Знак Знак463"/>
    <w:locked/>
    <w:rsid w:val="00F60BC5"/>
    <w:rPr>
      <w:b/>
      <w:sz w:val="27"/>
      <w:lang w:val="ru-RU" w:eastAsia="ru-RU"/>
    </w:rPr>
  </w:style>
  <w:style w:type="character" w:customStyle="1" w:styleId="483">
    <w:name w:val="Знак Знак483"/>
    <w:locked/>
    <w:rsid w:val="00F60BC5"/>
    <w:rPr>
      <w:b/>
      <w:sz w:val="27"/>
      <w:lang w:val="ru-RU" w:eastAsia="ru-RU"/>
    </w:rPr>
  </w:style>
  <w:style w:type="character" w:customStyle="1" w:styleId="443">
    <w:name w:val="Знак Знак443"/>
    <w:locked/>
    <w:rsid w:val="00F60BC5"/>
    <w:rPr>
      <w:sz w:val="24"/>
    </w:rPr>
  </w:style>
  <w:style w:type="character" w:customStyle="1" w:styleId="5130">
    <w:name w:val="Знак Знак513"/>
    <w:locked/>
    <w:rsid w:val="00F60BC5"/>
    <w:rPr>
      <w:b/>
      <w:sz w:val="27"/>
      <w:lang w:val="ru-RU" w:eastAsia="ru-RU"/>
    </w:rPr>
  </w:style>
  <w:style w:type="character" w:customStyle="1" w:styleId="433">
    <w:name w:val="Знак Знак433"/>
    <w:locked/>
    <w:rsid w:val="00F60BC5"/>
    <w:rPr>
      <w:color w:val="000000"/>
      <w:sz w:val="24"/>
      <w:lang w:eastAsia="ru-RU"/>
    </w:rPr>
  </w:style>
  <w:style w:type="character" w:customStyle="1" w:styleId="423">
    <w:name w:val="Знак Знак423"/>
    <w:rsid w:val="00F60BC5"/>
    <w:rPr>
      <w:rFonts w:ascii="Times New Roman" w:hAnsi="Times New Roman"/>
      <w:sz w:val="16"/>
    </w:rPr>
  </w:style>
  <w:style w:type="character" w:customStyle="1" w:styleId="493">
    <w:name w:val="Знак Знак493"/>
    <w:rsid w:val="00F60BC5"/>
    <w:rPr>
      <w:rFonts w:ascii="Times New Roman" w:hAnsi="Times New Roman"/>
      <w:b/>
      <w:caps/>
      <w:sz w:val="24"/>
      <w:lang w:eastAsia="ru-RU"/>
    </w:rPr>
  </w:style>
  <w:style w:type="character" w:customStyle="1" w:styleId="473">
    <w:name w:val="Знак Знак473"/>
    <w:rsid w:val="00F60BC5"/>
    <w:rPr>
      <w:rFonts w:ascii="Times New Roman" w:hAnsi="Times New Roman"/>
      <w:b/>
      <w:sz w:val="27"/>
      <w:lang w:eastAsia="ru-RU"/>
    </w:rPr>
  </w:style>
  <w:style w:type="character" w:customStyle="1" w:styleId="453">
    <w:name w:val="Знак Знак453"/>
    <w:rsid w:val="00F60BC5"/>
    <w:rPr>
      <w:rFonts w:ascii="Times New Roman" w:hAnsi="Times New Roman"/>
      <w:b/>
      <w:i/>
      <w:sz w:val="26"/>
      <w:lang w:eastAsia="ru-RU"/>
    </w:rPr>
  </w:style>
  <w:style w:type="character" w:customStyle="1" w:styleId="503">
    <w:name w:val="Знак Знак503"/>
    <w:locked/>
    <w:rsid w:val="00F60BC5"/>
    <w:rPr>
      <w:b/>
      <w:sz w:val="28"/>
      <w:lang w:val="ru-RU" w:eastAsia="ru-RU"/>
    </w:rPr>
  </w:style>
  <w:style w:type="character" w:customStyle="1" w:styleId="523">
    <w:name w:val="Знак Знак523"/>
    <w:rsid w:val="00F60BC5"/>
    <w:rPr>
      <w:rFonts w:ascii="Arial" w:hAnsi="Arial"/>
      <w:b/>
      <w:i/>
      <w:sz w:val="28"/>
    </w:rPr>
  </w:style>
  <w:style w:type="character" w:customStyle="1" w:styleId="5131">
    <w:name w:val="Знак5 Знак Знак13"/>
    <w:locked/>
    <w:rsid w:val="00F60BC5"/>
    <w:rPr>
      <w:sz w:val="16"/>
      <w:lang w:val="ru-RU" w:eastAsia="ru-RU"/>
    </w:rPr>
  </w:style>
  <w:style w:type="character" w:customStyle="1" w:styleId="632">
    <w:name w:val="Знак6 Знак Знак3"/>
    <w:rsid w:val="00F60BC5"/>
    <w:rPr>
      <w:sz w:val="24"/>
      <w:lang w:val="ru-RU" w:eastAsia="ru-RU"/>
    </w:rPr>
  </w:style>
  <w:style w:type="paragraph" w:customStyle="1" w:styleId="5d">
    <w:name w:val="Знак Знак Знак Знак Знак Знак5"/>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F60BC5"/>
    <w:rPr>
      <w:sz w:val="16"/>
      <w:lang w:val="ru-RU" w:eastAsia="ru-RU"/>
    </w:rPr>
  </w:style>
  <w:style w:type="character" w:customStyle="1" w:styleId="1440">
    <w:name w:val="Знак Знак144"/>
    <w:locked/>
    <w:rsid w:val="00F60BC5"/>
    <w:rPr>
      <w:b/>
      <w:sz w:val="27"/>
      <w:lang w:val="ru-RU" w:eastAsia="ru-RU"/>
    </w:rPr>
  </w:style>
  <w:style w:type="character" w:customStyle="1" w:styleId="104">
    <w:name w:val="Знак Знак104"/>
    <w:locked/>
    <w:rsid w:val="00F60BC5"/>
    <w:rPr>
      <w:sz w:val="16"/>
      <w:lang w:val="ru-RU" w:eastAsia="ru-RU"/>
    </w:rPr>
  </w:style>
  <w:style w:type="character" w:customStyle="1" w:styleId="6140">
    <w:name w:val="Знак Знак614"/>
    <w:rsid w:val="00F60BC5"/>
    <w:rPr>
      <w:rFonts w:ascii="Arial" w:hAnsi="Arial"/>
      <w:b/>
      <w:i/>
      <w:sz w:val="28"/>
      <w:lang w:val="ru-RU" w:eastAsia="en-US"/>
    </w:rPr>
  </w:style>
  <w:style w:type="character" w:customStyle="1" w:styleId="165">
    <w:name w:val="Знак Знак165"/>
    <w:locked/>
    <w:rsid w:val="00F60BC5"/>
    <w:rPr>
      <w:b/>
      <w:caps/>
      <w:sz w:val="24"/>
      <w:lang w:val="ru-RU" w:eastAsia="ru-RU"/>
    </w:rPr>
  </w:style>
  <w:style w:type="character" w:customStyle="1" w:styleId="6d">
    <w:name w:val="Знак Знак Знак6"/>
    <w:rsid w:val="00F60BC5"/>
    <w:rPr>
      <w:rFonts w:ascii="Times New Roman" w:hAnsi="Times New Roman"/>
      <w:b/>
      <w:caps/>
      <w:sz w:val="28"/>
    </w:rPr>
  </w:style>
  <w:style w:type="character" w:customStyle="1" w:styleId="254">
    <w:name w:val="Знак Знак254"/>
    <w:rsid w:val="00F60BC5"/>
    <w:rPr>
      <w:rFonts w:ascii="Times New Roman" w:hAnsi="Times New Roman"/>
      <w:b/>
      <w:sz w:val="28"/>
    </w:rPr>
  </w:style>
  <w:style w:type="character" w:customStyle="1" w:styleId="2240">
    <w:name w:val="Знак Знак224"/>
    <w:rsid w:val="00F60BC5"/>
    <w:rPr>
      <w:rFonts w:ascii="Times New Roman" w:hAnsi="Times New Roman"/>
      <w:sz w:val="24"/>
    </w:rPr>
  </w:style>
  <w:style w:type="character" w:customStyle="1" w:styleId="204">
    <w:name w:val="Знак Знак204"/>
    <w:rsid w:val="00F60BC5"/>
    <w:rPr>
      <w:rFonts w:ascii="Arial" w:hAnsi="Arial"/>
      <w:sz w:val="22"/>
    </w:rPr>
  </w:style>
  <w:style w:type="character" w:customStyle="1" w:styleId="194">
    <w:name w:val="Знак Знак194"/>
    <w:rsid w:val="00F60BC5"/>
    <w:rPr>
      <w:rFonts w:ascii="Times New Roman" w:hAnsi="Times New Roman"/>
      <w:sz w:val="16"/>
      <w:lang w:eastAsia="ru-RU"/>
    </w:rPr>
  </w:style>
  <w:style w:type="character" w:customStyle="1" w:styleId="184">
    <w:name w:val="Знак Знак184"/>
    <w:rsid w:val="00F60BC5"/>
    <w:rPr>
      <w:rFonts w:ascii="Courier New" w:hAnsi="Courier New"/>
    </w:rPr>
  </w:style>
  <w:style w:type="character" w:customStyle="1" w:styleId="1740">
    <w:name w:val="Знак Знак174"/>
    <w:rsid w:val="00F60BC5"/>
    <w:rPr>
      <w:rFonts w:ascii="Times New Roman" w:hAnsi="Times New Roman"/>
      <w:sz w:val="24"/>
    </w:rPr>
  </w:style>
  <w:style w:type="character" w:customStyle="1" w:styleId="154">
    <w:name w:val="Знак Знак154"/>
    <w:rsid w:val="00F60BC5"/>
    <w:rPr>
      <w:b/>
      <w:sz w:val="28"/>
    </w:rPr>
  </w:style>
  <w:style w:type="character" w:customStyle="1" w:styleId="4140">
    <w:name w:val="Знак Знак414"/>
    <w:locked/>
    <w:rsid w:val="00F60BC5"/>
    <w:rPr>
      <w:rFonts w:ascii="Arial" w:hAnsi="Arial"/>
      <w:b/>
      <w:i/>
      <w:sz w:val="28"/>
      <w:lang w:val="ru-RU" w:eastAsia="en-US"/>
    </w:rPr>
  </w:style>
  <w:style w:type="character" w:customStyle="1" w:styleId="235">
    <w:name w:val="Знак Знак23 Знак5"/>
    <w:aliases w:val="Знак Знак3 Знак5"/>
    <w:locked/>
    <w:rsid w:val="00F60BC5"/>
    <w:rPr>
      <w:rFonts w:ascii="Tahoma" w:hAnsi="Tahoma"/>
      <w:sz w:val="16"/>
    </w:rPr>
  </w:style>
  <w:style w:type="paragraph" w:customStyle="1" w:styleId="6e">
    <w:name w:val="Знак Знак Знак Знак Знак Знак Знак Знак Знак Знак Знак Знак Знак6"/>
    <w:basedOn w:val="a3"/>
    <w:rsid w:val="00F60BC5"/>
    <w:pPr>
      <w:spacing w:after="160" w:line="240" w:lineRule="exact"/>
    </w:pPr>
    <w:rPr>
      <w:rFonts w:ascii="Verdana" w:hAnsi="Verdana"/>
      <w:lang w:val="en-US" w:eastAsia="en-US"/>
    </w:rPr>
  </w:style>
  <w:style w:type="paragraph" w:customStyle="1" w:styleId="344">
    <w:name w:val="Знак34"/>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F60BC5"/>
    <w:rPr>
      <w:b/>
      <w:caps/>
      <w:sz w:val="24"/>
      <w:lang w:val="ru-RU" w:eastAsia="ru-RU"/>
    </w:rPr>
  </w:style>
  <w:style w:type="character" w:customStyle="1" w:styleId="4f1">
    <w:name w:val="Без интервала Знак4"/>
    <w:locked/>
    <w:rsid w:val="00F60BC5"/>
    <w:rPr>
      <w:sz w:val="24"/>
      <w:lang w:eastAsia="en-US"/>
    </w:rPr>
  </w:style>
  <w:style w:type="character" w:customStyle="1" w:styleId="1142">
    <w:name w:val="Знак1 Знак Знак14"/>
    <w:locked/>
    <w:rsid w:val="00F60BC5"/>
    <w:rPr>
      <w:rFonts w:ascii="Times New Roman" w:hAnsi="Times New Roman"/>
      <w:sz w:val="24"/>
      <w:lang w:eastAsia="ru-RU"/>
    </w:rPr>
  </w:style>
  <w:style w:type="character" w:customStyle="1" w:styleId="464">
    <w:name w:val="Знак Знак464"/>
    <w:locked/>
    <w:rsid w:val="00F60BC5"/>
    <w:rPr>
      <w:b/>
      <w:sz w:val="27"/>
      <w:lang w:val="ru-RU" w:eastAsia="ru-RU"/>
    </w:rPr>
  </w:style>
  <w:style w:type="character" w:customStyle="1" w:styleId="484">
    <w:name w:val="Знак Знак484"/>
    <w:locked/>
    <w:rsid w:val="00F60BC5"/>
    <w:rPr>
      <w:b/>
      <w:sz w:val="27"/>
      <w:lang w:val="ru-RU" w:eastAsia="ru-RU"/>
    </w:rPr>
  </w:style>
  <w:style w:type="character" w:customStyle="1" w:styleId="444">
    <w:name w:val="Знак Знак444"/>
    <w:locked/>
    <w:rsid w:val="00F60BC5"/>
    <w:rPr>
      <w:sz w:val="24"/>
    </w:rPr>
  </w:style>
  <w:style w:type="character" w:customStyle="1" w:styleId="5140">
    <w:name w:val="Знак Знак514"/>
    <w:locked/>
    <w:rsid w:val="00F60BC5"/>
    <w:rPr>
      <w:b/>
      <w:sz w:val="27"/>
      <w:lang w:val="ru-RU" w:eastAsia="ru-RU"/>
    </w:rPr>
  </w:style>
  <w:style w:type="character" w:customStyle="1" w:styleId="434">
    <w:name w:val="Знак Знак434"/>
    <w:locked/>
    <w:rsid w:val="00F60BC5"/>
    <w:rPr>
      <w:color w:val="000000"/>
      <w:sz w:val="24"/>
      <w:lang w:eastAsia="ru-RU"/>
    </w:rPr>
  </w:style>
  <w:style w:type="character" w:customStyle="1" w:styleId="424">
    <w:name w:val="Знак Знак424"/>
    <w:rsid w:val="00F60BC5"/>
    <w:rPr>
      <w:rFonts w:ascii="Times New Roman" w:hAnsi="Times New Roman"/>
      <w:sz w:val="16"/>
    </w:rPr>
  </w:style>
  <w:style w:type="character" w:customStyle="1" w:styleId="494">
    <w:name w:val="Знак Знак494"/>
    <w:rsid w:val="00F60BC5"/>
    <w:rPr>
      <w:rFonts w:ascii="Times New Roman" w:hAnsi="Times New Roman"/>
      <w:b/>
      <w:caps/>
      <w:sz w:val="24"/>
      <w:lang w:eastAsia="ru-RU"/>
    </w:rPr>
  </w:style>
  <w:style w:type="character" w:customStyle="1" w:styleId="474">
    <w:name w:val="Знак Знак474"/>
    <w:rsid w:val="00F60BC5"/>
    <w:rPr>
      <w:rFonts w:ascii="Times New Roman" w:hAnsi="Times New Roman"/>
      <w:b/>
      <w:sz w:val="27"/>
      <w:lang w:eastAsia="ru-RU"/>
    </w:rPr>
  </w:style>
  <w:style w:type="character" w:customStyle="1" w:styleId="454">
    <w:name w:val="Знак Знак454"/>
    <w:rsid w:val="00F60BC5"/>
    <w:rPr>
      <w:rFonts w:ascii="Times New Roman" w:hAnsi="Times New Roman"/>
      <w:b/>
      <w:i/>
      <w:sz w:val="26"/>
      <w:lang w:eastAsia="ru-RU"/>
    </w:rPr>
  </w:style>
  <w:style w:type="character" w:customStyle="1" w:styleId="552">
    <w:name w:val="Знак5 Знак Знак5"/>
    <w:locked/>
    <w:rsid w:val="00F60BC5"/>
    <w:rPr>
      <w:sz w:val="16"/>
    </w:rPr>
  </w:style>
  <w:style w:type="character" w:customStyle="1" w:styleId="504">
    <w:name w:val="Знак Знак504"/>
    <w:locked/>
    <w:rsid w:val="00F60BC5"/>
    <w:rPr>
      <w:b/>
      <w:sz w:val="28"/>
      <w:lang w:val="ru-RU" w:eastAsia="ru-RU"/>
    </w:rPr>
  </w:style>
  <w:style w:type="character" w:customStyle="1" w:styleId="524">
    <w:name w:val="Знак Знак524"/>
    <w:rsid w:val="00F60BC5"/>
    <w:rPr>
      <w:rFonts w:ascii="Arial" w:hAnsi="Arial"/>
      <w:b/>
      <w:i/>
      <w:sz w:val="28"/>
    </w:rPr>
  </w:style>
  <w:style w:type="character" w:customStyle="1" w:styleId="5141">
    <w:name w:val="Знак5 Знак Знак14"/>
    <w:locked/>
    <w:rsid w:val="00F60BC5"/>
    <w:rPr>
      <w:sz w:val="16"/>
      <w:lang w:val="ru-RU" w:eastAsia="ru-RU"/>
    </w:rPr>
  </w:style>
  <w:style w:type="character" w:customStyle="1" w:styleId="642">
    <w:name w:val="Знак6 Знак Знак4"/>
    <w:rsid w:val="00F60BC5"/>
    <w:rPr>
      <w:sz w:val="24"/>
      <w:lang w:val="ru-RU" w:eastAsia="ru-RU"/>
    </w:rPr>
  </w:style>
  <w:style w:type="character" w:customStyle="1" w:styleId="205">
    <w:name w:val="Знак Знак205"/>
    <w:rsid w:val="00F60BC5"/>
    <w:rPr>
      <w:rFonts w:ascii="Arial" w:hAnsi="Arial"/>
      <w:sz w:val="22"/>
    </w:rPr>
  </w:style>
  <w:style w:type="character" w:customStyle="1" w:styleId="206">
    <w:name w:val="Знак Знак206"/>
    <w:rsid w:val="00F60BC5"/>
    <w:rPr>
      <w:rFonts w:ascii="Arial" w:hAnsi="Arial"/>
      <w:sz w:val="22"/>
    </w:rPr>
  </w:style>
  <w:style w:type="paragraph" w:customStyle="1" w:styleId="6f">
    <w:name w:val="Знак Знак Знак Знак Знак Знак6"/>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F60BC5"/>
    <w:rPr>
      <w:sz w:val="16"/>
      <w:lang w:val="ru-RU" w:eastAsia="ru-RU"/>
    </w:rPr>
  </w:style>
  <w:style w:type="character" w:customStyle="1" w:styleId="1450">
    <w:name w:val="Знак Знак145"/>
    <w:locked/>
    <w:rsid w:val="00F60BC5"/>
    <w:rPr>
      <w:b/>
      <w:sz w:val="27"/>
      <w:lang w:val="ru-RU" w:eastAsia="ru-RU"/>
    </w:rPr>
  </w:style>
  <w:style w:type="character" w:customStyle="1" w:styleId="105">
    <w:name w:val="Знак Знак105"/>
    <w:locked/>
    <w:rsid w:val="00F60BC5"/>
    <w:rPr>
      <w:sz w:val="16"/>
      <w:lang w:val="ru-RU" w:eastAsia="ru-RU"/>
    </w:rPr>
  </w:style>
  <w:style w:type="character" w:customStyle="1" w:styleId="6150">
    <w:name w:val="Знак Знак615"/>
    <w:rsid w:val="00F60BC5"/>
    <w:rPr>
      <w:rFonts w:ascii="Arial" w:hAnsi="Arial"/>
      <w:b/>
      <w:i/>
      <w:sz w:val="28"/>
      <w:lang w:val="ru-RU" w:eastAsia="en-US"/>
    </w:rPr>
  </w:style>
  <w:style w:type="character" w:customStyle="1" w:styleId="166">
    <w:name w:val="Знак Знак166"/>
    <w:locked/>
    <w:rsid w:val="00F60BC5"/>
    <w:rPr>
      <w:b/>
      <w:caps/>
      <w:sz w:val="24"/>
      <w:lang w:val="ru-RU" w:eastAsia="ru-RU"/>
    </w:rPr>
  </w:style>
  <w:style w:type="character" w:customStyle="1" w:styleId="78">
    <w:name w:val="Знак Знак Знак7"/>
    <w:rsid w:val="00F60BC5"/>
    <w:rPr>
      <w:rFonts w:ascii="Times New Roman" w:hAnsi="Times New Roman"/>
      <w:b/>
      <w:caps/>
      <w:sz w:val="28"/>
    </w:rPr>
  </w:style>
  <w:style w:type="character" w:customStyle="1" w:styleId="255">
    <w:name w:val="Знак Знак255"/>
    <w:rsid w:val="00F60BC5"/>
    <w:rPr>
      <w:rFonts w:ascii="Times New Roman" w:hAnsi="Times New Roman"/>
      <w:b/>
      <w:sz w:val="28"/>
    </w:rPr>
  </w:style>
  <w:style w:type="character" w:customStyle="1" w:styleId="2250">
    <w:name w:val="Знак Знак225"/>
    <w:rsid w:val="00F60BC5"/>
    <w:rPr>
      <w:rFonts w:ascii="Times New Roman" w:hAnsi="Times New Roman"/>
      <w:sz w:val="24"/>
    </w:rPr>
  </w:style>
  <w:style w:type="character" w:customStyle="1" w:styleId="195">
    <w:name w:val="Знак Знак195"/>
    <w:rsid w:val="00F60BC5"/>
    <w:rPr>
      <w:rFonts w:ascii="Times New Roman" w:hAnsi="Times New Roman"/>
      <w:sz w:val="16"/>
      <w:lang w:eastAsia="ru-RU"/>
    </w:rPr>
  </w:style>
  <w:style w:type="character" w:customStyle="1" w:styleId="185">
    <w:name w:val="Знак Знак185"/>
    <w:rsid w:val="00F60BC5"/>
    <w:rPr>
      <w:rFonts w:ascii="Courier New" w:hAnsi="Courier New"/>
    </w:rPr>
  </w:style>
  <w:style w:type="character" w:customStyle="1" w:styleId="175">
    <w:name w:val="Знак Знак175"/>
    <w:rsid w:val="00F60BC5"/>
    <w:rPr>
      <w:rFonts w:ascii="Times New Roman" w:hAnsi="Times New Roman"/>
      <w:sz w:val="24"/>
    </w:rPr>
  </w:style>
  <w:style w:type="character" w:customStyle="1" w:styleId="155">
    <w:name w:val="Знак Знак155"/>
    <w:rsid w:val="00F60BC5"/>
    <w:rPr>
      <w:b/>
      <w:sz w:val="28"/>
    </w:rPr>
  </w:style>
  <w:style w:type="character" w:customStyle="1" w:styleId="4150">
    <w:name w:val="Знак Знак415"/>
    <w:locked/>
    <w:rsid w:val="00F60BC5"/>
    <w:rPr>
      <w:rFonts w:ascii="Arial" w:hAnsi="Arial"/>
      <w:b/>
      <w:i/>
      <w:sz w:val="28"/>
      <w:lang w:val="ru-RU" w:eastAsia="en-US"/>
    </w:rPr>
  </w:style>
  <w:style w:type="character" w:customStyle="1" w:styleId="236">
    <w:name w:val="Знак Знак23 Знак6"/>
    <w:aliases w:val="Знак Знак3 Знак6"/>
    <w:locked/>
    <w:rsid w:val="00F60BC5"/>
    <w:rPr>
      <w:rFonts w:ascii="Tahoma" w:hAnsi="Tahoma"/>
      <w:sz w:val="16"/>
    </w:rPr>
  </w:style>
  <w:style w:type="paragraph" w:customStyle="1" w:styleId="7a">
    <w:name w:val="Знак Знак Знак Знак Знак Знак Знак Знак Знак Знак Знак Знак Знак7"/>
    <w:basedOn w:val="a3"/>
    <w:rsid w:val="00F60BC5"/>
    <w:pPr>
      <w:spacing w:after="160" w:line="240" w:lineRule="exact"/>
    </w:pPr>
    <w:rPr>
      <w:rFonts w:ascii="Verdana" w:hAnsi="Verdana"/>
      <w:lang w:val="en-US" w:eastAsia="en-US"/>
    </w:rPr>
  </w:style>
  <w:style w:type="paragraph" w:customStyle="1" w:styleId="354">
    <w:name w:val="Знак35"/>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F60BC5"/>
    <w:rPr>
      <w:b/>
      <w:caps/>
      <w:sz w:val="24"/>
      <w:lang w:val="ru-RU" w:eastAsia="ru-RU"/>
    </w:rPr>
  </w:style>
  <w:style w:type="character" w:customStyle="1" w:styleId="5e">
    <w:name w:val="Без интервала Знак5"/>
    <w:locked/>
    <w:rsid w:val="00F60BC5"/>
    <w:rPr>
      <w:sz w:val="24"/>
      <w:lang w:eastAsia="en-US"/>
    </w:rPr>
  </w:style>
  <w:style w:type="character" w:customStyle="1" w:styleId="1152">
    <w:name w:val="Знак1 Знак Знак15"/>
    <w:locked/>
    <w:rsid w:val="00F60BC5"/>
    <w:rPr>
      <w:rFonts w:ascii="Times New Roman" w:hAnsi="Times New Roman"/>
      <w:sz w:val="24"/>
      <w:lang w:eastAsia="ru-RU"/>
    </w:rPr>
  </w:style>
  <w:style w:type="character" w:customStyle="1" w:styleId="465">
    <w:name w:val="Знак Знак465"/>
    <w:locked/>
    <w:rsid w:val="00F60BC5"/>
    <w:rPr>
      <w:b/>
      <w:sz w:val="27"/>
      <w:lang w:val="ru-RU" w:eastAsia="ru-RU"/>
    </w:rPr>
  </w:style>
  <w:style w:type="character" w:customStyle="1" w:styleId="485">
    <w:name w:val="Знак Знак485"/>
    <w:locked/>
    <w:rsid w:val="00F60BC5"/>
    <w:rPr>
      <w:b/>
      <w:sz w:val="27"/>
      <w:lang w:val="ru-RU" w:eastAsia="ru-RU"/>
    </w:rPr>
  </w:style>
  <w:style w:type="character" w:customStyle="1" w:styleId="445">
    <w:name w:val="Знак Знак445"/>
    <w:locked/>
    <w:rsid w:val="00F60BC5"/>
    <w:rPr>
      <w:sz w:val="24"/>
    </w:rPr>
  </w:style>
  <w:style w:type="character" w:customStyle="1" w:styleId="5150">
    <w:name w:val="Знак Знак515"/>
    <w:locked/>
    <w:rsid w:val="00F60BC5"/>
    <w:rPr>
      <w:b/>
      <w:sz w:val="27"/>
      <w:lang w:val="ru-RU" w:eastAsia="ru-RU"/>
    </w:rPr>
  </w:style>
  <w:style w:type="character" w:customStyle="1" w:styleId="435">
    <w:name w:val="Знак Знак435"/>
    <w:locked/>
    <w:rsid w:val="00F60BC5"/>
    <w:rPr>
      <w:color w:val="000000"/>
      <w:sz w:val="24"/>
      <w:lang w:eastAsia="ru-RU"/>
    </w:rPr>
  </w:style>
  <w:style w:type="character" w:customStyle="1" w:styleId="425">
    <w:name w:val="Знак Знак425"/>
    <w:rsid w:val="00F60BC5"/>
    <w:rPr>
      <w:rFonts w:ascii="Times New Roman" w:hAnsi="Times New Roman"/>
      <w:sz w:val="16"/>
    </w:rPr>
  </w:style>
  <w:style w:type="character" w:customStyle="1" w:styleId="495">
    <w:name w:val="Знак Знак495"/>
    <w:rsid w:val="00F60BC5"/>
    <w:rPr>
      <w:rFonts w:ascii="Times New Roman" w:hAnsi="Times New Roman"/>
      <w:b/>
      <w:caps/>
      <w:sz w:val="24"/>
      <w:lang w:eastAsia="ru-RU"/>
    </w:rPr>
  </w:style>
  <w:style w:type="character" w:customStyle="1" w:styleId="475">
    <w:name w:val="Знак Знак475"/>
    <w:rsid w:val="00F60BC5"/>
    <w:rPr>
      <w:rFonts w:ascii="Times New Roman" w:hAnsi="Times New Roman"/>
      <w:b/>
      <w:sz w:val="27"/>
      <w:lang w:eastAsia="ru-RU"/>
    </w:rPr>
  </w:style>
  <w:style w:type="character" w:customStyle="1" w:styleId="455">
    <w:name w:val="Знак Знак455"/>
    <w:rsid w:val="00F60BC5"/>
    <w:rPr>
      <w:rFonts w:ascii="Times New Roman" w:hAnsi="Times New Roman"/>
      <w:b/>
      <w:i/>
      <w:sz w:val="26"/>
      <w:lang w:eastAsia="ru-RU"/>
    </w:rPr>
  </w:style>
  <w:style w:type="character" w:customStyle="1" w:styleId="562">
    <w:name w:val="Знак5 Знак Знак6"/>
    <w:locked/>
    <w:rsid w:val="00F60BC5"/>
    <w:rPr>
      <w:sz w:val="16"/>
    </w:rPr>
  </w:style>
  <w:style w:type="character" w:customStyle="1" w:styleId="505">
    <w:name w:val="Знак Знак505"/>
    <w:locked/>
    <w:rsid w:val="00F60BC5"/>
    <w:rPr>
      <w:b/>
      <w:sz w:val="28"/>
      <w:lang w:val="ru-RU" w:eastAsia="ru-RU"/>
    </w:rPr>
  </w:style>
  <w:style w:type="character" w:customStyle="1" w:styleId="525">
    <w:name w:val="Знак Знак525"/>
    <w:rsid w:val="00F60BC5"/>
    <w:rPr>
      <w:rFonts w:ascii="Arial" w:hAnsi="Arial"/>
      <w:b/>
      <w:i/>
      <w:sz w:val="28"/>
    </w:rPr>
  </w:style>
  <w:style w:type="character" w:customStyle="1" w:styleId="5151">
    <w:name w:val="Знак5 Знак Знак15"/>
    <w:locked/>
    <w:rsid w:val="00F60BC5"/>
    <w:rPr>
      <w:sz w:val="16"/>
      <w:lang w:val="ru-RU" w:eastAsia="ru-RU"/>
    </w:rPr>
  </w:style>
  <w:style w:type="character" w:customStyle="1" w:styleId="652">
    <w:name w:val="Знак6 Знак Знак5"/>
    <w:rsid w:val="00F60BC5"/>
    <w:rPr>
      <w:sz w:val="24"/>
      <w:lang w:val="ru-RU" w:eastAsia="ru-RU"/>
    </w:rPr>
  </w:style>
  <w:style w:type="character" w:customStyle="1" w:styleId="207">
    <w:name w:val="Знак Знак207"/>
    <w:rsid w:val="00F60BC5"/>
    <w:rPr>
      <w:rFonts w:ascii="Arial" w:hAnsi="Arial"/>
      <w:sz w:val="22"/>
    </w:rPr>
  </w:style>
  <w:style w:type="character" w:customStyle="1" w:styleId="208">
    <w:name w:val="Знак Знак208"/>
    <w:rsid w:val="00F60BC5"/>
    <w:rPr>
      <w:rFonts w:ascii="Arial" w:hAnsi="Arial"/>
      <w:sz w:val="22"/>
    </w:rPr>
  </w:style>
  <w:style w:type="character" w:customStyle="1" w:styleId="209">
    <w:name w:val="Знак Знак209"/>
    <w:rsid w:val="00F60BC5"/>
    <w:rPr>
      <w:rFonts w:ascii="Arial" w:hAnsi="Arial"/>
      <w:sz w:val="22"/>
    </w:rPr>
  </w:style>
  <w:style w:type="character" w:customStyle="1" w:styleId="616">
    <w:name w:val="Знак Знак616"/>
    <w:rsid w:val="00F60BC5"/>
    <w:rPr>
      <w:rFonts w:ascii="Calibri" w:hAnsi="Calibri"/>
      <w:i/>
      <w:sz w:val="24"/>
    </w:rPr>
  </w:style>
  <w:style w:type="paragraph" w:customStyle="1" w:styleId="7b">
    <w:name w:val="Знак Знак Знак Знак Знак Знак7"/>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F60BC5"/>
    <w:rPr>
      <w:sz w:val="16"/>
      <w:lang w:val="ru-RU" w:eastAsia="ru-RU"/>
    </w:rPr>
  </w:style>
  <w:style w:type="character" w:customStyle="1" w:styleId="1460">
    <w:name w:val="Знак Знак146"/>
    <w:locked/>
    <w:rsid w:val="00F60BC5"/>
    <w:rPr>
      <w:b/>
      <w:sz w:val="27"/>
      <w:lang w:val="ru-RU" w:eastAsia="ru-RU"/>
    </w:rPr>
  </w:style>
  <w:style w:type="character" w:customStyle="1" w:styleId="106">
    <w:name w:val="Знак Знак106"/>
    <w:locked/>
    <w:rsid w:val="00F60BC5"/>
    <w:rPr>
      <w:sz w:val="16"/>
      <w:lang w:val="ru-RU" w:eastAsia="ru-RU"/>
    </w:rPr>
  </w:style>
  <w:style w:type="character" w:customStyle="1" w:styleId="167">
    <w:name w:val="Знак Знак167"/>
    <w:locked/>
    <w:rsid w:val="00F60BC5"/>
    <w:rPr>
      <w:b/>
      <w:caps/>
      <w:sz w:val="24"/>
      <w:lang w:val="ru-RU" w:eastAsia="ru-RU"/>
    </w:rPr>
  </w:style>
  <w:style w:type="character" w:customStyle="1" w:styleId="84">
    <w:name w:val="Знак Знак Знак8"/>
    <w:rsid w:val="00F60BC5"/>
    <w:rPr>
      <w:rFonts w:ascii="Times New Roman" w:hAnsi="Times New Roman"/>
      <w:b/>
      <w:caps/>
      <w:sz w:val="28"/>
    </w:rPr>
  </w:style>
  <w:style w:type="character" w:customStyle="1" w:styleId="256">
    <w:name w:val="Знак Знак256"/>
    <w:rsid w:val="00F60BC5"/>
    <w:rPr>
      <w:rFonts w:ascii="Times New Roman" w:hAnsi="Times New Roman"/>
      <w:b/>
      <w:sz w:val="28"/>
    </w:rPr>
  </w:style>
  <w:style w:type="character" w:customStyle="1" w:styleId="2260">
    <w:name w:val="Знак Знак226"/>
    <w:rsid w:val="00F60BC5"/>
    <w:rPr>
      <w:rFonts w:ascii="Times New Roman" w:hAnsi="Times New Roman"/>
      <w:sz w:val="24"/>
    </w:rPr>
  </w:style>
  <w:style w:type="character" w:customStyle="1" w:styleId="196">
    <w:name w:val="Знак Знак196"/>
    <w:rsid w:val="00F60BC5"/>
    <w:rPr>
      <w:rFonts w:ascii="Times New Roman" w:hAnsi="Times New Roman"/>
      <w:sz w:val="16"/>
      <w:lang w:eastAsia="ru-RU"/>
    </w:rPr>
  </w:style>
  <w:style w:type="character" w:customStyle="1" w:styleId="186">
    <w:name w:val="Знак Знак186"/>
    <w:rsid w:val="00F60BC5"/>
    <w:rPr>
      <w:rFonts w:ascii="Courier New" w:hAnsi="Courier New"/>
    </w:rPr>
  </w:style>
  <w:style w:type="character" w:customStyle="1" w:styleId="176">
    <w:name w:val="Знак Знак176"/>
    <w:rsid w:val="00F60BC5"/>
    <w:rPr>
      <w:rFonts w:ascii="Times New Roman" w:hAnsi="Times New Roman"/>
      <w:sz w:val="24"/>
    </w:rPr>
  </w:style>
  <w:style w:type="character" w:customStyle="1" w:styleId="156">
    <w:name w:val="Знак Знак156"/>
    <w:rsid w:val="00F60BC5"/>
    <w:rPr>
      <w:b/>
      <w:sz w:val="28"/>
    </w:rPr>
  </w:style>
  <w:style w:type="character" w:customStyle="1" w:styleId="4160">
    <w:name w:val="Знак Знак416"/>
    <w:locked/>
    <w:rsid w:val="00F60BC5"/>
    <w:rPr>
      <w:rFonts w:ascii="Arial" w:hAnsi="Arial"/>
      <w:b/>
      <w:i/>
      <w:sz w:val="28"/>
      <w:lang w:val="ru-RU" w:eastAsia="en-US"/>
    </w:rPr>
  </w:style>
  <w:style w:type="character" w:customStyle="1" w:styleId="237">
    <w:name w:val="Знак Знак23 Знак7"/>
    <w:aliases w:val="Знак Знак3 Знак7"/>
    <w:locked/>
    <w:rsid w:val="00F60BC5"/>
    <w:rPr>
      <w:rFonts w:ascii="Tahoma" w:hAnsi="Tahoma"/>
      <w:sz w:val="16"/>
    </w:rPr>
  </w:style>
  <w:style w:type="paragraph" w:customStyle="1" w:styleId="86">
    <w:name w:val="Знак Знак Знак Знак Знак Знак Знак Знак Знак Знак Знак Знак Знак8"/>
    <w:basedOn w:val="a3"/>
    <w:rsid w:val="00F60BC5"/>
    <w:pPr>
      <w:spacing w:after="160" w:line="240" w:lineRule="exact"/>
    </w:pPr>
    <w:rPr>
      <w:rFonts w:ascii="Verdana" w:hAnsi="Verdana"/>
      <w:lang w:val="en-US" w:eastAsia="en-US"/>
    </w:rPr>
  </w:style>
  <w:style w:type="paragraph" w:customStyle="1" w:styleId="362">
    <w:name w:val="Знак36"/>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F60BC5"/>
    <w:rPr>
      <w:b/>
      <w:caps/>
      <w:sz w:val="24"/>
      <w:lang w:val="ru-RU" w:eastAsia="ru-RU"/>
    </w:rPr>
  </w:style>
  <w:style w:type="character" w:customStyle="1" w:styleId="6f0">
    <w:name w:val="Без интервала Знак6"/>
    <w:locked/>
    <w:rsid w:val="00F60BC5"/>
    <w:rPr>
      <w:rFonts w:ascii="Times New Roman" w:hAnsi="Times New Roman"/>
      <w:sz w:val="22"/>
    </w:rPr>
  </w:style>
  <w:style w:type="character" w:customStyle="1" w:styleId="466">
    <w:name w:val="Знак Знак466"/>
    <w:locked/>
    <w:rsid w:val="00F60BC5"/>
    <w:rPr>
      <w:b/>
      <w:sz w:val="27"/>
      <w:lang w:val="ru-RU" w:eastAsia="ru-RU"/>
    </w:rPr>
  </w:style>
  <w:style w:type="character" w:customStyle="1" w:styleId="486">
    <w:name w:val="Знак Знак486"/>
    <w:locked/>
    <w:rsid w:val="00F60BC5"/>
    <w:rPr>
      <w:b/>
      <w:sz w:val="27"/>
      <w:lang w:val="ru-RU" w:eastAsia="ru-RU"/>
    </w:rPr>
  </w:style>
  <w:style w:type="character" w:customStyle="1" w:styleId="446">
    <w:name w:val="Знак Знак446"/>
    <w:locked/>
    <w:rsid w:val="00F60BC5"/>
    <w:rPr>
      <w:sz w:val="24"/>
    </w:rPr>
  </w:style>
  <w:style w:type="character" w:customStyle="1" w:styleId="5160">
    <w:name w:val="Знак Знак516"/>
    <w:locked/>
    <w:rsid w:val="00F60BC5"/>
    <w:rPr>
      <w:b/>
      <w:sz w:val="27"/>
      <w:lang w:val="ru-RU" w:eastAsia="ru-RU"/>
    </w:rPr>
  </w:style>
  <w:style w:type="character" w:customStyle="1" w:styleId="436">
    <w:name w:val="Знак Знак436"/>
    <w:locked/>
    <w:rsid w:val="00F60BC5"/>
    <w:rPr>
      <w:color w:val="000000"/>
      <w:sz w:val="24"/>
      <w:lang w:eastAsia="ru-RU"/>
    </w:rPr>
  </w:style>
  <w:style w:type="character" w:customStyle="1" w:styleId="426">
    <w:name w:val="Знак Знак426"/>
    <w:rsid w:val="00F60BC5"/>
    <w:rPr>
      <w:rFonts w:ascii="Times New Roman" w:hAnsi="Times New Roman"/>
      <w:sz w:val="16"/>
    </w:rPr>
  </w:style>
  <w:style w:type="character" w:customStyle="1" w:styleId="496">
    <w:name w:val="Знак Знак496"/>
    <w:rsid w:val="00F60BC5"/>
    <w:rPr>
      <w:rFonts w:ascii="Times New Roman" w:hAnsi="Times New Roman"/>
      <w:b/>
      <w:caps/>
      <w:sz w:val="24"/>
      <w:lang w:eastAsia="ru-RU"/>
    </w:rPr>
  </w:style>
  <w:style w:type="character" w:customStyle="1" w:styleId="476">
    <w:name w:val="Знак Знак476"/>
    <w:rsid w:val="00F60BC5"/>
    <w:rPr>
      <w:rFonts w:ascii="Times New Roman" w:hAnsi="Times New Roman"/>
      <w:b/>
      <w:sz w:val="27"/>
      <w:lang w:eastAsia="ru-RU"/>
    </w:rPr>
  </w:style>
  <w:style w:type="character" w:customStyle="1" w:styleId="456">
    <w:name w:val="Знак Знак456"/>
    <w:rsid w:val="00F60BC5"/>
    <w:rPr>
      <w:rFonts w:ascii="Times New Roman" w:hAnsi="Times New Roman"/>
      <w:b/>
      <w:i/>
      <w:sz w:val="26"/>
      <w:lang w:eastAsia="ru-RU"/>
    </w:rPr>
  </w:style>
  <w:style w:type="character" w:customStyle="1" w:styleId="572">
    <w:name w:val="Знак5 Знак Знак7"/>
    <w:locked/>
    <w:rsid w:val="00F60BC5"/>
    <w:rPr>
      <w:sz w:val="16"/>
    </w:rPr>
  </w:style>
  <w:style w:type="character" w:customStyle="1" w:styleId="506">
    <w:name w:val="Знак Знак506"/>
    <w:locked/>
    <w:rsid w:val="00F60BC5"/>
    <w:rPr>
      <w:b/>
      <w:sz w:val="28"/>
      <w:lang w:val="ru-RU" w:eastAsia="ru-RU"/>
    </w:rPr>
  </w:style>
  <w:style w:type="character" w:customStyle="1" w:styleId="526">
    <w:name w:val="Знак Знак526"/>
    <w:rsid w:val="00F60BC5"/>
    <w:rPr>
      <w:rFonts w:ascii="Arial" w:hAnsi="Arial"/>
      <w:b/>
      <w:i/>
      <w:sz w:val="28"/>
    </w:rPr>
  </w:style>
  <w:style w:type="character" w:customStyle="1" w:styleId="662">
    <w:name w:val="Знак6 Знак Знак6"/>
    <w:rsid w:val="00F60BC5"/>
    <w:rPr>
      <w:sz w:val="24"/>
      <w:lang w:val="ru-RU" w:eastAsia="ru-RU"/>
    </w:rPr>
  </w:style>
  <w:style w:type="character" w:customStyle="1" w:styleId="403">
    <w:name w:val="Знак Знак40 Знак"/>
    <w:locked/>
    <w:rsid w:val="00F60BC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F60BC5"/>
    <w:rPr>
      <w:rFonts w:ascii="Arial" w:hAnsi="Arial"/>
      <w:b/>
      <w:kern w:val="32"/>
      <w:sz w:val="32"/>
      <w:lang w:val="ru-RU" w:eastAsia="ru-RU"/>
    </w:rPr>
  </w:style>
  <w:style w:type="paragraph" w:customStyle="1" w:styleId="paragraph">
    <w:name w:val="paragraph"/>
    <w:basedOn w:val="a3"/>
    <w:rsid w:val="00F60BC5"/>
  </w:style>
  <w:style w:type="paragraph" w:customStyle="1" w:styleId="Style88">
    <w:name w:val="Style88"/>
    <w:basedOn w:val="a3"/>
    <w:rsid w:val="00F60BC5"/>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F60BC5"/>
    <w:rPr>
      <w:color w:val="808080"/>
      <w:shd w:val="clear" w:color="auto" w:fill="E6E6E6"/>
    </w:rPr>
  </w:style>
  <w:style w:type="paragraph" w:customStyle="1" w:styleId="96">
    <w:name w:val="Знак Знак Знак Знак Знак Знак9"/>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F60BC5"/>
    <w:rPr>
      <w:sz w:val="16"/>
      <w:lang w:val="ru-RU" w:eastAsia="ru-RU"/>
    </w:rPr>
  </w:style>
  <w:style w:type="character" w:customStyle="1" w:styleId="148">
    <w:name w:val="Знак Знак148"/>
    <w:locked/>
    <w:rsid w:val="00F60BC5"/>
    <w:rPr>
      <w:b/>
      <w:sz w:val="27"/>
      <w:lang w:val="ru-RU" w:eastAsia="ru-RU"/>
    </w:rPr>
  </w:style>
  <w:style w:type="character" w:customStyle="1" w:styleId="108">
    <w:name w:val="Знак Знак108"/>
    <w:locked/>
    <w:rsid w:val="00F60BC5"/>
    <w:rPr>
      <w:sz w:val="16"/>
      <w:lang w:val="ru-RU" w:eastAsia="ru-RU"/>
    </w:rPr>
  </w:style>
  <w:style w:type="character" w:customStyle="1" w:styleId="6200">
    <w:name w:val="Знак Знак620"/>
    <w:rsid w:val="00F60BC5"/>
    <w:rPr>
      <w:rFonts w:ascii="Arial" w:hAnsi="Arial"/>
      <w:b/>
      <w:i/>
      <w:sz w:val="28"/>
      <w:lang w:val="ru-RU" w:eastAsia="en-US"/>
    </w:rPr>
  </w:style>
  <w:style w:type="character" w:customStyle="1" w:styleId="169">
    <w:name w:val="Знак Знак169"/>
    <w:locked/>
    <w:rsid w:val="00F60BC5"/>
    <w:rPr>
      <w:b/>
      <w:caps/>
      <w:sz w:val="24"/>
      <w:lang w:val="ru-RU" w:eastAsia="ru-RU"/>
    </w:rPr>
  </w:style>
  <w:style w:type="character" w:customStyle="1" w:styleId="107">
    <w:name w:val="Знак Знак Знак10"/>
    <w:rsid w:val="00F60BC5"/>
    <w:rPr>
      <w:rFonts w:ascii="Times New Roman" w:hAnsi="Times New Roman"/>
      <w:b/>
      <w:caps/>
      <w:sz w:val="28"/>
    </w:rPr>
  </w:style>
  <w:style w:type="character" w:customStyle="1" w:styleId="258">
    <w:name w:val="Знак Знак258"/>
    <w:rsid w:val="00F60BC5"/>
    <w:rPr>
      <w:rFonts w:ascii="Times New Roman" w:hAnsi="Times New Roman"/>
      <w:b/>
      <w:sz w:val="28"/>
    </w:rPr>
  </w:style>
  <w:style w:type="character" w:customStyle="1" w:styleId="2280">
    <w:name w:val="Знак Знак228"/>
    <w:rsid w:val="00F60BC5"/>
    <w:rPr>
      <w:rFonts w:ascii="Times New Roman" w:hAnsi="Times New Roman"/>
      <w:sz w:val="24"/>
    </w:rPr>
  </w:style>
  <w:style w:type="character" w:customStyle="1" w:styleId="2011">
    <w:name w:val="Знак Знак2011"/>
    <w:rsid w:val="00F60BC5"/>
    <w:rPr>
      <w:rFonts w:ascii="Arial" w:hAnsi="Arial"/>
      <w:sz w:val="22"/>
    </w:rPr>
  </w:style>
  <w:style w:type="character" w:customStyle="1" w:styleId="198">
    <w:name w:val="Знак Знак198"/>
    <w:rsid w:val="00F60BC5"/>
    <w:rPr>
      <w:rFonts w:ascii="Times New Roman" w:hAnsi="Times New Roman"/>
      <w:sz w:val="16"/>
      <w:lang w:eastAsia="ru-RU"/>
    </w:rPr>
  </w:style>
  <w:style w:type="character" w:customStyle="1" w:styleId="188">
    <w:name w:val="Знак Знак188"/>
    <w:rsid w:val="00F60BC5"/>
    <w:rPr>
      <w:rFonts w:ascii="Courier New" w:hAnsi="Courier New"/>
    </w:rPr>
  </w:style>
  <w:style w:type="character" w:customStyle="1" w:styleId="178">
    <w:name w:val="Знак Знак178"/>
    <w:rsid w:val="00F60BC5"/>
    <w:rPr>
      <w:rFonts w:ascii="Times New Roman" w:hAnsi="Times New Roman"/>
      <w:sz w:val="24"/>
    </w:rPr>
  </w:style>
  <w:style w:type="paragraph" w:customStyle="1" w:styleId="4f2">
    <w:name w:val="Основной текст4"/>
    <w:basedOn w:val="516"/>
    <w:rsid w:val="00F60BC5"/>
    <w:pPr>
      <w:spacing w:before="0" w:beforeAutospacing="0" w:after="0" w:afterAutospacing="0" w:line="360" w:lineRule="auto"/>
    </w:pPr>
    <w:rPr>
      <w:szCs w:val="20"/>
    </w:rPr>
  </w:style>
  <w:style w:type="character" w:customStyle="1" w:styleId="158">
    <w:name w:val="Знак Знак158"/>
    <w:rsid w:val="00F60BC5"/>
    <w:rPr>
      <w:b/>
      <w:sz w:val="28"/>
    </w:rPr>
  </w:style>
  <w:style w:type="paragraph" w:customStyle="1" w:styleId="3ff4">
    <w:name w:val="Цитата3"/>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F60BC5"/>
    <w:rPr>
      <w:rFonts w:ascii="Courier New" w:hAnsi="Courier New"/>
      <w:sz w:val="20"/>
      <w:szCs w:val="20"/>
    </w:rPr>
  </w:style>
  <w:style w:type="paragraph" w:customStyle="1" w:styleId="333">
    <w:name w:val="Основной текст 33"/>
    <w:basedOn w:val="516"/>
    <w:rsid w:val="00F60BC5"/>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F60BC5"/>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F60BC5"/>
    <w:pPr>
      <w:spacing w:line="360" w:lineRule="auto"/>
      <w:ind w:firstLine="709"/>
      <w:jc w:val="both"/>
    </w:pPr>
    <w:rPr>
      <w:sz w:val="28"/>
      <w:szCs w:val="20"/>
    </w:rPr>
  </w:style>
  <w:style w:type="paragraph" w:customStyle="1" w:styleId="2ffff6">
    <w:name w:val="Верхний колонтитул2"/>
    <w:basedOn w:val="a3"/>
    <w:rsid w:val="00F60BC5"/>
    <w:pPr>
      <w:tabs>
        <w:tab w:val="center" w:pos="4153"/>
        <w:tab w:val="right" w:pos="8306"/>
      </w:tabs>
    </w:pPr>
    <w:rPr>
      <w:rFonts w:ascii="Arial" w:hAnsi="Arial"/>
      <w:szCs w:val="20"/>
    </w:rPr>
  </w:style>
  <w:style w:type="character" w:customStyle="1" w:styleId="418">
    <w:name w:val="Знак Знак418"/>
    <w:locked/>
    <w:rsid w:val="00F60BC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F60BC5"/>
    <w:pPr>
      <w:spacing w:after="160" w:line="240" w:lineRule="exact"/>
    </w:pPr>
    <w:rPr>
      <w:rFonts w:ascii="Verdana" w:hAnsi="Verdana"/>
      <w:lang w:val="en-US" w:eastAsia="en-US"/>
    </w:rPr>
  </w:style>
  <w:style w:type="paragraph" w:customStyle="1" w:styleId="382">
    <w:name w:val="Знак38"/>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F60BC5"/>
    <w:rPr>
      <w:b/>
      <w:caps/>
      <w:sz w:val="24"/>
      <w:lang w:val="ru-RU" w:eastAsia="ru-RU"/>
    </w:rPr>
  </w:style>
  <w:style w:type="character" w:customStyle="1" w:styleId="1182">
    <w:name w:val="Знак1 Знак Знак18"/>
    <w:locked/>
    <w:rsid w:val="00F60BC5"/>
    <w:rPr>
      <w:rFonts w:ascii="Times New Roman" w:hAnsi="Times New Roman"/>
      <w:sz w:val="24"/>
      <w:lang w:eastAsia="ru-RU"/>
    </w:rPr>
  </w:style>
  <w:style w:type="character" w:customStyle="1" w:styleId="468">
    <w:name w:val="Знак Знак468"/>
    <w:locked/>
    <w:rsid w:val="00F60BC5"/>
    <w:rPr>
      <w:b/>
      <w:sz w:val="27"/>
      <w:lang w:val="ru-RU" w:eastAsia="ru-RU"/>
    </w:rPr>
  </w:style>
  <w:style w:type="character" w:customStyle="1" w:styleId="488">
    <w:name w:val="Знак Знак488"/>
    <w:locked/>
    <w:rsid w:val="00F60BC5"/>
    <w:rPr>
      <w:b/>
      <w:sz w:val="27"/>
      <w:lang w:val="ru-RU" w:eastAsia="ru-RU"/>
    </w:rPr>
  </w:style>
  <w:style w:type="character" w:customStyle="1" w:styleId="448">
    <w:name w:val="Знак Знак448"/>
    <w:locked/>
    <w:rsid w:val="00F60BC5"/>
    <w:rPr>
      <w:sz w:val="24"/>
    </w:rPr>
  </w:style>
  <w:style w:type="character" w:customStyle="1" w:styleId="518">
    <w:name w:val="Знак Знак518"/>
    <w:locked/>
    <w:rsid w:val="00F60BC5"/>
    <w:rPr>
      <w:b/>
      <w:sz w:val="27"/>
      <w:lang w:val="ru-RU" w:eastAsia="ru-RU"/>
    </w:rPr>
  </w:style>
  <w:style w:type="character" w:customStyle="1" w:styleId="438">
    <w:name w:val="Знак Знак438"/>
    <w:locked/>
    <w:rsid w:val="00F60BC5"/>
    <w:rPr>
      <w:color w:val="000000"/>
      <w:sz w:val="24"/>
      <w:lang w:eastAsia="ru-RU"/>
    </w:rPr>
  </w:style>
  <w:style w:type="character" w:customStyle="1" w:styleId="428">
    <w:name w:val="Знак Знак428"/>
    <w:rsid w:val="00F60BC5"/>
    <w:rPr>
      <w:rFonts w:ascii="Times New Roman" w:hAnsi="Times New Roman"/>
      <w:sz w:val="16"/>
    </w:rPr>
  </w:style>
  <w:style w:type="character" w:customStyle="1" w:styleId="498">
    <w:name w:val="Знак Знак498"/>
    <w:rsid w:val="00F60BC5"/>
    <w:rPr>
      <w:rFonts w:ascii="Times New Roman" w:hAnsi="Times New Roman"/>
      <w:b/>
      <w:caps/>
      <w:sz w:val="24"/>
      <w:lang w:eastAsia="ru-RU"/>
    </w:rPr>
  </w:style>
  <w:style w:type="paragraph" w:customStyle="1" w:styleId="427">
    <w:name w:val="Заголовок 42"/>
    <w:basedOn w:val="516"/>
    <w:next w:val="516"/>
    <w:rsid w:val="00F60BC5"/>
    <w:pPr>
      <w:keepNext/>
      <w:spacing w:before="0" w:beforeAutospacing="0" w:after="0" w:afterAutospacing="0"/>
    </w:pPr>
    <w:rPr>
      <w:szCs w:val="20"/>
    </w:rPr>
  </w:style>
  <w:style w:type="character" w:customStyle="1" w:styleId="478">
    <w:name w:val="Знак Знак478"/>
    <w:rsid w:val="00F60BC5"/>
    <w:rPr>
      <w:rFonts w:ascii="Times New Roman" w:hAnsi="Times New Roman"/>
      <w:b/>
      <w:sz w:val="27"/>
      <w:lang w:eastAsia="ru-RU"/>
    </w:rPr>
  </w:style>
  <w:style w:type="character" w:customStyle="1" w:styleId="458">
    <w:name w:val="Знак Знак458"/>
    <w:rsid w:val="00F60BC5"/>
    <w:rPr>
      <w:rFonts w:ascii="Times New Roman" w:hAnsi="Times New Roman"/>
      <w:b/>
      <w:i/>
      <w:sz w:val="26"/>
      <w:lang w:eastAsia="ru-RU"/>
    </w:rPr>
  </w:style>
  <w:style w:type="character" w:customStyle="1" w:styleId="592">
    <w:name w:val="Знак5 Знак Знак9"/>
    <w:locked/>
    <w:rsid w:val="00F60BC5"/>
    <w:rPr>
      <w:sz w:val="16"/>
    </w:rPr>
  </w:style>
  <w:style w:type="character" w:customStyle="1" w:styleId="508">
    <w:name w:val="Знак Знак508"/>
    <w:locked/>
    <w:rsid w:val="00F60BC5"/>
    <w:rPr>
      <w:b/>
      <w:sz w:val="28"/>
      <w:lang w:val="ru-RU" w:eastAsia="ru-RU"/>
    </w:rPr>
  </w:style>
  <w:style w:type="character" w:customStyle="1" w:styleId="528">
    <w:name w:val="Знак Знак528"/>
    <w:rsid w:val="00F60BC5"/>
    <w:rPr>
      <w:rFonts w:ascii="Arial" w:hAnsi="Arial"/>
      <w:b/>
      <w:i/>
      <w:sz w:val="28"/>
    </w:rPr>
  </w:style>
  <w:style w:type="character" w:customStyle="1" w:styleId="5180">
    <w:name w:val="Знак5 Знак Знак18"/>
    <w:locked/>
    <w:rsid w:val="00F60BC5"/>
    <w:rPr>
      <w:sz w:val="16"/>
      <w:lang w:val="ru-RU" w:eastAsia="ru-RU"/>
    </w:rPr>
  </w:style>
  <w:style w:type="character" w:customStyle="1" w:styleId="682">
    <w:name w:val="Знак6 Знак Знак8"/>
    <w:rsid w:val="00F60BC5"/>
    <w:rPr>
      <w:sz w:val="24"/>
      <w:lang w:val="ru-RU" w:eastAsia="ru-RU"/>
    </w:rPr>
  </w:style>
  <w:style w:type="character" w:customStyle="1" w:styleId="5520">
    <w:name w:val="Знак Знак552"/>
    <w:locked/>
    <w:rsid w:val="00F60BC5"/>
    <w:rPr>
      <w:sz w:val="24"/>
      <w:lang w:val="ru-RU" w:eastAsia="ru-RU"/>
    </w:rPr>
  </w:style>
  <w:style w:type="character" w:customStyle="1" w:styleId="6520">
    <w:name w:val="Знак Знак652"/>
    <w:locked/>
    <w:rsid w:val="00F60BC5"/>
    <w:rPr>
      <w:b/>
      <w:sz w:val="27"/>
      <w:lang w:val="ru-RU" w:eastAsia="ru-RU"/>
    </w:rPr>
  </w:style>
  <w:style w:type="character" w:customStyle="1" w:styleId="6420">
    <w:name w:val="Знак Знак642"/>
    <w:locked/>
    <w:rsid w:val="00F60BC5"/>
    <w:rPr>
      <w:b/>
      <w:sz w:val="28"/>
      <w:lang w:val="ru-RU" w:eastAsia="ru-RU"/>
    </w:rPr>
  </w:style>
  <w:style w:type="character" w:customStyle="1" w:styleId="6320">
    <w:name w:val="Знак Знак632"/>
    <w:locked/>
    <w:rsid w:val="00F60BC5"/>
    <w:rPr>
      <w:b/>
      <w:i/>
      <w:sz w:val="26"/>
      <w:lang w:val="ru-RU" w:eastAsia="ru-RU"/>
    </w:rPr>
  </w:style>
  <w:style w:type="character" w:customStyle="1" w:styleId="6220">
    <w:name w:val="Знак Знак622"/>
    <w:locked/>
    <w:rsid w:val="00F60BC5"/>
    <w:rPr>
      <w:sz w:val="24"/>
      <w:lang w:val="ru-RU" w:eastAsia="ru-RU"/>
    </w:rPr>
  </w:style>
  <w:style w:type="character" w:customStyle="1" w:styleId="619">
    <w:name w:val="Знак Знак619"/>
    <w:locked/>
    <w:rsid w:val="00F60BC5"/>
    <w:rPr>
      <w:sz w:val="24"/>
      <w:lang w:val="ru-RU" w:eastAsia="ru-RU"/>
    </w:rPr>
  </w:style>
  <w:style w:type="character" w:customStyle="1" w:styleId="602">
    <w:name w:val="Знак Знак602"/>
    <w:locked/>
    <w:rsid w:val="00F60BC5"/>
    <w:rPr>
      <w:i/>
      <w:sz w:val="24"/>
      <w:lang w:val="ru-RU" w:eastAsia="ru-RU"/>
    </w:rPr>
  </w:style>
  <w:style w:type="character" w:customStyle="1" w:styleId="5920">
    <w:name w:val="Знак Знак592"/>
    <w:locked/>
    <w:rsid w:val="00F60BC5"/>
    <w:rPr>
      <w:rFonts w:ascii="Arial" w:hAnsi="Arial"/>
      <w:sz w:val="22"/>
      <w:lang w:val="ru-RU" w:eastAsia="ru-RU"/>
    </w:rPr>
  </w:style>
  <w:style w:type="character" w:customStyle="1" w:styleId="582">
    <w:name w:val="Знак Знак582"/>
    <w:locked/>
    <w:rsid w:val="00F60BC5"/>
    <w:rPr>
      <w:rFonts w:ascii="Courier New" w:hAnsi="Courier New"/>
      <w:lang w:val="ru-RU" w:eastAsia="ru-RU"/>
    </w:rPr>
  </w:style>
  <w:style w:type="character" w:customStyle="1" w:styleId="5720">
    <w:name w:val="Знак Знак572"/>
    <w:locked/>
    <w:rsid w:val="00F60BC5"/>
    <w:rPr>
      <w:lang w:val="ru-RU" w:eastAsia="ru-RU"/>
    </w:rPr>
  </w:style>
  <w:style w:type="character" w:customStyle="1" w:styleId="5620">
    <w:name w:val="Знак Знак562"/>
    <w:locked/>
    <w:rsid w:val="00F60BC5"/>
    <w:rPr>
      <w:sz w:val="24"/>
      <w:lang w:val="ru-RU" w:eastAsia="ru-RU"/>
    </w:rPr>
  </w:style>
  <w:style w:type="character" w:customStyle="1" w:styleId="542">
    <w:name w:val="Знак Знак542"/>
    <w:locked/>
    <w:rsid w:val="00F60BC5"/>
    <w:rPr>
      <w:sz w:val="24"/>
      <w:lang w:val="en-US" w:eastAsia="ru-RU"/>
    </w:rPr>
  </w:style>
  <w:style w:type="paragraph" w:customStyle="1" w:styleId="238">
    <w:name w:val="Заголовок 23"/>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F60BC5"/>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F60BC5"/>
    <w:pPr>
      <w:tabs>
        <w:tab w:val="left" w:pos="1440"/>
      </w:tabs>
      <w:suppressAutoHyphens/>
      <w:spacing w:before="240" w:after="60"/>
      <w:ind w:left="1440" w:hanging="1440"/>
      <w:outlineLvl w:val="7"/>
    </w:pPr>
    <w:rPr>
      <w:i/>
      <w:iCs/>
      <w:lang w:eastAsia="zh-CN"/>
    </w:rPr>
  </w:style>
  <w:style w:type="character" w:customStyle="1" w:styleId="672">
    <w:name w:val="Знак Знак672"/>
    <w:rsid w:val="00F60BC5"/>
    <w:rPr>
      <w:rFonts w:ascii="Arial" w:hAnsi="Arial"/>
      <w:b/>
      <w:sz w:val="26"/>
    </w:rPr>
  </w:style>
  <w:style w:type="character" w:customStyle="1" w:styleId="6620">
    <w:name w:val="Знак Знак662"/>
    <w:rsid w:val="00F60BC5"/>
    <w:rPr>
      <w:b/>
      <w:sz w:val="28"/>
    </w:rPr>
  </w:style>
  <w:style w:type="character" w:customStyle="1" w:styleId="702">
    <w:name w:val="Знак Знак702"/>
    <w:rsid w:val="00F60BC5"/>
    <w:rPr>
      <w:rFonts w:ascii="Arial" w:hAnsi="Arial"/>
      <w:b/>
      <w:sz w:val="26"/>
    </w:rPr>
  </w:style>
  <w:style w:type="character" w:customStyle="1" w:styleId="692">
    <w:name w:val="Знак Знак692"/>
    <w:rsid w:val="00F60BC5"/>
    <w:rPr>
      <w:b/>
      <w:sz w:val="28"/>
    </w:rPr>
  </w:style>
  <w:style w:type="character" w:customStyle="1" w:styleId="6820">
    <w:name w:val="Знак Знак682"/>
    <w:rsid w:val="00F60BC5"/>
    <w:rPr>
      <w:b/>
      <w:i/>
      <w:sz w:val="26"/>
    </w:rPr>
  </w:style>
  <w:style w:type="paragraph" w:customStyle="1" w:styleId="HTML21">
    <w:name w:val="Стандартный HTML2"/>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F60BC5"/>
    <w:rPr>
      <w:rFonts w:ascii="Arial" w:hAnsi="Arial"/>
      <w:sz w:val="22"/>
    </w:rPr>
  </w:style>
  <w:style w:type="character" w:customStyle="1" w:styleId="618">
    <w:name w:val="Знак Знак618"/>
    <w:rsid w:val="00F60BC5"/>
    <w:rPr>
      <w:rFonts w:ascii="Arial" w:hAnsi="Arial"/>
      <w:b/>
      <w:i/>
      <w:sz w:val="28"/>
      <w:lang w:val="ru-RU" w:eastAsia="en-US"/>
    </w:rPr>
  </w:style>
  <w:style w:type="paragraph" w:customStyle="1" w:styleId="87">
    <w:name w:val="Знак Знак Знак Знак Знак Знак8"/>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F60BC5"/>
    <w:rPr>
      <w:sz w:val="16"/>
      <w:lang w:val="ru-RU" w:eastAsia="ru-RU"/>
    </w:rPr>
  </w:style>
  <w:style w:type="paragraph" w:customStyle="1" w:styleId="7c">
    <w:name w:val="Обычный7"/>
    <w:rsid w:val="00F60BC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F60BC5"/>
    <w:rPr>
      <w:b/>
      <w:sz w:val="27"/>
      <w:lang w:val="ru-RU" w:eastAsia="ru-RU"/>
    </w:rPr>
  </w:style>
  <w:style w:type="character" w:customStyle="1" w:styleId="1070">
    <w:name w:val="Знак Знак107"/>
    <w:locked/>
    <w:rsid w:val="00F60BC5"/>
    <w:rPr>
      <w:sz w:val="16"/>
      <w:lang w:val="ru-RU" w:eastAsia="ru-RU"/>
    </w:rPr>
  </w:style>
  <w:style w:type="paragraph" w:customStyle="1" w:styleId="4f3">
    <w:name w:val="Абзац списка4"/>
    <w:basedOn w:val="a3"/>
    <w:rsid w:val="00F60BC5"/>
    <w:pPr>
      <w:spacing w:after="200" w:line="276" w:lineRule="auto"/>
      <w:ind w:left="720"/>
    </w:pPr>
    <w:rPr>
      <w:rFonts w:ascii="Calibri" w:hAnsi="Calibri"/>
      <w:sz w:val="22"/>
      <w:szCs w:val="22"/>
      <w:lang w:eastAsia="en-US"/>
    </w:rPr>
  </w:style>
  <w:style w:type="character" w:customStyle="1" w:styleId="168">
    <w:name w:val="Знак Знак168"/>
    <w:locked/>
    <w:rsid w:val="00F60BC5"/>
    <w:rPr>
      <w:b/>
      <w:caps/>
      <w:sz w:val="24"/>
      <w:lang w:val="ru-RU" w:eastAsia="ru-RU"/>
    </w:rPr>
  </w:style>
  <w:style w:type="paragraph" w:customStyle="1" w:styleId="242">
    <w:name w:val="Основной текст 24"/>
    <w:basedOn w:val="a3"/>
    <w:rsid w:val="00F60BC5"/>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F60BC5"/>
    <w:rPr>
      <w:rFonts w:ascii="Times New Roman" w:hAnsi="Times New Roman"/>
      <w:b/>
      <w:caps/>
      <w:sz w:val="28"/>
    </w:rPr>
  </w:style>
  <w:style w:type="character" w:customStyle="1" w:styleId="257">
    <w:name w:val="Знак Знак257"/>
    <w:rsid w:val="00F60BC5"/>
    <w:rPr>
      <w:rFonts w:ascii="Times New Roman" w:hAnsi="Times New Roman"/>
      <w:b/>
      <w:sz w:val="28"/>
    </w:rPr>
  </w:style>
  <w:style w:type="character" w:customStyle="1" w:styleId="2270">
    <w:name w:val="Знак Знак227"/>
    <w:rsid w:val="00F60BC5"/>
    <w:rPr>
      <w:rFonts w:ascii="Times New Roman" w:hAnsi="Times New Roman"/>
      <w:sz w:val="24"/>
    </w:rPr>
  </w:style>
  <w:style w:type="character" w:customStyle="1" w:styleId="197">
    <w:name w:val="Знак Знак197"/>
    <w:rsid w:val="00F60BC5"/>
    <w:rPr>
      <w:rFonts w:ascii="Times New Roman" w:hAnsi="Times New Roman"/>
      <w:sz w:val="16"/>
      <w:lang w:eastAsia="ru-RU"/>
    </w:rPr>
  </w:style>
  <w:style w:type="character" w:customStyle="1" w:styleId="187">
    <w:name w:val="Знак Знак187"/>
    <w:rsid w:val="00F60BC5"/>
    <w:rPr>
      <w:rFonts w:ascii="Courier New" w:hAnsi="Courier New"/>
    </w:rPr>
  </w:style>
  <w:style w:type="character" w:customStyle="1" w:styleId="177">
    <w:name w:val="Знак Знак177"/>
    <w:rsid w:val="00F60BC5"/>
    <w:rPr>
      <w:rFonts w:ascii="Times New Roman" w:hAnsi="Times New Roman"/>
      <w:sz w:val="24"/>
    </w:rPr>
  </w:style>
  <w:style w:type="paragraph" w:customStyle="1" w:styleId="346">
    <w:name w:val="Заголовок 34"/>
    <w:basedOn w:val="7c"/>
    <w:next w:val="7c"/>
    <w:rsid w:val="00F60BC5"/>
    <w:pPr>
      <w:keepNext/>
      <w:widowControl/>
      <w:ind w:left="0" w:firstLine="0"/>
      <w:outlineLvl w:val="2"/>
    </w:pPr>
    <w:rPr>
      <w:sz w:val="24"/>
    </w:rPr>
  </w:style>
  <w:style w:type="paragraph" w:customStyle="1" w:styleId="5f">
    <w:name w:val="Основной текст5"/>
    <w:basedOn w:val="7c"/>
    <w:rsid w:val="00F60BC5"/>
    <w:pPr>
      <w:widowControl/>
      <w:spacing w:line="360" w:lineRule="auto"/>
      <w:ind w:left="0" w:firstLine="0"/>
    </w:pPr>
    <w:rPr>
      <w:sz w:val="24"/>
    </w:rPr>
  </w:style>
  <w:style w:type="character" w:customStyle="1" w:styleId="157">
    <w:name w:val="Знак Знак157"/>
    <w:rsid w:val="00F60BC5"/>
    <w:rPr>
      <w:b/>
      <w:sz w:val="28"/>
    </w:rPr>
  </w:style>
  <w:style w:type="paragraph" w:customStyle="1" w:styleId="243">
    <w:name w:val="Заголовок 24"/>
    <w:basedOn w:val="a3"/>
    <w:next w:val="a3"/>
    <w:rsid w:val="00F60BC5"/>
    <w:pPr>
      <w:keepNext/>
      <w:widowControl w:val="0"/>
      <w:jc w:val="center"/>
    </w:pPr>
    <w:rPr>
      <w:b/>
      <w:sz w:val="26"/>
      <w:szCs w:val="20"/>
    </w:rPr>
  </w:style>
  <w:style w:type="paragraph" w:customStyle="1" w:styleId="88">
    <w:name w:val="Обычный8"/>
    <w:basedOn w:val="a3"/>
    <w:rsid w:val="00F60BC5"/>
    <w:pPr>
      <w:spacing w:before="100" w:beforeAutospacing="1" w:after="100" w:afterAutospacing="1"/>
    </w:pPr>
  </w:style>
  <w:style w:type="paragraph" w:customStyle="1" w:styleId="4f4">
    <w:name w:val="Цитата4"/>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F60BC5"/>
    <w:rPr>
      <w:rFonts w:ascii="Courier New" w:hAnsi="Courier New"/>
      <w:sz w:val="20"/>
      <w:szCs w:val="20"/>
    </w:rPr>
  </w:style>
  <w:style w:type="paragraph" w:customStyle="1" w:styleId="348">
    <w:name w:val="Основной текст 34"/>
    <w:basedOn w:val="7c"/>
    <w:rsid w:val="00F60BC5"/>
    <w:pPr>
      <w:widowControl/>
      <w:tabs>
        <w:tab w:val="left" w:pos="360"/>
      </w:tabs>
      <w:ind w:left="0" w:firstLine="0"/>
      <w:jc w:val="both"/>
    </w:pPr>
    <w:rPr>
      <w:i/>
      <w:sz w:val="26"/>
    </w:rPr>
  </w:style>
  <w:style w:type="paragraph" w:customStyle="1" w:styleId="239">
    <w:name w:val="Основной текст с отступом 23"/>
    <w:basedOn w:val="a3"/>
    <w:rsid w:val="00F60BC5"/>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F60BC5"/>
    <w:pPr>
      <w:spacing w:line="360" w:lineRule="auto"/>
      <w:ind w:firstLine="709"/>
      <w:jc w:val="both"/>
    </w:pPr>
    <w:rPr>
      <w:sz w:val="28"/>
      <w:szCs w:val="20"/>
    </w:rPr>
  </w:style>
  <w:style w:type="paragraph" w:customStyle="1" w:styleId="3ff6">
    <w:name w:val="Верхний колонтитул3"/>
    <w:basedOn w:val="a3"/>
    <w:rsid w:val="00F60BC5"/>
    <w:pPr>
      <w:tabs>
        <w:tab w:val="center" w:pos="4153"/>
        <w:tab w:val="right" w:pos="8306"/>
      </w:tabs>
    </w:pPr>
    <w:rPr>
      <w:rFonts w:ascii="Arial" w:hAnsi="Arial"/>
      <w:szCs w:val="20"/>
    </w:rPr>
  </w:style>
  <w:style w:type="character" w:customStyle="1" w:styleId="3ff7">
    <w:name w:val="Слабое выделение3"/>
    <w:rsid w:val="00F60BC5"/>
    <w:rPr>
      <w:i/>
      <w:color w:val="808080"/>
    </w:rPr>
  </w:style>
  <w:style w:type="character" w:customStyle="1" w:styleId="4170">
    <w:name w:val="Знак Знак417"/>
    <w:locked/>
    <w:rsid w:val="00F60BC5"/>
    <w:rPr>
      <w:rFonts w:ascii="Arial" w:hAnsi="Arial"/>
      <w:b/>
      <w:i/>
      <w:sz w:val="28"/>
      <w:lang w:val="ru-RU" w:eastAsia="en-US"/>
    </w:rPr>
  </w:style>
  <w:style w:type="character" w:customStyle="1" w:styleId="3ff8">
    <w:name w:val="Основной шрифт абзаца3"/>
    <w:rsid w:val="00F60BC5"/>
  </w:style>
  <w:style w:type="paragraph" w:customStyle="1" w:styleId="98">
    <w:name w:val="Знак Знак Знак Знак Знак Знак Знак Знак Знак Знак Знак Знак Знак9"/>
    <w:basedOn w:val="a3"/>
    <w:rsid w:val="00F60BC5"/>
    <w:pPr>
      <w:spacing w:after="160" w:line="240" w:lineRule="exact"/>
    </w:pPr>
    <w:rPr>
      <w:rFonts w:ascii="Verdana" w:hAnsi="Verdana"/>
      <w:lang w:val="en-US" w:eastAsia="en-US"/>
    </w:rPr>
  </w:style>
  <w:style w:type="paragraph" w:customStyle="1" w:styleId="372">
    <w:name w:val="Знак37"/>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F60BC5"/>
    <w:rPr>
      <w:b/>
      <w:caps/>
      <w:sz w:val="24"/>
      <w:lang w:val="ru-RU" w:eastAsia="ru-RU"/>
    </w:rPr>
  </w:style>
  <w:style w:type="character" w:customStyle="1" w:styleId="1172">
    <w:name w:val="Знак1 Знак Знак17"/>
    <w:locked/>
    <w:rsid w:val="00F60BC5"/>
    <w:rPr>
      <w:rFonts w:ascii="Times New Roman" w:hAnsi="Times New Roman"/>
      <w:sz w:val="24"/>
      <w:lang w:eastAsia="ru-RU"/>
    </w:rPr>
  </w:style>
  <w:style w:type="character" w:customStyle="1" w:styleId="467">
    <w:name w:val="Знак Знак467"/>
    <w:locked/>
    <w:rsid w:val="00F60BC5"/>
    <w:rPr>
      <w:b/>
      <w:sz w:val="27"/>
      <w:lang w:val="ru-RU" w:eastAsia="ru-RU"/>
    </w:rPr>
  </w:style>
  <w:style w:type="character" w:customStyle="1" w:styleId="487">
    <w:name w:val="Знак Знак487"/>
    <w:locked/>
    <w:rsid w:val="00F60BC5"/>
    <w:rPr>
      <w:b/>
      <w:sz w:val="27"/>
      <w:lang w:val="ru-RU" w:eastAsia="ru-RU"/>
    </w:rPr>
  </w:style>
  <w:style w:type="character" w:customStyle="1" w:styleId="447">
    <w:name w:val="Знак Знак447"/>
    <w:locked/>
    <w:rsid w:val="00F60BC5"/>
    <w:rPr>
      <w:sz w:val="24"/>
    </w:rPr>
  </w:style>
  <w:style w:type="character" w:customStyle="1" w:styleId="517">
    <w:name w:val="Знак Знак517"/>
    <w:locked/>
    <w:rsid w:val="00F60BC5"/>
    <w:rPr>
      <w:b/>
      <w:sz w:val="27"/>
      <w:lang w:val="ru-RU" w:eastAsia="ru-RU"/>
    </w:rPr>
  </w:style>
  <w:style w:type="character" w:customStyle="1" w:styleId="4370">
    <w:name w:val="Знак Знак437"/>
    <w:locked/>
    <w:rsid w:val="00F60BC5"/>
    <w:rPr>
      <w:color w:val="000000"/>
      <w:sz w:val="24"/>
      <w:lang w:eastAsia="ru-RU"/>
    </w:rPr>
  </w:style>
  <w:style w:type="character" w:customStyle="1" w:styleId="4270">
    <w:name w:val="Знак Знак427"/>
    <w:rsid w:val="00F60BC5"/>
    <w:rPr>
      <w:rFonts w:ascii="Times New Roman" w:hAnsi="Times New Roman"/>
      <w:sz w:val="16"/>
    </w:rPr>
  </w:style>
  <w:style w:type="character" w:customStyle="1" w:styleId="497">
    <w:name w:val="Знак Знак497"/>
    <w:rsid w:val="00F60BC5"/>
    <w:rPr>
      <w:rFonts w:ascii="Times New Roman" w:hAnsi="Times New Roman"/>
      <w:b/>
      <w:caps/>
      <w:sz w:val="24"/>
      <w:lang w:eastAsia="ru-RU"/>
    </w:rPr>
  </w:style>
  <w:style w:type="paragraph" w:customStyle="1" w:styleId="449">
    <w:name w:val="Заголовок 44"/>
    <w:basedOn w:val="7c"/>
    <w:next w:val="7c"/>
    <w:rsid w:val="00F60BC5"/>
    <w:pPr>
      <w:keepNext/>
      <w:widowControl/>
      <w:ind w:left="0" w:firstLine="0"/>
    </w:pPr>
    <w:rPr>
      <w:sz w:val="24"/>
    </w:rPr>
  </w:style>
  <w:style w:type="character" w:customStyle="1" w:styleId="477">
    <w:name w:val="Знак Знак477"/>
    <w:rsid w:val="00F60BC5"/>
    <w:rPr>
      <w:rFonts w:ascii="Times New Roman" w:hAnsi="Times New Roman"/>
      <w:b/>
      <w:sz w:val="27"/>
      <w:lang w:eastAsia="ru-RU"/>
    </w:rPr>
  </w:style>
  <w:style w:type="character" w:customStyle="1" w:styleId="457">
    <w:name w:val="Знак Знак457"/>
    <w:rsid w:val="00F60BC5"/>
    <w:rPr>
      <w:rFonts w:ascii="Times New Roman" w:hAnsi="Times New Roman"/>
      <w:b/>
      <w:i/>
      <w:sz w:val="26"/>
      <w:lang w:eastAsia="ru-RU"/>
    </w:rPr>
  </w:style>
  <w:style w:type="paragraph" w:customStyle="1" w:styleId="633">
    <w:name w:val="Заголовок 63"/>
    <w:rsid w:val="00F60BC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F60BC5"/>
    <w:rPr>
      <w:sz w:val="16"/>
    </w:rPr>
  </w:style>
  <w:style w:type="character" w:customStyle="1" w:styleId="507">
    <w:name w:val="Знак Знак507"/>
    <w:locked/>
    <w:rsid w:val="00F60BC5"/>
    <w:rPr>
      <w:b/>
      <w:sz w:val="28"/>
      <w:lang w:val="ru-RU" w:eastAsia="ru-RU"/>
    </w:rPr>
  </w:style>
  <w:style w:type="character" w:customStyle="1" w:styleId="527">
    <w:name w:val="Знак Знак527"/>
    <w:rsid w:val="00F60BC5"/>
    <w:rPr>
      <w:rFonts w:ascii="Arial" w:hAnsi="Arial"/>
      <w:b/>
      <w:i/>
      <w:sz w:val="28"/>
    </w:rPr>
  </w:style>
  <w:style w:type="paragraph" w:customStyle="1" w:styleId="2211">
    <w:name w:val="Цитата 221"/>
    <w:basedOn w:val="a3"/>
    <w:next w:val="a3"/>
    <w:rsid w:val="00F60BC5"/>
    <w:rPr>
      <w:rFonts w:ascii="Calibri" w:hAnsi="Calibri"/>
      <w:i/>
      <w:iCs/>
      <w:color w:val="000000"/>
    </w:rPr>
  </w:style>
  <w:style w:type="paragraph" w:customStyle="1" w:styleId="21fa">
    <w:name w:val="Выделенная цитата21"/>
    <w:basedOn w:val="a3"/>
    <w:next w:val="a3"/>
    <w:rsid w:val="00F60BC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F60BC5"/>
    <w:rPr>
      <w:sz w:val="16"/>
      <w:lang w:val="ru-RU" w:eastAsia="ru-RU"/>
    </w:rPr>
  </w:style>
  <w:style w:type="character" w:customStyle="1" w:styleId="673">
    <w:name w:val="Знак6 Знак Знак7"/>
    <w:rsid w:val="00F60BC5"/>
    <w:rPr>
      <w:sz w:val="24"/>
      <w:lang w:val="ru-RU" w:eastAsia="ru-RU"/>
    </w:rPr>
  </w:style>
  <w:style w:type="character" w:customStyle="1" w:styleId="21fb">
    <w:name w:val="Замещающий текст21"/>
    <w:rsid w:val="00F60BC5"/>
    <w:rPr>
      <w:color w:val="808080"/>
    </w:rPr>
  </w:style>
  <w:style w:type="paragraph" w:customStyle="1" w:styleId="12f0">
    <w:name w:val="Заголовок 12"/>
    <w:basedOn w:val="a3"/>
    <w:next w:val="a3"/>
    <w:rsid w:val="00F60BC5"/>
    <w:pPr>
      <w:suppressAutoHyphens/>
      <w:ind w:firstLine="454"/>
    </w:pPr>
    <w:rPr>
      <w:b/>
      <w:caps/>
      <w:lang w:eastAsia="zh-CN"/>
    </w:rPr>
  </w:style>
  <w:style w:type="character" w:customStyle="1" w:styleId="617">
    <w:name w:val="Знак Знак617"/>
    <w:locked/>
    <w:rsid w:val="00F60BC5"/>
    <w:rPr>
      <w:sz w:val="24"/>
      <w:lang w:val="ru-RU" w:eastAsia="ru-RU"/>
    </w:rPr>
  </w:style>
  <w:style w:type="paragraph" w:customStyle="1" w:styleId="259">
    <w:name w:val="Заголовок 25"/>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F60BC5"/>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F60BC5"/>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F60BC5"/>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F60BC5"/>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F60BC5"/>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F60BC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F60BC5"/>
    <w:rPr>
      <w:b/>
    </w:rPr>
  </w:style>
  <w:style w:type="paragraph" w:customStyle="1" w:styleId="HTML31">
    <w:name w:val="Стандартный HTML3"/>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F60BC5"/>
    <w:rPr>
      <w:sz w:val="24"/>
      <w:lang w:val="ru-RU" w:eastAsia="ru-RU"/>
    </w:rPr>
  </w:style>
  <w:style w:type="paragraph" w:customStyle="1" w:styleId="921">
    <w:name w:val="Знак92"/>
    <w:basedOn w:val="a3"/>
    <w:rsid w:val="00F60BC5"/>
    <w:pPr>
      <w:spacing w:after="160" w:line="240" w:lineRule="exact"/>
    </w:pPr>
    <w:rPr>
      <w:rFonts w:ascii="Verdana" w:hAnsi="Verdana"/>
      <w:lang w:val="en-US" w:eastAsia="en-US"/>
    </w:rPr>
  </w:style>
  <w:style w:type="character" w:customStyle="1" w:styleId="4141">
    <w:name w:val="Знак4 Знак Знак14"/>
    <w:locked/>
    <w:rsid w:val="00F60BC5"/>
    <w:rPr>
      <w:rFonts w:ascii="Arial" w:hAnsi="Arial"/>
      <w:b/>
      <w:kern w:val="32"/>
      <w:sz w:val="32"/>
      <w:lang w:val="ru-RU" w:eastAsia="ru-RU"/>
    </w:rPr>
  </w:style>
  <w:style w:type="character" w:customStyle="1" w:styleId="2124">
    <w:name w:val="Знак2 Знак Знак12"/>
    <w:locked/>
    <w:rsid w:val="00F60BC5"/>
    <w:rPr>
      <w:b/>
      <w:sz w:val="27"/>
      <w:lang w:val="ru-RU" w:eastAsia="ru-RU"/>
    </w:rPr>
  </w:style>
  <w:style w:type="character" w:customStyle="1" w:styleId="23a">
    <w:name w:val="Знак2 Знак Знак3"/>
    <w:locked/>
    <w:rsid w:val="00F60BC5"/>
    <w:rPr>
      <w:rFonts w:ascii="Arial" w:hAnsi="Arial"/>
      <w:b/>
      <w:sz w:val="26"/>
      <w:lang w:val="ru-RU" w:eastAsia="ru-RU"/>
    </w:rPr>
  </w:style>
  <w:style w:type="paragraph" w:customStyle="1" w:styleId="5f0">
    <w:name w:val="Абзац списка5"/>
    <w:basedOn w:val="a3"/>
    <w:rsid w:val="00F60BC5"/>
    <w:pPr>
      <w:ind w:left="708"/>
    </w:pPr>
    <w:rPr>
      <w:rFonts w:ascii="Calibri" w:hAnsi="Calibri"/>
      <w:szCs w:val="20"/>
    </w:rPr>
  </w:style>
  <w:style w:type="character" w:customStyle="1" w:styleId="4f6">
    <w:name w:val="Слабое выделение4"/>
    <w:rsid w:val="00F60BC5"/>
    <w:rPr>
      <w:i/>
      <w:color w:val="808080"/>
    </w:rPr>
  </w:style>
  <w:style w:type="paragraph" w:customStyle="1" w:styleId="23b">
    <w:name w:val="Цитата 23"/>
    <w:basedOn w:val="a3"/>
    <w:next w:val="a3"/>
    <w:rsid w:val="00F60BC5"/>
    <w:rPr>
      <w:rFonts w:ascii="Calibri" w:hAnsi="Calibri"/>
      <w:i/>
      <w:iCs/>
      <w:color w:val="000000"/>
    </w:rPr>
  </w:style>
  <w:style w:type="paragraph" w:customStyle="1" w:styleId="3ffa">
    <w:name w:val="Выделенная цитата3"/>
    <w:basedOn w:val="a3"/>
    <w:next w:val="a3"/>
    <w:rsid w:val="00F60BC5"/>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F60BC5"/>
    <w:rPr>
      <w:b/>
    </w:rPr>
  </w:style>
  <w:style w:type="character" w:customStyle="1" w:styleId="3ffb">
    <w:name w:val="Замещающий текст3"/>
    <w:rsid w:val="00F60BC5"/>
    <w:rPr>
      <w:color w:val="808080"/>
    </w:rPr>
  </w:style>
  <w:style w:type="character" w:customStyle="1" w:styleId="1260">
    <w:name w:val="Знак1 Знак Знак26"/>
    <w:locked/>
    <w:rsid w:val="00F60BC5"/>
    <w:rPr>
      <w:sz w:val="24"/>
    </w:rPr>
  </w:style>
  <w:style w:type="character" w:customStyle="1" w:styleId="1271">
    <w:name w:val="Знак1 Знак Знак27"/>
    <w:locked/>
    <w:rsid w:val="00F60BC5"/>
    <w:rPr>
      <w:sz w:val="24"/>
    </w:rPr>
  </w:style>
  <w:style w:type="character" w:customStyle="1" w:styleId="7d">
    <w:name w:val="Без интервала Знак7"/>
    <w:locked/>
    <w:rsid w:val="00F60BC5"/>
    <w:rPr>
      <w:sz w:val="24"/>
      <w:lang w:eastAsia="en-US"/>
    </w:rPr>
  </w:style>
  <w:style w:type="character" w:customStyle="1" w:styleId="393">
    <w:name w:val="Знак Знак393"/>
    <w:rsid w:val="00F60BC5"/>
    <w:rPr>
      <w:rFonts w:ascii="Arial" w:hAnsi="Arial"/>
      <w:b/>
      <w:sz w:val="26"/>
    </w:rPr>
  </w:style>
  <w:style w:type="character" w:customStyle="1" w:styleId="383">
    <w:name w:val="Знак Знак383"/>
    <w:rsid w:val="00F60BC5"/>
    <w:rPr>
      <w:b/>
      <w:sz w:val="28"/>
    </w:rPr>
  </w:style>
  <w:style w:type="character" w:customStyle="1" w:styleId="373">
    <w:name w:val="Знак Знак373"/>
    <w:rsid w:val="00F60BC5"/>
    <w:rPr>
      <w:b/>
      <w:i/>
      <w:sz w:val="26"/>
    </w:rPr>
  </w:style>
  <w:style w:type="character" w:customStyle="1" w:styleId="363">
    <w:name w:val="Знак Знак363"/>
    <w:rsid w:val="00F60BC5"/>
    <w:rPr>
      <w:b/>
      <w:sz w:val="22"/>
      <w:lang w:val="ru-RU" w:eastAsia="ru-RU"/>
    </w:rPr>
  </w:style>
  <w:style w:type="character" w:customStyle="1" w:styleId="3530">
    <w:name w:val="Знак Знак353"/>
    <w:rsid w:val="00F60BC5"/>
    <w:rPr>
      <w:sz w:val="24"/>
      <w:lang w:val="ru-RU" w:eastAsia="ru-RU"/>
    </w:rPr>
  </w:style>
  <w:style w:type="character" w:customStyle="1" w:styleId="3430">
    <w:name w:val="Знак Знак343"/>
    <w:rsid w:val="00F60BC5"/>
    <w:rPr>
      <w:rFonts w:ascii="Calibri" w:hAnsi="Calibri"/>
      <w:i/>
      <w:sz w:val="24"/>
      <w:lang w:eastAsia="en-US"/>
    </w:rPr>
  </w:style>
  <w:style w:type="character" w:customStyle="1" w:styleId="3230">
    <w:name w:val="Знак Знак323"/>
    <w:rsid w:val="00F60BC5"/>
    <w:rPr>
      <w:sz w:val="16"/>
    </w:rPr>
  </w:style>
  <w:style w:type="character" w:customStyle="1" w:styleId="3141">
    <w:name w:val="Знак Знак314"/>
    <w:rsid w:val="00F60BC5"/>
    <w:rPr>
      <w:sz w:val="24"/>
    </w:rPr>
  </w:style>
  <w:style w:type="paragraph" w:customStyle="1" w:styleId="10a">
    <w:name w:val="Знак Знак Знак Знак Знак Знак10"/>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F60BC5"/>
    <w:rPr>
      <w:sz w:val="24"/>
    </w:rPr>
  </w:style>
  <w:style w:type="character" w:customStyle="1" w:styleId="293">
    <w:name w:val="Знак Знак293"/>
    <w:rsid w:val="00F60BC5"/>
    <w:rPr>
      <w:sz w:val="24"/>
    </w:rPr>
  </w:style>
  <w:style w:type="character" w:customStyle="1" w:styleId="7130">
    <w:name w:val="Знак Знак713"/>
    <w:rsid w:val="00F60BC5"/>
    <w:rPr>
      <w:sz w:val="16"/>
      <w:lang w:val="ru-RU" w:eastAsia="ru-RU"/>
    </w:rPr>
  </w:style>
  <w:style w:type="paragraph" w:customStyle="1" w:styleId="99">
    <w:name w:val="Обычный9"/>
    <w:rsid w:val="00F60BC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F60BC5"/>
    <w:rPr>
      <w:b/>
      <w:sz w:val="27"/>
      <w:lang w:val="ru-RU" w:eastAsia="ru-RU"/>
    </w:rPr>
  </w:style>
  <w:style w:type="character" w:customStyle="1" w:styleId="283">
    <w:name w:val="Знак Знак283"/>
    <w:rsid w:val="00F60BC5"/>
    <w:rPr>
      <w:rFonts w:ascii="Tahoma" w:hAnsi="Tahoma"/>
    </w:rPr>
  </w:style>
  <w:style w:type="character" w:customStyle="1" w:styleId="273">
    <w:name w:val="Знак Знак273"/>
    <w:rsid w:val="00F60BC5"/>
    <w:rPr>
      <w:sz w:val="24"/>
    </w:rPr>
  </w:style>
  <w:style w:type="character" w:customStyle="1" w:styleId="1090">
    <w:name w:val="Знак Знак109"/>
    <w:locked/>
    <w:rsid w:val="00F60BC5"/>
    <w:rPr>
      <w:sz w:val="16"/>
      <w:lang w:val="ru-RU" w:eastAsia="ru-RU"/>
    </w:rPr>
  </w:style>
  <w:style w:type="character" w:customStyle="1" w:styleId="626">
    <w:name w:val="Знак Знак626"/>
    <w:rsid w:val="00F60BC5"/>
    <w:rPr>
      <w:rFonts w:ascii="Arial" w:hAnsi="Arial"/>
      <w:b/>
      <w:i/>
      <w:sz w:val="28"/>
      <w:lang w:val="ru-RU" w:eastAsia="en-US"/>
    </w:rPr>
  </w:style>
  <w:style w:type="character" w:customStyle="1" w:styleId="2130">
    <w:name w:val="Знак Знак213"/>
    <w:locked/>
    <w:rsid w:val="00F60BC5"/>
    <w:rPr>
      <w:sz w:val="24"/>
      <w:lang w:val="en-US"/>
    </w:rPr>
  </w:style>
  <w:style w:type="character" w:customStyle="1" w:styleId="1231">
    <w:name w:val="Знак Знак123"/>
    <w:rsid w:val="00F60BC5"/>
    <w:rPr>
      <w:sz w:val="16"/>
    </w:rPr>
  </w:style>
  <w:style w:type="character" w:customStyle="1" w:styleId="1350">
    <w:name w:val="Знак Знак135"/>
    <w:rsid w:val="00F60BC5"/>
    <w:rPr>
      <w:lang w:val="ru-RU" w:eastAsia="ru-RU"/>
    </w:rPr>
  </w:style>
  <w:style w:type="character" w:customStyle="1" w:styleId="1610">
    <w:name w:val="Знак Знак1610"/>
    <w:locked/>
    <w:rsid w:val="00F60BC5"/>
    <w:rPr>
      <w:b/>
      <w:caps/>
      <w:sz w:val="24"/>
      <w:lang w:val="ru-RU" w:eastAsia="ru-RU"/>
    </w:rPr>
  </w:style>
  <w:style w:type="character" w:customStyle="1" w:styleId="1153">
    <w:name w:val="Знак Знак115"/>
    <w:rsid w:val="00F60BC5"/>
    <w:rPr>
      <w:sz w:val="24"/>
    </w:rPr>
  </w:style>
  <w:style w:type="paragraph" w:customStyle="1" w:styleId="25a">
    <w:name w:val="Основной текст 25"/>
    <w:basedOn w:val="a3"/>
    <w:rsid w:val="00F60BC5"/>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F60BC5"/>
    <w:rPr>
      <w:rFonts w:ascii="Times New Roman" w:hAnsi="Times New Roman"/>
      <w:b/>
      <w:caps/>
      <w:sz w:val="28"/>
    </w:rPr>
  </w:style>
  <w:style w:type="character" w:customStyle="1" w:styleId="2590">
    <w:name w:val="Знак Знак259"/>
    <w:rsid w:val="00F60BC5"/>
    <w:rPr>
      <w:rFonts w:ascii="Times New Roman" w:hAnsi="Times New Roman"/>
      <w:b/>
      <w:sz w:val="28"/>
    </w:rPr>
  </w:style>
  <w:style w:type="character" w:customStyle="1" w:styleId="2290">
    <w:name w:val="Знак Знак229"/>
    <w:rsid w:val="00F60BC5"/>
    <w:rPr>
      <w:rFonts w:ascii="Times New Roman" w:hAnsi="Times New Roman"/>
      <w:sz w:val="24"/>
    </w:rPr>
  </w:style>
  <w:style w:type="character" w:customStyle="1" w:styleId="2016">
    <w:name w:val="Знак Знак2016"/>
    <w:rsid w:val="00F60BC5"/>
    <w:rPr>
      <w:rFonts w:ascii="Arial" w:hAnsi="Arial"/>
      <w:sz w:val="22"/>
    </w:rPr>
  </w:style>
  <w:style w:type="character" w:customStyle="1" w:styleId="199">
    <w:name w:val="Знак Знак199"/>
    <w:rsid w:val="00F60BC5"/>
    <w:rPr>
      <w:rFonts w:ascii="Times New Roman" w:hAnsi="Times New Roman"/>
      <w:sz w:val="16"/>
      <w:lang w:eastAsia="ru-RU"/>
    </w:rPr>
  </w:style>
  <w:style w:type="character" w:customStyle="1" w:styleId="1811">
    <w:name w:val="Знак Знак1811"/>
    <w:rsid w:val="00F60BC5"/>
    <w:rPr>
      <w:rFonts w:ascii="Courier New" w:hAnsi="Courier New"/>
    </w:rPr>
  </w:style>
  <w:style w:type="character" w:customStyle="1" w:styleId="179">
    <w:name w:val="Знак Знак179"/>
    <w:rsid w:val="00F60BC5"/>
    <w:rPr>
      <w:rFonts w:ascii="Times New Roman" w:hAnsi="Times New Roman"/>
      <w:sz w:val="24"/>
    </w:rPr>
  </w:style>
  <w:style w:type="character" w:customStyle="1" w:styleId="950">
    <w:name w:val="Знак Знак95"/>
    <w:rsid w:val="00F60BC5"/>
    <w:rPr>
      <w:rFonts w:ascii="PragmaticaCTT" w:hAnsi="PragmaticaCTT"/>
      <w:b/>
      <w:sz w:val="24"/>
      <w:lang w:val="ru-RU" w:eastAsia="ru-RU"/>
    </w:rPr>
  </w:style>
  <w:style w:type="character" w:customStyle="1" w:styleId="840">
    <w:name w:val="Знак Знак84"/>
    <w:rsid w:val="00F60BC5"/>
    <w:rPr>
      <w:sz w:val="24"/>
    </w:rPr>
  </w:style>
  <w:style w:type="character" w:customStyle="1" w:styleId="5200">
    <w:name w:val="Знак Знак520"/>
    <w:aliases w:val="Знак Знак5101"/>
    <w:rsid w:val="00F60BC5"/>
    <w:rPr>
      <w:rFonts w:ascii="Tahoma" w:hAnsi="Tahoma"/>
      <w:sz w:val="16"/>
      <w:lang w:val="ru-RU" w:eastAsia="ru-RU"/>
    </w:rPr>
  </w:style>
  <w:style w:type="paragraph" w:customStyle="1" w:styleId="364">
    <w:name w:val="Заголовок 36"/>
    <w:basedOn w:val="99"/>
    <w:next w:val="99"/>
    <w:rsid w:val="00F60BC5"/>
    <w:pPr>
      <w:keepNext/>
      <w:widowControl/>
      <w:ind w:left="0" w:firstLine="0"/>
      <w:outlineLvl w:val="2"/>
    </w:pPr>
    <w:rPr>
      <w:sz w:val="24"/>
    </w:rPr>
  </w:style>
  <w:style w:type="paragraph" w:customStyle="1" w:styleId="6f1">
    <w:name w:val="Основной текст6"/>
    <w:basedOn w:val="99"/>
    <w:rsid w:val="00F60BC5"/>
    <w:pPr>
      <w:widowControl/>
      <w:spacing w:line="360" w:lineRule="auto"/>
      <w:ind w:left="0" w:firstLine="0"/>
    </w:pPr>
    <w:rPr>
      <w:sz w:val="24"/>
    </w:rPr>
  </w:style>
  <w:style w:type="character" w:customStyle="1" w:styleId="159">
    <w:name w:val="Знак Знак159"/>
    <w:rsid w:val="00F60BC5"/>
    <w:rPr>
      <w:b/>
      <w:sz w:val="28"/>
    </w:rPr>
  </w:style>
  <w:style w:type="character" w:customStyle="1" w:styleId="800">
    <w:name w:val="Знак Знак80"/>
    <w:rsid w:val="00F60BC5"/>
    <w:rPr>
      <w:rFonts w:ascii="Times New Roman" w:hAnsi="Times New Roman"/>
      <w:lang w:eastAsia="en-US"/>
    </w:rPr>
  </w:style>
  <w:style w:type="paragraph" w:customStyle="1" w:styleId="264">
    <w:name w:val="Заголовок 26"/>
    <w:basedOn w:val="a3"/>
    <w:next w:val="a3"/>
    <w:rsid w:val="00F60BC5"/>
    <w:pPr>
      <w:keepNext/>
      <w:widowControl w:val="0"/>
      <w:jc w:val="center"/>
    </w:pPr>
    <w:rPr>
      <w:b/>
      <w:sz w:val="26"/>
      <w:szCs w:val="20"/>
    </w:rPr>
  </w:style>
  <w:style w:type="paragraph" w:customStyle="1" w:styleId="5f1">
    <w:name w:val="Цитата5"/>
    <w:basedOn w:val="a3"/>
    <w:rsid w:val="00F60BC5"/>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F60BC5"/>
    <w:rPr>
      <w:i/>
      <w:color w:val="000000"/>
      <w:sz w:val="24"/>
    </w:rPr>
  </w:style>
  <w:style w:type="character" w:customStyle="1" w:styleId="2ffff7">
    <w:name w:val="Выделенная цитата Знак2"/>
    <w:rsid w:val="00F60BC5"/>
    <w:rPr>
      <w:b/>
      <w:i/>
      <w:color w:val="4F81BD"/>
      <w:sz w:val="24"/>
    </w:rPr>
  </w:style>
  <w:style w:type="paragraph" w:customStyle="1" w:styleId="5f2">
    <w:name w:val="Текст5"/>
    <w:basedOn w:val="a3"/>
    <w:rsid w:val="00F60BC5"/>
    <w:rPr>
      <w:rFonts w:ascii="Courier New" w:hAnsi="Courier New"/>
      <w:sz w:val="20"/>
      <w:szCs w:val="20"/>
    </w:rPr>
  </w:style>
  <w:style w:type="paragraph" w:customStyle="1" w:styleId="356">
    <w:name w:val="Основной текст 35"/>
    <w:basedOn w:val="99"/>
    <w:rsid w:val="00F60BC5"/>
    <w:pPr>
      <w:widowControl/>
      <w:tabs>
        <w:tab w:val="left" w:pos="360"/>
      </w:tabs>
      <w:ind w:left="0" w:firstLine="0"/>
      <w:jc w:val="both"/>
    </w:pPr>
    <w:rPr>
      <w:i/>
      <w:sz w:val="26"/>
    </w:rPr>
  </w:style>
  <w:style w:type="paragraph" w:customStyle="1" w:styleId="244">
    <w:name w:val="Основной текст с отступом 24"/>
    <w:basedOn w:val="a3"/>
    <w:rsid w:val="00F60BC5"/>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F60BC5"/>
    <w:pPr>
      <w:spacing w:line="360" w:lineRule="auto"/>
      <w:ind w:firstLine="709"/>
      <w:jc w:val="both"/>
    </w:pPr>
    <w:rPr>
      <w:sz w:val="28"/>
      <w:szCs w:val="20"/>
    </w:rPr>
  </w:style>
  <w:style w:type="paragraph" w:customStyle="1" w:styleId="4f8">
    <w:name w:val="Верхний колонтитул4"/>
    <w:basedOn w:val="a3"/>
    <w:rsid w:val="00F60BC5"/>
    <w:pPr>
      <w:tabs>
        <w:tab w:val="center" w:pos="4153"/>
        <w:tab w:val="right" w:pos="8306"/>
      </w:tabs>
    </w:pPr>
    <w:rPr>
      <w:rFonts w:ascii="Arial" w:hAnsi="Arial"/>
      <w:szCs w:val="20"/>
    </w:rPr>
  </w:style>
  <w:style w:type="character" w:customStyle="1" w:styleId="419">
    <w:name w:val="Знак Знак419"/>
    <w:locked/>
    <w:rsid w:val="00F60BC5"/>
    <w:rPr>
      <w:rFonts w:ascii="Arial" w:hAnsi="Arial"/>
      <w:b/>
      <w:i/>
      <w:sz w:val="28"/>
      <w:lang w:val="ru-RU" w:eastAsia="en-US"/>
    </w:rPr>
  </w:style>
  <w:style w:type="character" w:customStyle="1" w:styleId="429">
    <w:name w:val="Знак4 Знак2"/>
    <w:locked/>
    <w:rsid w:val="00F60BC5"/>
    <w:rPr>
      <w:sz w:val="24"/>
      <w:lang w:val="ru-RU" w:eastAsia="ru-RU"/>
    </w:rPr>
  </w:style>
  <w:style w:type="character" w:customStyle="1" w:styleId="4f9">
    <w:name w:val="Основной шрифт абзаца4"/>
    <w:rsid w:val="00F60BC5"/>
  </w:style>
  <w:style w:type="character" w:customStyle="1" w:styleId="2380">
    <w:name w:val="Знак Знак23 Знак8"/>
    <w:aliases w:val="Знак Знак3 Знак8"/>
    <w:locked/>
    <w:rsid w:val="00F60BC5"/>
    <w:rPr>
      <w:rFonts w:ascii="Tahoma" w:hAnsi="Tahoma"/>
      <w:sz w:val="16"/>
    </w:rPr>
  </w:style>
  <w:style w:type="paragraph" w:customStyle="1" w:styleId="13a">
    <w:name w:val="Знак Знак Знак Знак Знак Знак Знак Знак Знак Знак Знак Знак Знак13"/>
    <w:basedOn w:val="a3"/>
    <w:rsid w:val="00F60BC5"/>
    <w:pPr>
      <w:spacing w:after="160" w:line="240" w:lineRule="exact"/>
    </w:pPr>
    <w:rPr>
      <w:rFonts w:ascii="Verdana" w:hAnsi="Verdana"/>
      <w:lang w:val="en-US" w:eastAsia="en-US"/>
    </w:rPr>
  </w:style>
  <w:style w:type="paragraph" w:customStyle="1" w:styleId="392">
    <w:name w:val="Знак39"/>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F60BC5"/>
    <w:rPr>
      <w:b/>
      <w:caps/>
      <w:sz w:val="24"/>
      <w:lang w:val="ru-RU" w:eastAsia="ru-RU"/>
    </w:rPr>
  </w:style>
  <w:style w:type="character" w:customStyle="1" w:styleId="11100">
    <w:name w:val="Знак1 Знак Знак110"/>
    <w:locked/>
    <w:rsid w:val="00F60BC5"/>
    <w:rPr>
      <w:rFonts w:ascii="Times New Roman" w:hAnsi="Times New Roman"/>
      <w:sz w:val="24"/>
      <w:lang w:eastAsia="ru-RU"/>
    </w:rPr>
  </w:style>
  <w:style w:type="character" w:customStyle="1" w:styleId="469">
    <w:name w:val="Знак Знак469"/>
    <w:locked/>
    <w:rsid w:val="00F60BC5"/>
    <w:rPr>
      <w:b/>
      <w:sz w:val="27"/>
      <w:lang w:val="ru-RU" w:eastAsia="ru-RU"/>
    </w:rPr>
  </w:style>
  <w:style w:type="character" w:customStyle="1" w:styleId="489">
    <w:name w:val="Знак Знак489"/>
    <w:locked/>
    <w:rsid w:val="00F60BC5"/>
    <w:rPr>
      <w:b/>
      <w:sz w:val="27"/>
      <w:lang w:val="ru-RU" w:eastAsia="ru-RU"/>
    </w:rPr>
  </w:style>
  <w:style w:type="character" w:customStyle="1" w:styleId="4490">
    <w:name w:val="Знак Знак449"/>
    <w:locked/>
    <w:rsid w:val="00F60BC5"/>
    <w:rPr>
      <w:sz w:val="24"/>
    </w:rPr>
  </w:style>
  <w:style w:type="character" w:customStyle="1" w:styleId="51100">
    <w:name w:val="Знак Знак5110"/>
    <w:locked/>
    <w:rsid w:val="00F60BC5"/>
    <w:rPr>
      <w:b/>
      <w:sz w:val="27"/>
      <w:lang w:val="ru-RU" w:eastAsia="ru-RU"/>
    </w:rPr>
  </w:style>
  <w:style w:type="character" w:customStyle="1" w:styleId="439">
    <w:name w:val="Знак Знак439"/>
    <w:locked/>
    <w:rsid w:val="00F60BC5"/>
    <w:rPr>
      <w:color w:val="000000"/>
      <w:sz w:val="24"/>
      <w:lang w:eastAsia="ru-RU"/>
    </w:rPr>
  </w:style>
  <w:style w:type="character" w:customStyle="1" w:styleId="4290">
    <w:name w:val="Знак Знак429"/>
    <w:rsid w:val="00F60BC5"/>
    <w:rPr>
      <w:rFonts w:ascii="Times New Roman" w:hAnsi="Times New Roman"/>
      <w:sz w:val="16"/>
    </w:rPr>
  </w:style>
  <w:style w:type="character" w:customStyle="1" w:styleId="499">
    <w:name w:val="Знак Знак499"/>
    <w:rsid w:val="00F60BC5"/>
    <w:rPr>
      <w:rFonts w:ascii="Times New Roman" w:hAnsi="Times New Roman"/>
      <w:b/>
      <w:caps/>
      <w:sz w:val="24"/>
      <w:lang w:eastAsia="ru-RU"/>
    </w:rPr>
  </w:style>
  <w:style w:type="paragraph" w:customStyle="1" w:styleId="46a">
    <w:name w:val="Заголовок 46"/>
    <w:basedOn w:val="99"/>
    <w:next w:val="99"/>
    <w:rsid w:val="00F60BC5"/>
    <w:pPr>
      <w:keepNext/>
      <w:widowControl/>
      <w:ind w:left="0" w:firstLine="0"/>
    </w:pPr>
    <w:rPr>
      <w:sz w:val="24"/>
    </w:rPr>
  </w:style>
  <w:style w:type="character" w:customStyle="1" w:styleId="479">
    <w:name w:val="Знак Знак479"/>
    <w:rsid w:val="00F60BC5"/>
    <w:rPr>
      <w:rFonts w:ascii="Times New Roman" w:hAnsi="Times New Roman"/>
      <w:b/>
      <w:sz w:val="27"/>
      <w:lang w:eastAsia="ru-RU"/>
    </w:rPr>
  </w:style>
  <w:style w:type="character" w:customStyle="1" w:styleId="4590">
    <w:name w:val="Знак Знак459"/>
    <w:rsid w:val="00F60BC5"/>
    <w:rPr>
      <w:rFonts w:ascii="Times New Roman" w:hAnsi="Times New Roman"/>
      <w:b/>
      <w:i/>
      <w:sz w:val="26"/>
      <w:lang w:eastAsia="ru-RU"/>
    </w:rPr>
  </w:style>
  <w:style w:type="paragraph" w:customStyle="1" w:styleId="653">
    <w:name w:val="Заголовок 65"/>
    <w:rsid w:val="00F60BC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F60BC5"/>
    <w:rPr>
      <w:sz w:val="16"/>
    </w:rPr>
  </w:style>
  <w:style w:type="character" w:customStyle="1" w:styleId="509">
    <w:name w:val="Знак Знак509"/>
    <w:locked/>
    <w:rsid w:val="00F60BC5"/>
    <w:rPr>
      <w:b/>
      <w:sz w:val="28"/>
      <w:lang w:val="ru-RU" w:eastAsia="ru-RU"/>
    </w:rPr>
  </w:style>
  <w:style w:type="character" w:customStyle="1" w:styleId="5290">
    <w:name w:val="Знак Знак529"/>
    <w:rsid w:val="00F60BC5"/>
    <w:rPr>
      <w:rFonts w:ascii="Arial" w:hAnsi="Arial"/>
      <w:b/>
      <w:i/>
      <w:sz w:val="28"/>
    </w:rPr>
  </w:style>
  <w:style w:type="character" w:customStyle="1" w:styleId="519">
    <w:name w:val="Знак5 Знак Знак19"/>
    <w:locked/>
    <w:rsid w:val="00F60BC5"/>
    <w:rPr>
      <w:sz w:val="16"/>
      <w:lang w:val="ru-RU" w:eastAsia="ru-RU"/>
    </w:rPr>
  </w:style>
  <w:style w:type="character" w:customStyle="1" w:styleId="6101">
    <w:name w:val="Знак6 Знак Знак10"/>
    <w:rsid w:val="00F60BC5"/>
    <w:rPr>
      <w:sz w:val="24"/>
      <w:lang w:val="ru-RU" w:eastAsia="ru-RU"/>
    </w:rPr>
  </w:style>
  <w:style w:type="character" w:customStyle="1" w:styleId="553">
    <w:name w:val="Знак Знак553"/>
    <w:locked/>
    <w:rsid w:val="00F60BC5"/>
    <w:rPr>
      <w:sz w:val="24"/>
      <w:lang w:val="ru-RU" w:eastAsia="ru-RU"/>
    </w:rPr>
  </w:style>
  <w:style w:type="paragraph" w:customStyle="1" w:styleId="Heading13">
    <w:name w:val="Heading 13"/>
    <w:basedOn w:val="a3"/>
    <w:next w:val="a3"/>
    <w:rsid w:val="00F60BC5"/>
    <w:pPr>
      <w:suppressAutoHyphens/>
      <w:ind w:firstLine="454"/>
    </w:pPr>
    <w:rPr>
      <w:b/>
      <w:caps/>
      <w:lang w:eastAsia="zh-CN"/>
    </w:rPr>
  </w:style>
  <w:style w:type="character" w:customStyle="1" w:styleId="6530">
    <w:name w:val="Знак Знак653"/>
    <w:locked/>
    <w:rsid w:val="00F60BC5"/>
    <w:rPr>
      <w:b/>
      <w:sz w:val="27"/>
      <w:lang w:val="ru-RU" w:eastAsia="ru-RU"/>
    </w:rPr>
  </w:style>
  <w:style w:type="character" w:customStyle="1" w:styleId="6430">
    <w:name w:val="Знак Знак643"/>
    <w:locked/>
    <w:rsid w:val="00F60BC5"/>
    <w:rPr>
      <w:b/>
      <w:sz w:val="28"/>
      <w:lang w:val="ru-RU" w:eastAsia="ru-RU"/>
    </w:rPr>
  </w:style>
  <w:style w:type="character" w:customStyle="1" w:styleId="6330">
    <w:name w:val="Знак Знак633"/>
    <w:locked/>
    <w:rsid w:val="00F60BC5"/>
    <w:rPr>
      <w:b/>
      <w:i/>
      <w:sz w:val="26"/>
      <w:lang w:val="ru-RU" w:eastAsia="ru-RU"/>
    </w:rPr>
  </w:style>
  <w:style w:type="character" w:customStyle="1" w:styleId="625">
    <w:name w:val="Знак Знак625"/>
    <w:locked/>
    <w:rsid w:val="00F60BC5"/>
    <w:rPr>
      <w:sz w:val="24"/>
      <w:lang w:val="ru-RU" w:eastAsia="ru-RU"/>
    </w:rPr>
  </w:style>
  <w:style w:type="character" w:customStyle="1" w:styleId="61100">
    <w:name w:val="Знак Знак6110"/>
    <w:locked/>
    <w:rsid w:val="00F60BC5"/>
    <w:rPr>
      <w:sz w:val="24"/>
      <w:lang w:val="ru-RU" w:eastAsia="ru-RU"/>
    </w:rPr>
  </w:style>
  <w:style w:type="character" w:customStyle="1" w:styleId="603">
    <w:name w:val="Знак Знак603"/>
    <w:locked/>
    <w:rsid w:val="00F60BC5"/>
    <w:rPr>
      <w:i/>
      <w:sz w:val="24"/>
      <w:lang w:val="ru-RU" w:eastAsia="ru-RU"/>
    </w:rPr>
  </w:style>
  <w:style w:type="character" w:customStyle="1" w:styleId="593">
    <w:name w:val="Знак Знак593"/>
    <w:locked/>
    <w:rsid w:val="00F60BC5"/>
    <w:rPr>
      <w:rFonts w:ascii="Arial" w:hAnsi="Arial"/>
      <w:sz w:val="22"/>
      <w:lang w:val="ru-RU" w:eastAsia="ru-RU"/>
    </w:rPr>
  </w:style>
  <w:style w:type="character" w:customStyle="1" w:styleId="5830">
    <w:name w:val="Знак Знак583"/>
    <w:locked/>
    <w:rsid w:val="00F60BC5"/>
    <w:rPr>
      <w:rFonts w:ascii="Courier New" w:hAnsi="Courier New"/>
      <w:lang w:val="ru-RU" w:eastAsia="ru-RU"/>
    </w:rPr>
  </w:style>
  <w:style w:type="character" w:customStyle="1" w:styleId="573">
    <w:name w:val="Знак Знак573"/>
    <w:locked/>
    <w:rsid w:val="00F60BC5"/>
    <w:rPr>
      <w:lang w:val="ru-RU" w:eastAsia="ru-RU"/>
    </w:rPr>
  </w:style>
  <w:style w:type="character" w:customStyle="1" w:styleId="563">
    <w:name w:val="Знак Знак563"/>
    <w:locked/>
    <w:rsid w:val="00F60BC5"/>
    <w:rPr>
      <w:sz w:val="24"/>
      <w:lang w:val="ru-RU" w:eastAsia="ru-RU"/>
    </w:rPr>
  </w:style>
  <w:style w:type="character" w:customStyle="1" w:styleId="543">
    <w:name w:val="Знак Знак543"/>
    <w:locked/>
    <w:rsid w:val="00F60BC5"/>
    <w:rPr>
      <w:sz w:val="24"/>
      <w:lang w:val="en-US" w:eastAsia="ru-RU"/>
    </w:rPr>
  </w:style>
  <w:style w:type="paragraph" w:customStyle="1" w:styleId="Heading52">
    <w:name w:val="Heading 52"/>
    <w:basedOn w:val="a3"/>
    <w:next w:val="a3"/>
    <w:rsid w:val="00F60BC5"/>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F60BC5"/>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F60BC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F60BC5"/>
    <w:rPr>
      <w:rFonts w:ascii="Arial" w:hAnsi="Arial"/>
      <w:b/>
      <w:sz w:val="26"/>
    </w:rPr>
  </w:style>
  <w:style w:type="character" w:customStyle="1" w:styleId="663">
    <w:name w:val="Знак Знак663"/>
    <w:rsid w:val="00F60BC5"/>
    <w:rPr>
      <w:b/>
      <w:sz w:val="28"/>
    </w:rPr>
  </w:style>
  <w:style w:type="character" w:customStyle="1" w:styleId="703">
    <w:name w:val="Знак Знак703"/>
    <w:rsid w:val="00F60BC5"/>
    <w:rPr>
      <w:rFonts w:ascii="Arial" w:hAnsi="Arial"/>
      <w:b/>
      <w:sz w:val="26"/>
    </w:rPr>
  </w:style>
  <w:style w:type="character" w:customStyle="1" w:styleId="693">
    <w:name w:val="Знак Знак693"/>
    <w:rsid w:val="00F60BC5"/>
    <w:rPr>
      <w:b/>
      <w:sz w:val="28"/>
    </w:rPr>
  </w:style>
  <w:style w:type="character" w:customStyle="1" w:styleId="683">
    <w:name w:val="Знак Знак683"/>
    <w:rsid w:val="00F60BC5"/>
    <w:rPr>
      <w:b/>
      <w:i/>
      <w:sz w:val="26"/>
    </w:rPr>
  </w:style>
  <w:style w:type="paragraph" w:customStyle="1" w:styleId="HTML40">
    <w:name w:val="Стандартный HTML4"/>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F60BC5"/>
    <w:pPr>
      <w:keepNext/>
      <w:widowControl/>
    </w:pPr>
    <w:rPr>
      <w:sz w:val="24"/>
    </w:rPr>
  </w:style>
  <w:style w:type="paragraph" w:customStyle="1" w:styleId="Heading221">
    <w:name w:val="Heading 221"/>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F60BC5"/>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F60BC5"/>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F60BC5"/>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F60BC5"/>
    <w:rPr>
      <w:smallCaps/>
      <w:color w:val="C0504D"/>
      <w:u w:val="single"/>
    </w:rPr>
  </w:style>
  <w:style w:type="character" w:customStyle="1" w:styleId="11f7">
    <w:name w:val="Сильная ссылка11"/>
    <w:rsid w:val="00F60BC5"/>
    <w:rPr>
      <w:b/>
      <w:smallCaps/>
      <w:color w:val="C0504D"/>
      <w:spacing w:val="5"/>
      <w:u w:val="single"/>
    </w:rPr>
  </w:style>
  <w:style w:type="character" w:customStyle="1" w:styleId="11f8">
    <w:name w:val="Название книги11"/>
    <w:rsid w:val="00F60BC5"/>
    <w:rPr>
      <w:b/>
      <w:smallCaps/>
      <w:spacing w:val="5"/>
    </w:rPr>
  </w:style>
  <w:style w:type="paragraph" w:customStyle="1" w:styleId="930">
    <w:name w:val="Знак93"/>
    <w:basedOn w:val="a3"/>
    <w:rsid w:val="00F60BC5"/>
    <w:pPr>
      <w:spacing w:after="160" w:line="240" w:lineRule="exact"/>
    </w:pPr>
    <w:rPr>
      <w:rFonts w:ascii="Verdana" w:hAnsi="Verdana"/>
      <w:lang w:val="en-US" w:eastAsia="en-US"/>
    </w:rPr>
  </w:style>
  <w:style w:type="character" w:customStyle="1" w:styleId="4151">
    <w:name w:val="Знак4 Знак Знак15"/>
    <w:locked/>
    <w:rsid w:val="00F60BC5"/>
    <w:rPr>
      <w:rFonts w:ascii="Arial" w:hAnsi="Arial"/>
      <w:b/>
      <w:kern w:val="32"/>
      <w:sz w:val="32"/>
      <w:lang w:val="ru-RU" w:eastAsia="ru-RU"/>
    </w:rPr>
  </w:style>
  <w:style w:type="character" w:customStyle="1" w:styleId="2131">
    <w:name w:val="Знак2 Знак Знак13"/>
    <w:locked/>
    <w:rsid w:val="00F60BC5"/>
    <w:rPr>
      <w:b/>
      <w:sz w:val="27"/>
      <w:lang w:val="ru-RU" w:eastAsia="ru-RU"/>
    </w:rPr>
  </w:style>
  <w:style w:type="character" w:customStyle="1" w:styleId="43a">
    <w:name w:val="Знак4 Знак Знак3"/>
    <w:locked/>
    <w:rsid w:val="00F60BC5"/>
    <w:rPr>
      <w:rFonts w:ascii="Arial" w:hAnsi="Arial"/>
      <w:b/>
      <w:kern w:val="32"/>
      <w:sz w:val="32"/>
      <w:lang w:val="ru-RU" w:eastAsia="ru-RU"/>
    </w:rPr>
  </w:style>
  <w:style w:type="character" w:customStyle="1" w:styleId="245">
    <w:name w:val="Знак2 Знак Знак4"/>
    <w:semiHidden/>
    <w:locked/>
    <w:rsid w:val="00F60BC5"/>
    <w:rPr>
      <w:rFonts w:ascii="Arial" w:hAnsi="Arial"/>
      <w:b/>
      <w:sz w:val="26"/>
      <w:lang w:val="ru-RU" w:eastAsia="ru-RU"/>
    </w:rPr>
  </w:style>
  <w:style w:type="character" w:customStyle="1" w:styleId="FontStyle270">
    <w:name w:val="Font Style27"/>
    <w:rsid w:val="00F60BC5"/>
    <w:rPr>
      <w:rFonts w:ascii="Times New Roman" w:hAnsi="Times New Roman"/>
      <w:sz w:val="26"/>
    </w:rPr>
  </w:style>
  <w:style w:type="character" w:customStyle="1" w:styleId="2100">
    <w:name w:val="Знак Знак210"/>
    <w:locked/>
    <w:rsid w:val="00F60BC5"/>
    <w:rPr>
      <w:rFonts w:ascii="Arial" w:hAnsi="Arial"/>
      <w:vanish/>
      <w:sz w:val="16"/>
      <w:lang w:eastAsia="ru-RU"/>
    </w:rPr>
  </w:style>
  <w:style w:type="paragraph" w:customStyle="1" w:styleId="11f9">
    <w:name w:val="Стиль11"/>
    <w:basedOn w:val="a3"/>
    <w:next w:val="114"/>
    <w:rsid w:val="00F60BC5"/>
    <w:pPr>
      <w:jc w:val="center"/>
    </w:pPr>
    <w:rPr>
      <w:lang w:val="en-US"/>
    </w:rPr>
  </w:style>
  <w:style w:type="paragraph" w:customStyle="1" w:styleId="6f2">
    <w:name w:val="Абзац списка6"/>
    <w:basedOn w:val="a3"/>
    <w:rsid w:val="00F60BC5"/>
    <w:pPr>
      <w:ind w:left="708"/>
    </w:pPr>
    <w:rPr>
      <w:rFonts w:ascii="Calibri" w:hAnsi="Calibri"/>
      <w:sz w:val="22"/>
      <w:szCs w:val="22"/>
      <w:lang w:eastAsia="en-US"/>
    </w:rPr>
  </w:style>
  <w:style w:type="character" w:customStyle="1" w:styleId="5f3">
    <w:name w:val="Слабое выделение5"/>
    <w:rsid w:val="00F60BC5"/>
    <w:rPr>
      <w:i/>
      <w:color w:val="808080"/>
    </w:rPr>
  </w:style>
  <w:style w:type="paragraph" w:customStyle="1" w:styleId="5f4">
    <w:name w:val="Без интервала5"/>
    <w:rsid w:val="00F60BC5"/>
    <w:pPr>
      <w:spacing w:after="0" w:line="240" w:lineRule="auto"/>
    </w:pPr>
    <w:rPr>
      <w:rFonts w:ascii="Calibri" w:eastAsia="Times New Roman" w:hAnsi="Calibri" w:cs="Times New Roman"/>
      <w:lang w:val="en-US"/>
    </w:rPr>
  </w:style>
  <w:style w:type="paragraph" w:customStyle="1" w:styleId="246">
    <w:name w:val="Цитата 24"/>
    <w:basedOn w:val="a3"/>
    <w:next w:val="a3"/>
    <w:rsid w:val="00F60BC5"/>
    <w:rPr>
      <w:rFonts w:ascii="Calibri" w:hAnsi="Calibri"/>
      <w:i/>
      <w:color w:val="000000"/>
      <w:szCs w:val="22"/>
      <w:lang w:eastAsia="en-US"/>
    </w:rPr>
  </w:style>
  <w:style w:type="paragraph" w:customStyle="1" w:styleId="4fa">
    <w:name w:val="Выделенная цитата4"/>
    <w:basedOn w:val="a3"/>
    <w:next w:val="a3"/>
    <w:rsid w:val="00F60BC5"/>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F60BC5"/>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F60BC5"/>
    <w:rPr>
      <w:b/>
      <w:i/>
      <w:color w:val="4F81BD"/>
    </w:rPr>
  </w:style>
  <w:style w:type="character" w:customStyle="1" w:styleId="21fd">
    <w:name w:val="Слабая ссылка21"/>
    <w:rsid w:val="00F60BC5"/>
    <w:rPr>
      <w:smallCaps/>
      <w:color w:val="C0504D"/>
      <w:u w:val="single"/>
    </w:rPr>
  </w:style>
  <w:style w:type="character" w:customStyle="1" w:styleId="21fe">
    <w:name w:val="Сильная ссылка21"/>
    <w:rsid w:val="00F60BC5"/>
    <w:rPr>
      <w:b/>
      <w:smallCaps/>
      <w:color w:val="C0504D"/>
      <w:spacing w:val="5"/>
      <w:u w:val="single"/>
    </w:rPr>
  </w:style>
  <w:style w:type="character" w:customStyle="1" w:styleId="21ff">
    <w:name w:val="Название книги21"/>
    <w:rsid w:val="00F60BC5"/>
    <w:rPr>
      <w:b/>
      <w:smallCaps/>
      <w:spacing w:val="5"/>
    </w:rPr>
  </w:style>
  <w:style w:type="character" w:customStyle="1" w:styleId="4fb">
    <w:name w:val="Замещающий текст4"/>
    <w:rsid w:val="00F60BC5"/>
    <w:rPr>
      <w:color w:val="808080"/>
    </w:rPr>
  </w:style>
  <w:style w:type="character" w:customStyle="1" w:styleId="FontStyle89">
    <w:name w:val="Font Style89"/>
    <w:rsid w:val="00F60BC5"/>
    <w:rPr>
      <w:rFonts w:ascii="Times New Roman" w:hAnsi="Times New Roman"/>
      <w:i/>
      <w:sz w:val="14"/>
    </w:rPr>
  </w:style>
  <w:style w:type="paragraph" w:customStyle="1" w:styleId="10b">
    <w:name w:val="Стиль10"/>
    <w:basedOn w:val="a3"/>
    <w:next w:val="aff2"/>
    <w:rsid w:val="00F60BC5"/>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F60BC5"/>
    <w:rPr>
      <w:spacing w:val="-20"/>
      <w:sz w:val="28"/>
      <w:u w:val="single"/>
      <w:lang w:val="ru-RU" w:eastAsia="ru-RU"/>
    </w:rPr>
  </w:style>
  <w:style w:type="paragraph" w:customStyle="1" w:styleId="10c">
    <w:name w:val="Обычный10"/>
    <w:rsid w:val="00F60BC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F60BC5"/>
    <w:pPr>
      <w:widowControl w:val="0"/>
    </w:pPr>
    <w:rPr>
      <w:rFonts w:ascii="Courier New" w:hAnsi="Courier New"/>
      <w:sz w:val="20"/>
      <w:szCs w:val="20"/>
    </w:rPr>
  </w:style>
  <w:style w:type="paragraph" w:customStyle="1" w:styleId="7e">
    <w:name w:val="Абзац списка7"/>
    <w:basedOn w:val="a3"/>
    <w:rsid w:val="00F60BC5"/>
    <w:pPr>
      <w:ind w:left="720"/>
      <w:contextualSpacing/>
    </w:pPr>
  </w:style>
  <w:style w:type="character" w:customStyle="1" w:styleId="7120">
    <w:name w:val="Знак Знак712"/>
    <w:rsid w:val="00F60BC5"/>
    <w:rPr>
      <w:sz w:val="16"/>
      <w:lang w:val="ru-RU" w:eastAsia="ru-RU"/>
    </w:rPr>
  </w:style>
  <w:style w:type="paragraph" w:customStyle="1" w:styleId="12f1">
    <w:name w:val="Знак Знак Знак Знак Знак Знак Знак Знак Знак Знак Знак Знак Знак12"/>
    <w:basedOn w:val="a3"/>
    <w:rsid w:val="00F60BC5"/>
    <w:pPr>
      <w:spacing w:after="160" w:line="240" w:lineRule="exact"/>
    </w:pPr>
    <w:rPr>
      <w:rFonts w:ascii="Verdana" w:hAnsi="Verdana"/>
      <w:lang w:val="en-US" w:eastAsia="en-US"/>
    </w:rPr>
  </w:style>
  <w:style w:type="paragraph" w:customStyle="1" w:styleId="7f">
    <w:name w:val="Основной текст7"/>
    <w:basedOn w:val="a3"/>
    <w:rsid w:val="00F60BC5"/>
    <w:pPr>
      <w:widowControl w:val="0"/>
      <w:snapToGrid w:val="0"/>
      <w:jc w:val="both"/>
    </w:pPr>
    <w:rPr>
      <w:szCs w:val="20"/>
    </w:rPr>
  </w:style>
  <w:style w:type="paragraph" w:customStyle="1" w:styleId="25b">
    <w:name w:val="Основной текст с отступом 25"/>
    <w:basedOn w:val="a3"/>
    <w:rsid w:val="00F60BC5"/>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F60BC5"/>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F60BC5"/>
    <w:rPr>
      <w:sz w:val="24"/>
    </w:rPr>
  </w:style>
  <w:style w:type="character" w:customStyle="1" w:styleId="6240">
    <w:name w:val="Знак Знак624"/>
    <w:locked/>
    <w:rsid w:val="00F60BC5"/>
    <w:rPr>
      <w:b/>
      <w:caps/>
      <w:sz w:val="24"/>
      <w:lang w:val="ru-RU" w:eastAsia="ru-RU"/>
    </w:rPr>
  </w:style>
  <w:style w:type="character" w:customStyle="1" w:styleId="5190">
    <w:name w:val="Знак Знак519"/>
    <w:locked/>
    <w:rsid w:val="00F60BC5"/>
    <w:rPr>
      <w:b/>
      <w:sz w:val="27"/>
      <w:lang w:val="ru-RU" w:eastAsia="ru-RU"/>
    </w:rPr>
  </w:style>
  <w:style w:type="paragraph" w:customStyle="1" w:styleId="265">
    <w:name w:val="Основной текст 26"/>
    <w:basedOn w:val="a3"/>
    <w:rsid w:val="00F60BC5"/>
    <w:pPr>
      <w:shd w:val="clear" w:color="auto" w:fill="FFFFFF"/>
      <w:spacing w:before="233" w:line="360" w:lineRule="auto"/>
      <w:ind w:left="1701" w:hanging="567"/>
    </w:pPr>
    <w:rPr>
      <w:b/>
      <w:color w:val="000000"/>
      <w:spacing w:val="-5"/>
      <w:sz w:val="28"/>
      <w:szCs w:val="20"/>
    </w:rPr>
  </w:style>
  <w:style w:type="character" w:customStyle="1" w:styleId="bold1">
    <w:name w:val="bold1"/>
    <w:rsid w:val="00F60BC5"/>
    <w:rPr>
      <w:rFonts w:ascii="Arial" w:hAnsi="Arial"/>
      <w:b/>
    </w:rPr>
  </w:style>
  <w:style w:type="character" w:customStyle="1" w:styleId="b-serp-itemtextpassage1">
    <w:name w:val="b-serp-item__text_passage1"/>
    <w:rsid w:val="00F60BC5"/>
    <w:rPr>
      <w:b/>
    </w:rPr>
  </w:style>
  <w:style w:type="character" w:customStyle="1" w:styleId="afffffffffff6">
    <w:name w:val="текст Знак Знак"/>
    <w:rsid w:val="00F60BC5"/>
    <w:rPr>
      <w:sz w:val="24"/>
      <w:lang w:val="ru-RU" w:eastAsia="ru-RU"/>
    </w:rPr>
  </w:style>
  <w:style w:type="paragraph" w:customStyle="1" w:styleId="1ffffffe">
    <w:name w:val="Стиль Заголовок 1 (тем обзор)"/>
    <w:basedOn w:val="11"/>
    <w:link w:val="1fffffff"/>
    <w:rsid w:val="00F60BC5"/>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F60BC5"/>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F60BC5"/>
    <w:pPr>
      <w:spacing w:line="360" w:lineRule="auto"/>
      <w:ind w:firstLine="709"/>
      <w:jc w:val="both"/>
    </w:pPr>
    <w:rPr>
      <w:sz w:val="28"/>
      <w:szCs w:val="20"/>
    </w:rPr>
  </w:style>
  <w:style w:type="paragraph" w:customStyle="1" w:styleId="47a">
    <w:name w:val="Заголовок 47"/>
    <w:basedOn w:val="10c"/>
    <w:next w:val="10c"/>
    <w:rsid w:val="00F60BC5"/>
    <w:pPr>
      <w:keepNext/>
      <w:spacing w:line="240" w:lineRule="auto"/>
      <w:ind w:right="0" w:firstLine="0"/>
    </w:pPr>
  </w:style>
  <w:style w:type="paragraph" w:customStyle="1" w:styleId="res-desc1">
    <w:name w:val="res-desc1"/>
    <w:basedOn w:val="a3"/>
    <w:rsid w:val="00F60BC5"/>
    <w:pPr>
      <w:spacing w:before="72"/>
    </w:pPr>
    <w:rPr>
      <w:rFonts w:ascii="a_Timer" w:hAnsi="a_Timer" w:cs="a_Timer"/>
      <w:color w:val="000000"/>
    </w:rPr>
  </w:style>
  <w:style w:type="paragraph" w:customStyle="1" w:styleId="-3">
    <w:name w:val="А - об"/>
    <w:basedOn w:val="a3"/>
    <w:rsid w:val="00F60BC5"/>
    <w:pPr>
      <w:spacing w:line="360" w:lineRule="auto"/>
      <w:ind w:firstLine="397"/>
    </w:pPr>
    <w:rPr>
      <w:b/>
      <w:sz w:val="20"/>
      <w:szCs w:val="20"/>
    </w:rPr>
  </w:style>
  <w:style w:type="paragraph" w:customStyle="1" w:styleId="366">
    <w:name w:val="Основной текст 36"/>
    <w:basedOn w:val="10c"/>
    <w:rsid w:val="00F60BC5"/>
    <w:pPr>
      <w:spacing w:line="240" w:lineRule="auto"/>
      <w:ind w:right="0" w:firstLine="0"/>
      <w:jc w:val="both"/>
    </w:pPr>
    <w:rPr>
      <w:i/>
      <w:sz w:val="26"/>
    </w:rPr>
  </w:style>
  <w:style w:type="character" w:customStyle="1" w:styleId="description1">
    <w:name w:val="description1"/>
    <w:rsid w:val="00F60BC5"/>
    <w:rPr>
      <w:color w:val="000000"/>
      <w:sz w:val="17"/>
    </w:rPr>
  </w:style>
  <w:style w:type="paragraph" w:customStyle="1" w:styleId="1fffffff0">
    <w:name w:val="1_темы"/>
    <w:basedOn w:val="a3"/>
    <w:rsid w:val="00F60BC5"/>
    <w:pPr>
      <w:ind w:left="567"/>
      <w:jc w:val="both"/>
    </w:pPr>
    <w:rPr>
      <w:b/>
      <w:lang w:eastAsia="fr-FR"/>
    </w:rPr>
  </w:style>
  <w:style w:type="paragraph" w:customStyle="1" w:styleId="374">
    <w:name w:val="Заголовок 37"/>
    <w:basedOn w:val="a3"/>
    <w:next w:val="a3"/>
    <w:rsid w:val="00F60BC5"/>
    <w:pPr>
      <w:keepNext/>
      <w:snapToGrid w:val="0"/>
      <w:spacing w:before="240" w:after="60"/>
    </w:pPr>
    <w:rPr>
      <w:rFonts w:ascii="Arial" w:hAnsi="Arial"/>
      <w:szCs w:val="20"/>
    </w:rPr>
  </w:style>
  <w:style w:type="character" w:customStyle="1" w:styleId="940">
    <w:name w:val="Знак Знак94"/>
    <w:rsid w:val="00F60BC5"/>
    <w:rPr>
      <w:rFonts w:ascii="Times New Roman" w:hAnsi="Times New Roman"/>
      <w:sz w:val="24"/>
    </w:rPr>
  </w:style>
  <w:style w:type="character" w:customStyle="1" w:styleId="1340">
    <w:name w:val="Знак Знак134"/>
    <w:locked/>
    <w:rsid w:val="00F60BC5"/>
    <w:rPr>
      <w:rFonts w:ascii="Arial" w:hAnsi="Arial"/>
      <w:b/>
      <w:kern w:val="32"/>
      <w:sz w:val="32"/>
      <w:lang w:val="ru-RU" w:eastAsia="ru-RU"/>
    </w:rPr>
  </w:style>
  <w:style w:type="character" w:customStyle="1" w:styleId="bibliocaption1">
    <w:name w:val="bibliocaption1"/>
    <w:rsid w:val="00F60BC5"/>
    <w:rPr>
      <w:rFonts w:ascii="Verdana" w:hAnsi="Verdana"/>
      <w:b/>
      <w:color w:val="080000"/>
      <w:sz w:val="22"/>
      <w:u w:val="none"/>
    </w:rPr>
  </w:style>
  <w:style w:type="paragraph" w:customStyle="1" w:styleId="afffffffffff7">
    <w:name w:val="ͮ𬠫"/>
    <w:rsid w:val="00F60BC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F60BC5"/>
  </w:style>
  <w:style w:type="character" w:customStyle="1" w:styleId="ft1067">
    <w:name w:val="ft1067"/>
    <w:rsid w:val="00F60BC5"/>
  </w:style>
  <w:style w:type="character" w:customStyle="1" w:styleId="ft1144">
    <w:name w:val="ft1144"/>
    <w:rsid w:val="00F60BC5"/>
  </w:style>
  <w:style w:type="character" w:customStyle="1" w:styleId="ft1207">
    <w:name w:val="ft1207"/>
    <w:rsid w:val="00F60BC5"/>
  </w:style>
  <w:style w:type="character" w:customStyle="1" w:styleId="ft1213">
    <w:name w:val="ft1213"/>
    <w:rsid w:val="00F60BC5"/>
  </w:style>
  <w:style w:type="character" w:customStyle="1" w:styleId="ft1214">
    <w:name w:val="ft1214"/>
    <w:rsid w:val="00F60BC5"/>
  </w:style>
  <w:style w:type="character" w:customStyle="1" w:styleId="ft1289">
    <w:name w:val="ft1289"/>
    <w:rsid w:val="00F60BC5"/>
  </w:style>
  <w:style w:type="character" w:customStyle="1" w:styleId="ft1311">
    <w:name w:val="ft1311"/>
    <w:rsid w:val="00F60BC5"/>
  </w:style>
  <w:style w:type="character" w:customStyle="1" w:styleId="ft3008">
    <w:name w:val="ft3008"/>
    <w:rsid w:val="00F60BC5"/>
  </w:style>
  <w:style w:type="character" w:customStyle="1" w:styleId="ft3181">
    <w:name w:val="ft3181"/>
    <w:rsid w:val="00F60BC5"/>
  </w:style>
  <w:style w:type="character" w:customStyle="1" w:styleId="ft722">
    <w:name w:val="ft722"/>
    <w:rsid w:val="00F60BC5"/>
  </w:style>
  <w:style w:type="character" w:customStyle="1" w:styleId="ft728">
    <w:name w:val="ft728"/>
    <w:rsid w:val="00F60BC5"/>
  </w:style>
  <w:style w:type="character" w:customStyle="1" w:styleId="ft730">
    <w:name w:val="ft730"/>
    <w:rsid w:val="00F60BC5"/>
  </w:style>
  <w:style w:type="character" w:customStyle="1" w:styleId="ft72">
    <w:name w:val="ft72"/>
    <w:rsid w:val="00F60BC5"/>
  </w:style>
  <w:style w:type="character" w:customStyle="1" w:styleId="ft731">
    <w:name w:val="ft731"/>
    <w:rsid w:val="00F60BC5"/>
  </w:style>
  <w:style w:type="character" w:customStyle="1" w:styleId="ft732">
    <w:name w:val="ft732"/>
    <w:rsid w:val="00F60BC5"/>
  </w:style>
  <w:style w:type="character" w:customStyle="1" w:styleId="ft735">
    <w:name w:val="ft735"/>
    <w:rsid w:val="00F60BC5"/>
  </w:style>
  <w:style w:type="character" w:customStyle="1" w:styleId="ft738">
    <w:name w:val="ft738"/>
    <w:rsid w:val="00F60BC5"/>
  </w:style>
  <w:style w:type="character" w:customStyle="1" w:styleId="ft747">
    <w:name w:val="ft747"/>
    <w:rsid w:val="00F60BC5"/>
  </w:style>
  <w:style w:type="character" w:customStyle="1" w:styleId="ft758">
    <w:name w:val="ft758"/>
    <w:rsid w:val="00F60BC5"/>
  </w:style>
  <w:style w:type="paragraph" w:customStyle="1" w:styleId="Picture">
    <w:name w:val="Picture"/>
    <w:basedOn w:val="a3"/>
    <w:next w:val="a3"/>
    <w:rsid w:val="00F60BC5"/>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F60BC5"/>
    <w:rPr>
      <w:color w:val="auto"/>
      <w:lang w:val="en-US" w:eastAsia="en-US"/>
    </w:rPr>
  </w:style>
  <w:style w:type="paragraph" w:customStyle="1" w:styleId="1fffffff1">
    <w:name w:val="Çàãîëîâîê 1"/>
    <w:basedOn w:val="Default"/>
    <w:next w:val="Default"/>
    <w:rsid w:val="00F60BC5"/>
    <w:rPr>
      <w:color w:val="auto"/>
      <w:lang w:val="en-US" w:eastAsia="en-US"/>
    </w:rPr>
  </w:style>
  <w:style w:type="character" w:customStyle="1" w:styleId="ft2100">
    <w:name w:val="ft2100"/>
    <w:rsid w:val="00F60BC5"/>
  </w:style>
  <w:style w:type="character" w:customStyle="1" w:styleId="ft2109">
    <w:name w:val="ft2109"/>
    <w:rsid w:val="00F60BC5"/>
  </w:style>
  <w:style w:type="character" w:customStyle="1" w:styleId="ft2121">
    <w:name w:val="ft2121"/>
    <w:rsid w:val="00F60BC5"/>
  </w:style>
  <w:style w:type="character" w:customStyle="1" w:styleId="ft2130">
    <w:name w:val="ft2130"/>
    <w:rsid w:val="00F60BC5"/>
  </w:style>
  <w:style w:type="character" w:customStyle="1" w:styleId="ft24421">
    <w:name w:val="ft24421"/>
    <w:rsid w:val="00F60BC5"/>
    <w:rPr>
      <w:rFonts w:ascii="Times" w:hAnsi="Times"/>
      <w:b/>
      <w:color w:val="000000"/>
      <w:spacing w:val="15"/>
      <w:sz w:val="27"/>
    </w:rPr>
  </w:style>
  <w:style w:type="paragraph" w:customStyle="1" w:styleId="afffffffffff8">
    <w:name w:val="Стиль для методичек"/>
    <w:basedOn w:val="a3"/>
    <w:rsid w:val="00F60BC5"/>
    <w:pPr>
      <w:ind w:left="284" w:firstLine="340"/>
      <w:jc w:val="both"/>
    </w:pPr>
    <w:rPr>
      <w:rFonts w:ascii="Calibri" w:hAnsi="Calibri" w:cs="Calibri"/>
      <w:sz w:val="28"/>
      <w:szCs w:val="28"/>
    </w:rPr>
  </w:style>
  <w:style w:type="paragraph" w:customStyle="1" w:styleId="Preformatted">
    <w:name w:val="Preformatted"/>
    <w:basedOn w:val="a3"/>
    <w:rsid w:val="00F60BC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F60BC5"/>
    <w:rPr>
      <w:rFonts w:ascii="Times New Roman" w:hAnsi="Times New Roman"/>
      <w:i/>
      <w:sz w:val="26"/>
    </w:rPr>
  </w:style>
  <w:style w:type="character" w:customStyle="1" w:styleId="rvts9">
    <w:name w:val="rvts9"/>
    <w:rsid w:val="00F60BC5"/>
  </w:style>
  <w:style w:type="character" w:customStyle="1" w:styleId="rvts15">
    <w:name w:val="rvts15"/>
    <w:rsid w:val="00F60BC5"/>
  </w:style>
  <w:style w:type="paragraph" w:customStyle="1" w:styleId="2TimesNewW1">
    <w:name w:val="Стиль Заголовок 2 + Times New (W1)"/>
    <w:basedOn w:val="21"/>
    <w:rsid w:val="00F60BC5"/>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F60BC5"/>
    <w:pPr>
      <w:spacing w:before="100" w:beforeAutospacing="1" w:after="100" w:afterAutospacing="1"/>
    </w:pPr>
  </w:style>
  <w:style w:type="paragraph" w:customStyle="1" w:styleId="1125">
    <w:name w:val="Стиль Заголовок 1 + по ширине Первая строка:  125 см"/>
    <w:basedOn w:val="11"/>
    <w:rsid w:val="00F60BC5"/>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F60BC5"/>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F60BC5"/>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F60BC5"/>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F60BC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F60BC5"/>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F60BC5"/>
  </w:style>
  <w:style w:type="character" w:customStyle="1" w:styleId="ft404">
    <w:name w:val="ft404"/>
    <w:rsid w:val="00F60BC5"/>
  </w:style>
  <w:style w:type="character" w:customStyle="1" w:styleId="ft2">
    <w:name w:val="ft2"/>
    <w:rsid w:val="00F60BC5"/>
  </w:style>
  <w:style w:type="character" w:customStyle="1" w:styleId="ft405">
    <w:name w:val="ft405"/>
    <w:rsid w:val="00F60BC5"/>
  </w:style>
  <w:style w:type="character" w:customStyle="1" w:styleId="ft407">
    <w:name w:val="ft407"/>
    <w:rsid w:val="00F60BC5"/>
  </w:style>
  <w:style w:type="character" w:customStyle="1" w:styleId="ft411">
    <w:name w:val="ft411"/>
    <w:rsid w:val="00F60BC5"/>
  </w:style>
  <w:style w:type="character" w:customStyle="1" w:styleId="ft416">
    <w:name w:val="ft416"/>
    <w:rsid w:val="00F60BC5"/>
  </w:style>
  <w:style w:type="character" w:customStyle="1" w:styleId="ft438">
    <w:name w:val="ft438"/>
    <w:rsid w:val="00F60BC5"/>
  </w:style>
  <w:style w:type="character" w:customStyle="1" w:styleId="ft461">
    <w:name w:val="ft461"/>
    <w:rsid w:val="00F60BC5"/>
  </w:style>
  <w:style w:type="character" w:customStyle="1" w:styleId="ft485">
    <w:name w:val="ft485"/>
    <w:rsid w:val="00F60BC5"/>
  </w:style>
  <w:style w:type="character" w:customStyle="1" w:styleId="ft507">
    <w:name w:val="ft507"/>
    <w:rsid w:val="00F60BC5"/>
  </w:style>
  <w:style w:type="character" w:customStyle="1" w:styleId="ft464">
    <w:name w:val="ft464"/>
    <w:rsid w:val="00F60BC5"/>
  </w:style>
  <w:style w:type="character" w:customStyle="1" w:styleId="ft515">
    <w:name w:val="ft515"/>
    <w:rsid w:val="00F60BC5"/>
  </w:style>
  <w:style w:type="character" w:customStyle="1" w:styleId="ft518">
    <w:name w:val="ft518"/>
    <w:rsid w:val="00F60BC5"/>
  </w:style>
  <w:style w:type="character" w:customStyle="1" w:styleId="ft521">
    <w:name w:val="ft521"/>
    <w:rsid w:val="00F60BC5"/>
  </w:style>
  <w:style w:type="character" w:customStyle="1" w:styleId="ft525">
    <w:name w:val="ft525"/>
    <w:rsid w:val="00F60BC5"/>
  </w:style>
  <w:style w:type="character" w:customStyle="1" w:styleId="ft549">
    <w:name w:val="ft549"/>
    <w:rsid w:val="00F60BC5"/>
  </w:style>
  <w:style w:type="character" w:customStyle="1" w:styleId="ft554">
    <w:name w:val="ft554"/>
    <w:rsid w:val="00F60BC5"/>
  </w:style>
  <w:style w:type="character" w:customStyle="1" w:styleId="ft557">
    <w:name w:val="ft557"/>
    <w:rsid w:val="00F60BC5"/>
  </w:style>
  <w:style w:type="character" w:customStyle="1" w:styleId="ft561">
    <w:name w:val="ft561"/>
    <w:rsid w:val="00F60BC5"/>
  </w:style>
  <w:style w:type="character" w:customStyle="1" w:styleId="ft565">
    <w:name w:val="ft565"/>
    <w:rsid w:val="00F60BC5"/>
  </w:style>
  <w:style w:type="character" w:customStyle="1" w:styleId="ft570">
    <w:name w:val="ft570"/>
    <w:rsid w:val="00F60BC5"/>
  </w:style>
  <w:style w:type="character" w:customStyle="1" w:styleId="ft594">
    <w:name w:val="ft594"/>
    <w:rsid w:val="00F60BC5"/>
  </w:style>
  <w:style w:type="character" w:customStyle="1" w:styleId="ft600">
    <w:name w:val="ft600"/>
    <w:rsid w:val="00F60BC5"/>
  </w:style>
  <w:style w:type="character" w:customStyle="1" w:styleId="ft625">
    <w:name w:val="ft625"/>
    <w:rsid w:val="00F60BC5"/>
  </w:style>
  <w:style w:type="character" w:customStyle="1" w:styleId="ft646">
    <w:name w:val="ft646"/>
    <w:rsid w:val="00F60BC5"/>
  </w:style>
  <w:style w:type="character" w:customStyle="1" w:styleId="ft648">
    <w:name w:val="ft648"/>
    <w:rsid w:val="00F60BC5"/>
  </w:style>
  <w:style w:type="character" w:customStyle="1" w:styleId="ft650">
    <w:name w:val="ft650"/>
    <w:rsid w:val="00F60BC5"/>
  </w:style>
  <w:style w:type="character" w:customStyle="1" w:styleId="ft651">
    <w:name w:val="ft651"/>
    <w:rsid w:val="00F60BC5"/>
  </w:style>
  <w:style w:type="character" w:customStyle="1" w:styleId="ft654">
    <w:name w:val="ft654"/>
    <w:rsid w:val="00F60BC5"/>
  </w:style>
  <w:style w:type="character" w:customStyle="1" w:styleId="ft655">
    <w:name w:val="ft655"/>
    <w:rsid w:val="00F60BC5"/>
  </w:style>
  <w:style w:type="character" w:customStyle="1" w:styleId="ft674">
    <w:name w:val="ft674"/>
    <w:rsid w:val="00F60BC5"/>
  </w:style>
  <w:style w:type="character" w:customStyle="1" w:styleId="ft698">
    <w:name w:val="ft698"/>
    <w:rsid w:val="00F60BC5"/>
  </w:style>
  <w:style w:type="character" w:customStyle="1" w:styleId="ft709">
    <w:name w:val="ft709"/>
    <w:rsid w:val="00F60BC5"/>
  </w:style>
  <w:style w:type="character" w:customStyle="1" w:styleId="ft723">
    <w:name w:val="ft723"/>
    <w:rsid w:val="00F60BC5"/>
  </w:style>
  <w:style w:type="character" w:customStyle="1" w:styleId="ft746">
    <w:name w:val="ft746"/>
    <w:rsid w:val="00F60BC5"/>
  </w:style>
  <w:style w:type="character" w:customStyle="1" w:styleId="ft770">
    <w:name w:val="ft770"/>
    <w:rsid w:val="00F60BC5"/>
  </w:style>
  <w:style w:type="character" w:customStyle="1" w:styleId="ft772">
    <w:name w:val="ft772"/>
    <w:rsid w:val="00F60BC5"/>
  </w:style>
  <w:style w:type="character" w:customStyle="1" w:styleId="ft774">
    <w:name w:val="ft774"/>
    <w:rsid w:val="00F60BC5"/>
  </w:style>
  <w:style w:type="character" w:customStyle="1" w:styleId="ft777">
    <w:name w:val="ft777"/>
    <w:rsid w:val="00F60BC5"/>
  </w:style>
  <w:style w:type="character" w:customStyle="1" w:styleId="ft778">
    <w:name w:val="ft778"/>
    <w:rsid w:val="00F60BC5"/>
  </w:style>
  <w:style w:type="character" w:customStyle="1" w:styleId="ft780">
    <w:name w:val="ft780"/>
    <w:rsid w:val="00F60BC5"/>
  </w:style>
  <w:style w:type="character" w:customStyle="1" w:styleId="ft794">
    <w:name w:val="ft794"/>
    <w:rsid w:val="00F60BC5"/>
  </w:style>
  <w:style w:type="character" w:customStyle="1" w:styleId="ft813">
    <w:name w:val="ft813"/>
    <w:rsid w:val="00F60BC5"/>
  </w:style>
  <w:style w:type="character" w:customStyle="1" w:styleId="ft845">
    <w:name w:val="ft845"/>
    <w:rsid w:val="00F60BC5"/>
  </w:style>
  <w:style w:type="character" w:customStyle="1" w:styleId="ft846">
    <w:name w:val="ft846"/>
    <w:rsid w:val="00F60BC5"/>
  </w:style>
  <w:style w:type="character" w:customStyle="1" w:styleId="ft869">
    <w:name w:val="ft869"/>
    <w:rsid w:val="00F60BC5"/>
  </w:style>
  <w:style w:type="character" w:customStyle="1" w:styleId="ft345">
    <w:name w:val="ft345"/>
    <w:rsid w:val="00F60BC5"/>
  </w:style>
  <w:style w:type="character" w:customStyle="1" w:styleId="ft348">
    <w:name w:val="ft348"/>
    <w:rsid w:val="00F60BC5"/>
  </w:style>
  <w:style w:type="character" w:customStyle="1" w:styleId="ft350">
    <w:name w:val="ft350"/>
    <w:rsid w:val="00F60BC5"/>
  </w:style>
  <w:style w:type="character" w:customStyle="1" w:styleId="ft351">
    <w:name w:val="ft351"/>
    <w:rsid w:val="00F60BC5"/>
  </w:style>
  <w:style w:type="character" w:customStyle="1" w:styleId="ft353">
    <w:name w:val="ft353"/>
    <w:rsid w:val="00F60BC5"/>
  </w:style>
  <w:style w:type="character" w:customStyle="1" w:styleId="ft355">
    <w:name w:val="ft355"/>
    <w:rsid w:val="00F60BC5"/>
  </w:style>
  <w:style w:type="character" w:customStyle="1" w:styleId="ft372">
    <w:name w:val="ft372"/>
    <w:rsid w:val="00F60BC5"/>
  </w:style>
  <w:style w:type="character" w:customStyle="1" w:styleId="ft219">
    <w:name w:val="ft219"/>
    <w:rsid w:val="00F60BC5"/>
  </w:style>
  <w:style w:type="character" w:customStyle="1" w:styleId="ft255">
    <w:name w:val="ft255"/>
    <w:rsid w:val="00F60BC5"/>
  </w:style>
  <w:style w:type="character" w:customStyle="1" w:styleId="ft264">
    <w:name w:val="ft264"/>
    <w:rsid w:val="00F60BC5"/>
  </w:style>
  <w:style w:type="character" w:customStyle="1" w:styleId="ft269">
    <w:name w:val="ft269"/>
    <w:rsid w:val="00F60BC5"/>
  </w:style>
  <w:style w:type="character" w:customStyle="1" w:styleId="ft292">
    <w:name w:val="ft292"/>
    <w:rsid w:val="00F60BC5"/>
  </w:style>
  <w:style w:type="character" w:customStyle="1" w:styleId="ft300">
    <w:name w:val="ft300"/>
    <w:rsid w:val="00F60BC5"/>
  </w:style>
  <w:style w:type="character" w:customStyle="1" w:styleId="ft308">
    <w:name w:val="ft308"/>
    <w:rsid w:val="00F60BC5"/>
  </w:style>
  <w:style w:type="character" w:customStyle="1" w:styleId="ft334">
    <w:name w:val="ft334"/>
    <w:rsid w:val="00F60BC5"/>
  </w:style>
  <w:style w:type="character" w:customStyle="1" w:styleId="ft346">
    <w:name w:val="ft346"/>
    <w:rsid w:val="00F60BC5"/>
  </w:style>
  <w:style w:type="character" w:customStyle="1" w:styleId="ft3">
    <w:name w:val="ft3"/>
    <w:rsid w:val="00F60BC5"/>
  </w:style>
  <w:style w:type="character" w:customStyle="1" w:styleId="ft381">
    <w:name w:val="ft381"/>
    <w:rsid w:val="00F60BC5"/>
  </w:style>
  <w:style w:type="character" w:customStyle="1" w:styleId="ft391">
    <w:name w:val="ft391"/>
    <w:rsid w:val="00F60BC5"/>
  </w:style>
  <w:style w:type="character" w:customStyle="1" w:styleId="ft397">
    <w:name w:val="ft397"/>
    <w:rsid w:val="00F60BC5"/>
  </w:style>
  <w:style w:type="character" w:customStyle="1" w:styleId="ft176">
    <w:name w:val="ft176"/>
    <w:rsid w:val="00F60BC5"/>
  </w:style>
  <w:style w:type="character" w:customStyle="1" w:styleId="ft410">
    <w:name w:val="ft410"/>
    <w:rsid w:val="00F60BC5"/>
  </w:style>
  <w:style w:type="character" w:customStyle="1" w:styleId="ft421">
    <w:name w:val="ft421"/>
    <w:rsid w:val="00F60BC5"/>
  </w:style>
  <w:style w:type="character" w:customStyle="1" w:styleId="ft467">
    <w:name w:val="ft467"/>
    <w:rsid w:val="00F60BC5"/>
  </w:style>
  <w:style w:type="character" w:customStyle="1" w:styleId="ft479">
    <w:name w:val="ft479"/>
    <w:rsid w:val="00F60BC5"/>
  </w:style>
  <w:style w:type="character" w:customStyle="1" w:styleId="ft578">
    <w:name w:val="ft578"/>
    <w:rsid w:val="00F60BC5"/>
  </w:style>
  <w:style w:type="character" w:customStyle="1" w:styleId="ft624">
    <w:name w:val="ft624"/>
    <w:rsid w:val="00F60BC5"/>
  </w:style>
  <w:style w:type="character" w:customStyle="1" w:styleId="ft631">
    <w:name w:val="ft631"/>
    <w:rsid w:val="00F60BC5"/>
  </w:style>
  <w:style w:type="character" w:customStyle="1" w:styleId="ft679">
    <w:name w:val="ft679"/>
    <w:rsid w:val="00F60BC5"/>
  </w:style>
  <w:style w:type="character" w:customStyle="1" w:styleId="ft725">
    <w:name w:val="ft725"/>
    <w:rsid w:val="00F60BC5"/>
  </w:style>
  <w:style w:type="character" w:customStyle="1" w:styleId="ft769">
    <w:name w:val="ft769"/>
    <w:rsid w:val="00F60BC5"/>
  </w:style>
  <w:style w:type="character" w:customStyle="1" w:styleId="ft819">
    <w:name w:val="ft819"/>
    <w:rsid w:val="00F60BC5"/>
  </w:style>
  <w:style w:type="character" w:customStyle="1" w:styleId="ft877">
    <w:name w:val="ft877"/>
    <w:rsid w:val="00F60BC5"/>
  </w:style>
  <w:style w:type="character" w:customStyle="1" w:styleId="ft275">
    <w:name w:val="ft275"/>
    <w:rsid w:val="00F60BC5"/>
  </w:style>
  <w:style w:type="character" w:customStyle="1" w:styleId="ft935">
    <w:name w:val="ft935"/>
    <w:rsid w:val="00F60BC5"/>
  </w:style>
  <w:style w:type="character" w:customStyle="1" w:styleId="ft969">
    <w:name w:val="ft969"/>
    <w:rsid w:val="00F60BC5"/>
  </w:style>
  <w:style w:type="character" w:customStyle="1" w:styleId="ft1010">
    <w:name w:val="ft1010"/>
    <w:rsid w:val="00F60BC5"/>
  </w:style>
  <w:style w:type="character" w:customStyle="1" w:styleId="ft1058">
    <w:name w:val="ft1058"/>
    <w:rsid w:val="00F60BC5"/>
  </w:style>
  <w:style w:type="character" w:customStyle="1" w:styleId="ft1101">
    <w:name w:val="ft1101"/>
    <w:rsid w:val="00F60BC5"/>
  </w:style>
  <w:style w:type="character" w:customStyle="1" w:styleId="ft1162">
    <w:name w:val="ft1162"/>
    <w:rsid w:val="00F60BC5"/>
  </w:style>
  <w:style w:type="character" w:customStyle="1" w:styleId="ft1197">
    <w:name w:val="ft1197"/>
    <w:rsid w:val="00F60BC5"/>
  </w:style>
  <w:style w:type="character" w:customStyle="1" w:styleId="ft1248">
    <w:name w:val="ft1248"/>
    <w:rsid w:val="00F60BC5"/>
  </w:style>
  <w:style w:type="character" w:customStyle="1" w:styleId="ft1293">
    <w:name w:val="ft1293"/>
    <w:rsid w:val="00F60BC5"/>
  </w:style>
  <w:style w:type="character" w:customStyle="1" w:styleId="ft1308">
    <w:name w:val="ft1308"/>
    <w:rsid w:val="00F60BC5"/>
  </w:style>
  <w:style w:type="character" w:customStyle="1" w:styleId="ft1366">
    <w:name w:val="ft1366"/>
    <w:rsid w:val="00F60BC5"/>
  </w:style>
  <w:style w:type="character" w:customStyle="1" w:styleId="ft1377">
    <w:name w:val="ft1377"/>
    <w:rsid w:val="00F60BC5"/>
  </w:style>
  <w:style w:type="character" w:customStyle="1" w:styleId="ft1380">
    <w:name w:val="ft1380"/>
    <w:rsid w:val="00F60BC5"/>
  </w:style>
  <w:style w:type="character" w:customStyle="1" w:styleId="ft1389">
    <w:name w:val="ft1389"/>
    <w:rsid w:val="00F60BC5"/>
  </w:style>
  <w:style w:type="character" w:customStyle="1" w:styleId="ft1393">
    <w:name w:val="ft1393"/>
    <w:rsid w:val="00F60BC5"/>
  </w:style>
  <w:style w:type="character" w:customStyle="1" w:styleId="ft1400">
    <w:name w:val="ft1400"/>
    <w:rsid w:val="00F60BC5"/>
  </w:style>
  <w:style w:type="character" w:customStyle="1" w:styleId="ft1407">
    <w:name w:val="ft1407"/>
    <w:rsid w:val="00F60BC5"/>
  </w:style>
  <w:style w:type="character" w:customStyle="1" w:styleId="ft1410">
    <w:name w:val="ft1410"/>
    <w:rsid w:val="00F60BC5"/>
  </w:style>
  <w:style w:type="character" w:customStyle="1" w:styleId="ft1427">
    <w:name w:val="ft1427"/>
    <w:rsid w:val="00F60BC5"/>
  </w:style>
  <w:style w:type="character" w:customStyle="1" w:styleId="ft1478">
    <w:name w:val="ft1478"/>
    <w:rsid w:val="00F60BC5"/>
  </w:style>
  <w:style w:type="character" w:customStyle="1" w:styleId="ft1533">
    <w:name w:val="ft1533"/>
    <w:rsid w:val="00F60BC5"/>
  </w:style>
  <w:style w:type="character" w:customStyle="1" w:styleId="ft1586">
    <w:name w:val="ft1586"/>
    <w:rsid w:val="00F60BC5"/>
  </w:style>
  <w:style w:type="character" w:customStyle="1" w:styleId="ft1627">
    <w:name w:val="ft1627"/>
    <w:rsid w:val="00F60BC5"/>
  </w:style>
  <w:style w:type="character" w:customStyle="1" w:styleId="ft1634">
    <w:name w:val="ft1634"/>
    <w:rsid w:val="00F60BC5"/>
  </w:style>
  <w:style w:type="character" w:customStyle="1" w:styleId="ft1638">
    <w:name w:val="ft1638"/>
    <w:rsid w:val="00F60BC5"/>
  </w:style>
  <w:style w:type="character" w:customStyle="1" w:styleId="ft1643">
    <w:name w:val="ft1643"/>
    <w:rsid w:val="00F60BC5"/>
  </w:style>
  <w:style w:type="character" w:customStyle="1" w:styleId="ft1659">
    <w:name w:val="ft1659"/>
    <w:rsid w:val="00F60BC5"/>
  </w:style>
  <w:style w:type="character" w:customStyle="1" w:styleId="ft1665">
    <w:name w:val="ft1665"/>
    <w:rsid w:val="00F60BC5"/>
  </w:style>
  <w:style w:type="character" w:customStyle="1" w:styleId="ft1711">
    <w:name w:val="ft1711"/>
    <w:rsid w:val="00F60BC5"/>
  </w:style>
  <w:style w:type="character" w:customStyle="1" w:styleId="ft1757">
    <w:name w:val="ft1757"/>
    <w:rsid w:val="00F60BC5"/>
  </w:style>
  <w:style w:type="character" w:customStyle="1" w:styleId="ft1804">
    <w:name w:val="ft1804"/>
    <w:rsid w:val="00F60BC5"/>
  </w:style>
  <w:style w:type="character" w:customStyle="1" w:styleId="ft1855">
    <w:name w:val="ft1855"/>
    <w:rsid w:val="00F60BC5"/>
  </w:style>
  <w:style w:type="character" w:customStyle="1" w:styleId="ft1883">
    <w:name w:val="ft1883"/>
    <w:rsid w:val="00F60BC5"/>
  </w:style>
  <w:style w:type="character" w:customStyle="1" w:styleId="ft1937">
    <w:name w:val="ft1937"/>
    <w:rsid w:val="00F60BC5"/>
  </w:style>
  <w:style w:type="character" w:customStyle="1" w:styleId="ft1983">
    <w:name w:val="ft1983"/>
    <w:rsid w:val="00F60BC5"/>
  </w:style>
  <w:style w:type="character" w:customStyle="1" w:styleId="ft2028">
    <w:name w:val="ft2028"/>
    <w:rsid w:val="00F60BC5"/>
  </w:style>
  <w:style w:type="character" w:customStyle="1" w:styleId="ft2049">
    <w:name w:val="ft2049"/>
    <w:rsid w:val="00F60BC5"/>
  </w:style>
  <w:style w:type="character" w:customStyle="1" w:styleId="ft2096">
    <w:name w:val="ft2096"/>
    <w:rsid w:val="00F60BC5"/>
  </w:style>
  <w:style w:type="character" w:customStyle="1" w:styleId="ft2144">
    <w:name w:val="ft2144"/>
    <w:rsid w:val="00F60BC5"/>
  </w:style>
  <w:style w:type="character" w:customStyle="1" w:styleId="ft2234">
    <w:name w:val="ft2234"/>
    <w:rsid w:val="00F60BC5"/>
  </w:style>
  <w:style w:type="character" w:customStyle="1" w:styleId="ft2289">
    <w:name w:val="ft2289"/>
    <w:rsid w:val="00F60BC5"/>
  </w:style>
  <w:style w:type="character" w:customStyle="1" w:styleId="ft1884">
    <w:name w:val="ft1884"/>
    <w:rsid w:val="00F60BC5"/>
  </w:style>
  <w:style w:type="character" w:customStyle="1" w:styleId="ft2343">
    <w:name w:val="ft2343"/>
    <w:rsid w:val="00F60BC5"/>
  </w:style>
  <w:style w:type="character" w:customStyle="1" w:styleId="ft2392">
    <w:name w:val="ft2392"/>
    <w:rsid w:val="00F60BC5"/>
  </w:style>
  <w:style w:type="character" w:customStyle="1" w:styleId="ft2439">
    <w:name w:val="ft2439"/>
    <w:rsid w:val="00F60BC5"/>
  </w:style>
  <w:style w:type="character" w:customStyle="1" w:styleId="ft2489">
    <w:name w:val="ft2489"/>
    <w:rsid w:val="00F60BC5"/>
  </w:style>
  <w:style w:type="character" w:customStyle="1" w:styleId="ft2500">
    <w:name w:val="ft2500"/>
    <w:rsid w:val="00F60BC5"/>
  </w:style>
  <w:style w:type="character" w:customStyle="1" w:styleId="ft2555">
    <w:name w:val="ft2555"/>
    <w:rsid w:val="00F60BC5"/>
  </w:style>
  <w:style w:type="character" w:customStyle="1" w:styleId="ft2562">
    <w:name w:val="ft2562"/>
    <w:rsid w:val="00F60BC5"/>
  </w:style>
  <w:style w:type="character" w:customStyle="1" w:styleId="ft2569">
    <w:name w:val="ft2569"/>
    <w:rsid w:val="00F60BC5"/>
  </w:style>
  <w:style w:type="character" w:customStyle="1" w:styleId="ft2572">
    <w:name w:val="ft2572"/>
    <w:rsid w:val="00F60BC5"/>
  </w:style>
  <w:style w:type="character" w:customStyle="1" w:styleId="ft2581">
    <w:name w:val="ft2581"/>
    <w:rsid w:val="00F60BC5"/>
  </w:style>
  <w:style w:type="character" w:customStyle="1" w:styleId="ft2590">
    <w:name w:val="ft2590"/>
    <w:rsid w:val="00F60BC5"/>
  </w:style>
  <w:style w:type="character" w:customStyle="1" w:styleId="ft2624">
    <w:name w:val="ft2624"/>
    <w:rsid w:val="00F60BC5"/>
  </w:style>
  <w:style w:type="character" w:customStyle="1" w:styleId="ft2669">
    <w:name w:val="ft2669"/>
    <w:rsid w:val="00F60BC5"/>
  </w:style>
  <w:style w:type="character" w:customStyle="1" w:styleId="ft2679">
    <w:name w:val="ft2679"/>
    <w:rsid w:val="00F60BC5"/>
  </w:style>
  <w:style w:type="character" w:customStyle="1" w:styleId="ft2716">
    <w:name w:val="ft2716"/>
    <w:rsid w:val="00F60BC5"/>
  </w:style>
  <w:style w:type="character" w:customStyle="1" w:styleId="ft2726">
    <w:name w:val="ft2726"/>
    <w:rsid w:val="00F60BC5"/>
  </w:style>
  <w:style w:type="character" w:customStyle="1" w:styleId="ft2773">
    <w:name w:val="ft2773"/>
    <w:rsid w:val="00F60BC5"/>
  </w:style>
  <w:style w:type="character" w:customStyle="1" w:styleId="ft2782">
    <w:name w:val="ft2782"/>
    <w:rsid w:val="00F60BC5"/>
  </w:style>
  <w:style w:type="character" w:customStyle="1" w:styleId="ft2828">
    <w:name w:val="ft2828"/>
    <w:rsid w:val="00F60BC5"/>
  </w:style>
  <w:style w:type="character" w:customStyle="1" w:styleId="ft2877">
    <w:name w:val="ft2877"/>
    <w:rsid w:val="00F60BC5"/>
  </w:style>
  <w:style w:type="character" w:customStyle="1" w:styleId="ft2921">
    <w:name w:val="ft2921"/>
    <w:rsid w:val="00F60BC5"/>
  </w:style>
  <w:style w:type="character" w:customStyle="1" w:styleId="ft2927">
    <w:name w:val="ft2927"/>
    <w:rsid w:val="00F60BC5"/>
  </w:style>
  <w:style w:type="character" w:customStyle="1" w:styleId="ft2935">
    <w:name w:val="ft2935"/>
    <w:rsid w:val="00F60BC5"/>
  </w:style>
  <w:style w:type="character" w:customStyle="1" w:styleId="ft2943">
    <w:name w:val="ft2943"/>
    <w:rsid w:val="00F60BC5"/>
  </w:style>
  <w:style w:type="character" w:customStyle="1" w:styleId="ft2952">
    <w:name w:val="ft2952"/>
    <w:rsid w:val="00F60BC5"/>
  </w:style>
  <w:style w:type="character" w:customStyle="1" w:styleId="ft2954">
    <w:name w:val="ft2954"/>
    <w:rsid w:val="00F60BC5"/>
  </w:style>
  <w:style w:type="character" w:customStyle="1" w:styleId="ft2955">
    <w:name w:val="ft2955"/>
    <w:rsid w:val="00F60BC5"/>
  </w:style>
  <w:style w:type="character" w:customStyle="1" w:styleId="ft2962">
    <w:name w:val="ft2962"/>
    <w:rsid w:val="00F60BC5"/>
  </w:style>
  <w:style w:type="character" w:customStyle="1" w:styleId="ft2968">
    <w:name w:val="ft2968"/>
    <w:rsid w:val="00F60BC5"/>
  </w:style>
  <w:style w:type="character" w:customStyle="1" w:styleId="ft2973">
    <w:name w:val="ft2973"/>
    <w:rsid w:val="00F60BC5"/>
  </w:style>
  <w:style w:type="character" w:customStyle="1" w:styleId="ft2974">
    <w:name w:val="ft2974"/>
    <w:rsid w:val="00F60BC5"/>
  </w:style>
  <w:style w:type="character" w:customStyle="1" w:styleId="ft2976">
    <w:name w:val="ft2976"/>
    <w:rsid w:val="00F60BC5"/>
  </w:style>
  <w:style w:type="character" w:customStyle="1" w:styleId="ft2985">
    <w:name w:val="ft2985"/>
    <w:rsid w:val="00F60BC5"/>
  </w:style>
  <w:style w:type="character" w:customStyle="1" w:styleId="ft3002">
    <w:name w:val="ft3002"/>
    <w:rsid w:val="00F60BC5"/>
  </w:style>
  <w:style w:type="character" w:customStyle="1" w:styleId="ft3037">
    <w:name w:val="ft3037"/>
    <w:rsid w:val="00F60BC5"/>
  </w:style>
  <w:style w:type="character" w:customStyle="1" w:styleId="ft3084">
    <w:name w:val="ft3084"/>
    <w:rsid w:val="00F60BC5"/>
  </w:style>
  <w:style w:type="character" w:customStyle="1" w:styleId="ft3127">
    <w:name w:val="ft3127"/>
    <w:rsid w:val="00F60BC5"/>
  </w:style>
  <w:style w:type="character" w:customStyle="1" w:styleId="ft3156">
    <w:name w:val="ft3156"/>
    <w:rsid w:val="00F60BC5"/>
  </w:style>
  <w:style w:type="character" w:customStyle="1" w:styleId="ft3206">
    <w:name w:val="ft3206"/>
    <w:rsid w:val="00F60BC5"/>
  </w:style>
  <w:style w:type="character" w:customStyle="1" w:styleId="ft3264">
    <w:name w:val="ft3264"/>
    <w:rsid w:val="00F60BC5"/>
  </w:style>
  <w:style w:type="character" w:customStyle="1" w:styleId="ft3315">
    <w:name w:val="ft3315"/>
    <w:rsid w:val="00F60BC5"/>
  </w:style>
  <w:style w:type="character" w:customStyle="1" w:styleId="ft3373">
    <w:name w:val="ft3373"/>
    <w:rsid w:val="00F60BC5"/>
  </w:style>
  <w:style w:type="character" w:customStyle="1" w:styleId="ft3432">
    <w:name w:val="ft3432"/>
    <w:rsid w:val="00F60BC5"/>
  </w:style>
  <w:style w:type="character" w:customStyle="1" w:styleId="ft3489">
    <w:name w:val="ft3489"/>
    <w:rsid w:val="00F60BC5"/>
  </w:style>
  <w:style w:type="character" w:customStyle="1" w:styleId="ft3546">
    <w:name w:val="ft3546"/>
    <w:rsid w:val="00F60BC5"/>
  </w:style>
  <w:style w:type="character" w:customStyle="1" w:styleId="ft3608">
    <w:name w:val="ft3608"/>
    <w:rsid w:val="00F60BC5"/>
  </w:style>
  <w:style w:type="character" w:customStyle="1" w:styleId="ft3651">
    <w:name w:val="ft3651"/>
    <w:rsid w:val="00F60BC5"/>
  </w:style>
  <w:style w:type="paragraph" w:customStyle="1" w:styleId="c4c8c7c24">
    <w:name w:val="c4 c8 c7 c24"/>
    <w:basedOn w:val="a3"/>
    <w:rsid w:val="00F60BC5"/>
    <w:pPr>
      <w:spacing w:before="90" w:after="90"/>
    </w:pPr>
  </w:style>
  <w:style w:type="character" w:customStyle="1" w:styleId="c5">
    <w:name w:val="c5"/>
    <w:rsid w:val="00F60BC5"/>
  </w:style>
  <w:style w:type="character" w:customStyle="1" w:styleId="1143">
    <w:name w:val="Знак Знак114"/>
    <w:locked/>
    <w:rsid w:val="00F60BC5"/>
    <w:rPr>
      <w:rFonts w:ascii="Arial" w:hAnsi="Arial"/>
      <w:b/>
      <w:color w:val="000000"/>
      <w:sz w:val="26"/>
      <w:lang w:val="ru-RU" w:eastAsia="ru-RU"/>
    </w:rPr>
  </w:style>
  <w:style w:type="paragraph" w:customStyle="1" w:styleId="1123">
    <w:name w:val="Стиль Заголовок 1 + 12 пт"/>
    <w:basedOn w:val="11"/>
    <w:rsid w:val="00F60BC5"/>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F60BC5"/>
  </w:style>
  <w:style w:type="character" w:customStyle="1" w:styleId="ft9274">
    <w:name w:val="ft9274"/>
    <w:rsid w:val="00F60BC5"/>
  </w:style>
  <w:style w:type="character" w:customStyle="1" w:styleId="ft9282">
    <w:name w:val="ft9282"/>
    <w:rsid w:val="00F60BC5"/>
  </w:style>
  <w:style w:type="character" w:customStyle="1" w:styleId="ft9284">
    <w:name w:val="ft9284"/>
    <w:rsid w:val="00F60BC5"/>
  </w:style>
  <w:style w:type="character" w:customStyle="1" w:styleId="ft9287">
    <w:name w:val="ft9287"/>
    <w:rsid w:val="00F60BC5"/>
  </w:style>
  <w:style w:type="character" w:customStyle="1" w:styleId="ft9293">
    <w:name w:val="ft9293"/>
    <w:rsid w:val="00F60BC5"/>
  </w:style>
  <w:style w:type="character" w:customStyle="1" w:styleId="ft9299">
    <w:name w:val="ft9299"/>
    <w:rsid w:val="00F60BC5"/>
  </w:style>
  <w:style w:type="character" w:customStyle="1" w:styleId="ft9306">
    <w:name w:val="ft9306"/>
    <w:rsid w:val="00F60BC5"/>
  </w:style>
  <w:style w:type="character" w:customStyle="1" w:styleId="ft8849">
    <w:name w:val="ft8849"/>
    <w:rsid w:val="00F60BC5"/>
  </w:style>
  <w:style w:type="character" w:customStyle="1" w:styleId="ft9312">
    <w:name w:val="ft9312"/>
    <w:rsid w:val="00F60BC5"/>
  </w:style>
  <w:style w:type="character" w:customStyle="1" w:styleId="ft9316">
    <w:name w:val="ft9316"/>
    <w:rsid w:val="00F60BC5"/>
  </w:style>
  <w:style w:type="character" w:customStyle="1" w:styleId="ft9324">
    <w:name w:val="ft9324"/>
    <w:rsid w:val="00F60BC5"/>
  </w:style>
  <w:style w:type="character" w:customStyle="1" w:styleId="ft9330">
    <w:name w:val="ft9330"/>
    <w:rsid w:val="00F60BC5"/>
  </w:style>
  <w:style w:type="character" w:customStyle="1" w:styleId="1810">
    <w:name w:val="Знак Знак1810"/>
    <w:rsid w:val="00F60BC5"/>
    <w:rPr>
      <w:rFonts w:eastAsia="SimSun"/>
      <w:b/>
      <w:caps/>
      <w:sz w:val="24"/>
      <w:lang w:val="ru-RU" w:eastAsia="ru-RU"/>
    </w:rPr>
  </w:style>
  <w:style w:type="character" w:customStyle="1" w:styleId="WW8Num36z0">
    <w:name w:val="WW8Num36z0"/>
    <w:rsid w:val="00F60BC5"/>
    <w:rPr>
      <w:rFonts w:ascii="Wingdings" w:hAnsi="Wingdings"/>
    </w:rPr>
  </w:style>
  <w:style w:type="character" w:customStyle="1" w:styleId="WW8Num39z0">
    <w:name w:val="WW8Num39z0"/>
    <w:rsid w:val="00F60BC5"/>
    <w:rPr>
      <w:rFonts w:ascii="Wingdings" w:hAnsi="Wingdings"/>
    </w:rPr>
  </w:style>
  <w:style w:type="character" w:customStyle="1" w:styleId="WW8Num42z0">
    <w:name w:val="WW8Num42z0"/>
    <w:rsid w:val="00F60BC5"/>
    <w:rPr>
      <w:rFonts w:ascii="Wingdings" w:hAnsi="Wingdings"/>
    </w:rPr>
  </w:style>
  <w:style w:type="character" w:customStyle="1" w:styleId="WW8Num44z0">
    <w:name w:val="WW8Num44z0"/>
    <w:rsid w:val="00F60BC5"/>
    <w:rPr>
      <w:rFonts w:ascii="Wingdings" w:hAnsi="Wingdings"/>
    </w:rPr>
  </w:style>
  <w:style w:type="character" w:customStyle="1" w:styleId="WW8Num44z1">
    <w:name w:val="WW8Num44z1"/>
    <w:rsid w:val="00F60BC5"/>
    <w:rPr>
      <w:rFonts w:ascii="Courier New" w:hAnsi="Courier New"/>
    </w:rPr>
  </w:style>
  <w:style w:type="character" w:customStyle="1" w:styleId="WW8Num44z3">
    <w:name w:val="WW8Num44z3"/>
    <w:rsid w:val="00F60BC5"/>
    <w:rPr>
      <w:rFonts w:ascii="Symbol" w:hAnsi="Symbol"/>
    </w:rPr>
  </w:style>
  <w:style w:type="character" w:customStyle="1" w:styleId="WW8Num47z0">
    <w:name w:val="WW8Num47z0"/>
    <w:rsid w:val="00F60BC5"/>
    <w:rPr>
      <w:rFonts w:ascii="Wingdings" w:hAnsi="Wingdings"/>
    </w:rPr>
  </w:style>
  <w:style w:type="character" w:customStyle="1" w:styleId="WW8Num47z1">
    <w:name w:val="WW8Num47z1"/>
    <w:rsid w:val="00F60BC5"/>
    <w:rPr>
      <w:rFonts w:ascii="Courier New" w:hAnsi="Courier New"/>
    </w:rPr>
  </w:style>
  <w:style w:type="character" w:customStyle="1" w:styleId="WW8Num47z3">
    <w:name w:val="WW8Num47z3"/>
    <w:rsid w:val="00F60BC5"/>
    <w:rPr>
      <w:rFonts w:ascii="Symbol" w:hAnsi="Symbol"/>
    </w:rPr>
  </w:style>
  <w:style w:type="character" w:customStyle="1" w:styleId="WW8Num50z0">
    <w:name w:val="WW8Num50z0"/>
    <w:rsid w:val="00F60BC5"/>
    <w:rPr>
      <w:rFonts w:ascii="Wingdings" w:hAnsi="Wingdings"/>
    </w:rPr>
  </w:style>
  <w:style w:type="character" w:customStyle="1" w:styleId="WW8Num51z0">
    <w:name w:val="WW8Num51z0"/>
    <w:rsid w:val="00F60BC5"/>
    <w:rPr>
      <w:rFonts w:ascii="Wingdings" w:hAnsi="Wingdings"/>
    </w:rPr>
  </w:style>
  <w:style w:type="character" w:customStyle="1" w:styleId="WW8Num52z0">
    <w:name w:val="WW8Num52z0"/>
    <w:rsid w:val="00F60BC5"/>
    <w:rPr>
      <w:rFonts w:ascii="Symbol" w:hAnsi="Symbol"/>
    </w:rPr>
  </w:style>
  <w:style w:type="character" w:customStyle="1" w:styleId="WW8Num53z0">
    <w:name w:val="WW8Num53z0"/>
    <w:rsid w:val="00F60BC5"/>
    <w:rPr>
      <w:rFonts w:ascii="Wingdings" w:hAnsi="Wingdings"/>
    </w:rPr>
  </w:style>
  <w:style w:type="character" w:customStyle="1" w:styleId="WW8Num53z1">
    <w:name w:val="WW8Num53z1"/>
    <w:rsid w:val="00F60BC5"/>
    <w:rPr>
      <w:rFonts w:ascii="Courier New" w:hAnsi="Courier New"/>
    </w:rPr>
  </w:style>
  <w:style w:type="character" w:customStyle="1" w:styleId="WW8Num53z3">
    <w:name w:val="WW8Num53z3"/>
    <w:rsid w:val="00F60BC5"/>
    <w:rPr>
      <w:rFonts w:ascii="Symbol" w:hAnsi="Symbol"/>
    </w:rPr>
  </w:style>
  <w:style w:type="character" w:customStyle="1" w:styleId="WW8Num55z0">
    <w:name w:val="WW8Num55z0"/>
    <w:rsid w:val="00F60BC5"/>
    <w:rPr>
      <w:rFonts w:ascii="Symbol" w:hAnsi="Symbol"/>
    </w:rPr>
  </w:style>
  <w:style w:type="character" w:customStyle="1" w:styleId="WW8Num56z0">
    <w:name w:val="WW8Num56z0"/>
    <w:rsid w:val="00F60BC5"/>
    <w:rPr>
      <w:rFonts w:ascii="Symbol" w:hAnsi="Symbol"/>
    </w:rPr>
  </w:style>
  <w:style w:type="character" w:customStyle="1" w:styleId="WW8Num59z0">
    <w:name w:val="WW8Num59z0"/>
    <w:rsid w:val="00F60BC5"/>
    <w:rPr>
      <w:rFonts w:ascii="Symbol" w:hAnsi="Symbol"/>
    </w:rPr>
  </w:style>
  <w:style w:type="character" w:customStyle="1" w:styleId="WW8Num63z0">
    <w:name w:val="WW8Num63z0"/>
    <w:rsid w:val="00F60BC5"/>
    <w:rPr>
      <w:rFonts w:ascii="Symbol" w:hAnsi="Symbol"/>
    </w:rPr>
  </w:style>
  <w:style w:type="character" w:customStyle="1" w:styleId="WW8Num66z0">
    <w:name w:val="WW8Num66z0"/>
    <w:rsid w:val="00F60BC5"/>
    <w:rPr>
      <w:rFonts w:ascii="Symbol" w:hAnsi="Symbol"/>
    </w:rPr>
  </w:style>
  <w:style w:type="character" w:customStyle="1" w:styleId="WW8Num69z1">
    <w:name w:val="WW8Num69z1"/>
    <w:rsid w:val="00F60BC5"/>
    <w:rPr>
      <w:rFonts w:ascii="Wingdings" w:hAnsi="Wingdings"/>
    </w:rPr>
  </w:style>
  <w:style w:type="character" w:customStyle="1" w:styleId="WW8Num72z0">
    <w:name w:val="WW8Num72z0"/>
    <w:rsid w:val="00F60BC5"/>
    <w:rPr>
      <w:rFonts w:ascii="Symbol" w:hAnsi="Symbol"/>
    </w:rPr>
  </w:style>
  <w:style w:type="character" w:customStyle="1" w:styleId="WW8Num72z1">
    <w:name w:val="WW8Num72z1"/>
    <w:rsid w:val="00F60BC5"/>
    <w:rPr>
      <w:rFonts w:ascii="Courier New" w:hAnsi="Courier New"/>
    </w:rPr>
  </w:style>
  <w:style w:type="character" w:customStyle="1" w:styleId="WW8Num72z2">
    <w:name w:val="WW8Num72z2"/>
    <w:rsid w:val="00F60BC5"/>
    <w:rPr>
      <w:rFonts w:ascii="Wingdings" w:hAnsi="Wingdings"/>
    </w:rPr>
  </w:style>
  <w:style w:type="character" w:customStyle="1" w:styleId="WW8Num74z0">
    <w:name w:val="WW8Num74z0"/>
    <w:rsid w:val="00F60BC5"/>
    <w:rPr>
      <w:rFonts w:ascii="Symbol" w:hAnsi="Symbol"/>
    </w:rPr>
  </w:style>
  <w:style w:type="character" w:customStyle="1" w:styleId="WW8Num75z0">
    <w:name w:val="WW8Num75z0"/>
    <w:rsid w:val="00F60BC5"/>
    <w:rPr>
      <w:rFonts w:ascii="Wingdings" w:hAnsi="Wingdings"/>
    </w:rPr>
  </w:style>
  <w:style w:type="character" w:customStyle="1" w:styleId="WW8Num75z1">
    <w:name w:val="WW8Num75z1"/>
    <w:rsid w:val="00F60BC5"/>
    <w:rPr>
      <w:rFonts w:ascii="Courier New" w:hAnsi="Courier New"/>
    </w:rPr>
  </w:style>
  <w:style w:type="character" w:customStyle="1" w:styleId="WW8Num75z3">
    <w:name w:val="WW8Num75z3"/>
    <w:rsid w:val="00F60BC5"/>
    <w:rPr>
      <w:rFonts w:ascii="Symbol" w:hAnsi="Symbol"/>
    </w:rPr>
  </w:style>
  <w:style w:type="character" w:customStyle="1" w:styleId="WW8Num77z0">
    <w:name w:val="WW8Num77z0"/>
    <w:rsid w:val="00F60BC5"/>
    <w:rPr>
      <w:rFonts w:ascii="Symbol" w:hAnsi="Symbol"/>
    </w:rPr>
  </w:style>
  <w:style w:type="character" w:customStyle="1" w:styleId="WW8Num78z0">
    <w:name w:val="WW8Num78z0"/>
    <w:rsid w:val="00F60BC5"/>
    <w:rPr>
      <w:rFonts w:ascii="Wingdings" w:hAnsi="Wingdings"/>
    </w:rPr>
  </w:style>
  <w:style w:type="character" w:customStyle="1" w:styleId="WW8Num78z1">
    <w:name w:val="WW8Num78z1"/>
    <w:rsid w:val="00F60BC5"/>
    <w:rPr>
      <w:rFonts w:ascii="Courier New" w:hAnsi="Courier New"/>
    </w:rPr>
  </w:style>
  <w:style w:type="character" w:customStyle="1" w:styleId="WW8Num78z3">
    <w:name w:val="WW8Num78z3"/>
    <w:rsid w:val="00F60BC5"/>
    <w:rPr>
      <w:rFonts w:ascii="Symbol" w:hAnsi="Symbol"/>
    </w:rPr>
  </w:style>
  <w:style w:type="character" w:customStyle="1" w:styleId="WW8Num79z0">
    <w:name w:val="WW8Num79z0"/>
    <w:rsid w:val="00F60BC5"/>
    <w:rPr>
      <w:rFonts w:ascii="Symbol" w:hAnsi="Symbol"/>
    </w:rPr>
  </w:style>
  <w:style w:type="character" w:customStyle="1" w:styleId="WW8Num86z0">
    <w:name w:val="WW8Num86z0"/>
    <w:rsid w:val="00F60BC5"/>
    <w:rPr>
      <w:rFonts w:ascii="Wingdings" w:hAnsi="Wingdings"/>
    </w:rPr>
  </w:style>
  <w:style w:type="character" w:customStyle="1" w:styleId="WW8Num86z1">
    <w:name w:val="WW8Num86z1"/>
    <w:rsid w:val="00F60BC5"/>
    <w:rPr>
      <w:rFonts w:ascii="Courier New" w:hAnsi="Courier New"/>
    </w:rPr>
  </w:style>
  <w:style w:type="character" w:customStyle="1" w:styleId="WW8Num86z3">
    <w:name w:val="WW8Num86z3"/>
    <w:rsid w:val="00F60BC5"/>
    <w:rPr>
      <w:rFonts w:ascii="Symbol" w:hAnsi="Symbol"/>
    </w:rPr>
  </w:style>
  <w:style w:type="character" w:customStyle="1" w:styleId="WW8Num87z0">
    <w:name w:val="WW8Num87z0"/>
    <w:rsid w:val="00F60BC5"/>
    <w:rPr>
      <w:rFonts w:ascii="Symbol" w:hAnsi="Symbol"/>
    </w:rPr>
  </w:style>
  <w:style w:type="character" w:customStyle="1" w:styleId="WW8Num89z0">
    <w:name w:val="WW8Num89z0"/>
    <w:rsid w:val="00F60BC5"/>
    <w:rPr>
      <w:rFonts w:ascii="Symbol" w:hAnsi="Symbol"/>
    </w:rPr>
  </w:style>
  <w:style w:type="character" w:customStyle="1" w:styleId="WW8Num90z0">
    <w:name w:val="WW8Num90z0"/>
    <w:rsid w:val="00F60BC5"/>
    <w:rPr>
      <w:rFonts w:ascii="Symbol" w:hAnsi="Symbol"/>
    </w:rPr>
  </w:style>
  <w:style w:type="character" w:customStyle="1" w:styleId="WW8Num92z0">
    <w:name w:val="WW8Num92z0"/>
    <w:rsid w:val="00F60BC5"/>
    <w:rPr>
      <w:rFonts w:ascii="Symbol" w:hAnsi="Symbol"/>
    </w:rPr>
  </w:style>
  <w:style w:type="character" w:customStyle="1" w:styleId="WW8Num93z0">
    <w:name w:val="WW8Num93z0"/>
    <w:rsid w:val="00F60BC5"/>
    <w:rPr>
      <w:rFonts w:ascii="Wingdings" w:hAnsi="Wingdings"/>
    </w:rPr>
  </w:style>
  <w:style w:type="character" w:customStyle="1" w:styleId="WW8Num93z1">
    <w:name w:val="WW8Num93z1"/>
    <w:rsid w:val="00F60BC5"/>
    <w:rPr>
      <w:rFonts w:ascii="Courier New" w:hAnsi="Courier New"/>
    </w:rPr>
  </w:style>
  <w:style w:type="character" w:customStyle="1" w:styleId="WW8Num93z3">
    <w:name w:val="WW8Num93z3"/>
    <w:rsid w:val="00F60BC5"/>
    <w:rPr>
      <w:rFonts w:ascii="Symbol" w:hAnsi="Symbol"/>
    </w:rPr>
  </w:style>
  <w:style w:type="character" w:customStyle="1" w:styleId="WW8Num94z0">
    <w:name w:val="WW8Num94z0"/>
    <w:rsid w:val="00F60BC5"/>
    <w:rPr>
      <w:rFonts w:ascii="Symbol" w:hAnsi="Symbol"/>
    </w:rPr>
  </w:style>
  <w:style w:type="character" w:customStyle="1" w:styleId="WW8Num97z0">
    <w:name w:val="WW8Num97z0"/>
    <w:rsid w:val="00F60BC5"/>
    <w:rPr>
      <w:rFonts w:ascii="Symbol" w:hAnsi="Symbol"/>
    </w:rPr>
  </w:style>
  <w:style w:type="character" w:customStyle="1" w:styleId="WW8Num99z0">
    <w:name w:val="WW8Num99z0"/>
    <w:rsid w:val="00F60BC5"/>
    <w:rPr>
      <w:rFonts w:ascii="Symbol" w:hAnsi="Symbol"/>
    </w:rPr>
  </w:style>
  <w:style w:type="character" w:customStyle="1" w:styleId="WW8Num101z0">
    <w:name w:val="WW8Num101z0"/>
    <w:rsid w:val="00F60BC5"/>
    <w:rPr>
      <w:rFonts w:ascii="Symbol" w:hAnsi="Symbol"/>
    </w:rPr>
  </w:style>
  <w:style w:type="character" w:customStyle="1" w:styleId="WW8Num104z0">
    <w:name w:val="WW8Num104z0"/>
    <w:rsid w:val="00F60BC5"/>
    <w:rPr>
      <w:rFonts w:ascii="Symbol" w:hAnsi="Symbol"/>
    </w:rPr>
  </w:style>
  <w:style w:type="character" w:customStyle="1" w:styleId="WW8Num107z0">
    <w:name w:val="WW8Num107z0"/>
    <w:rsid w:val="00F60BC5"/>
    <w:rPr>
      <w:rFonts w:ascii="Symbol" w:hAnsi="Symbol"/>
    </w:rPr>
  </w:style>
  <w:style w:type="character" w:customStyle="1" w:styleId="WW8Num109z0">
    <w:name w:val="WW8Num109z0"/>
    <w:rsid w:val="00F60BC5"/>
    <w:rPr>
      <w:rFonts w:ascii="Symbol" w:hAnsi="Symbol"/>
    </w:rPr>
  </w:style>
  <w:style w:type="character" w:customStyle="1" w:styleId="WW8Num112z1">
    <w:name w:val="WW8Num112z1"/>
    <w:rsid w:val="00F60BC5"/>
    <w:rPr>
      <w:color w:val="000000"/>
    </w:rPr>
  </w:style>
  <w:style w:type="character" w:customStyle="1" w:styleId="WW8Num114z0">
    <w:name w:val="WW8Num114z0"/>
    <w:rsid w:val="00F60BC5"/>
    <w:rPr>
      <w:rFonts w:ascii="Symbol" w:hAnsi="Symbol"/>
    </w:rPr>
  </w:style>
  <w:style w:type="character" w:customStyle="1" w:styleId="WW8Num117z0">
    <w:name w:val="WW8Num117z0"/>
    <w:rsid w:val="00F60BC5"/>
    <w:rPr>
      <w:rFonts w:ascii="Symbol" w:hAnsi="Symbol"/>
    </w:rPr>
  </w:style>
  <w:style w:type="character" w:customStyle="1" w:styleId="WW8Num118z0">
    <w:name w:val="WW8Num118z0"/>
    <w:rsid w:val="00F60BC5"/>
    <w:rPr>
      <w:rFonts w:ascii="Wingdings" w:hAnsi="Wingdings"/>
    </w:rPr>
  </w:style>
  <w:style w:type="character" w:customStyle="1" w:styleId="WW8Num118z1">
    <w:name w:val="WW8Num118z1"/>
    <w:rsid w:val="00F60BC5"/>
    <w:rPr>
      <w:rFonts w:ascii="Courier New" w:hAnsi="Courier New"/>
    </w:rPr>
  </w:style>
  <w:style w:type="character" w:customStyle="1" w:styleId="WW8Num118z3">
    <w:name w:val="WW8Num118z3"/>
    <w:rsid w:val="00F60BC5"/>
    <w:rPr>
      <w:rFonts w:ascii="Symbol" w:hAnsi="Symbol"/>
    </w:rPr>
  </w:style>
  <w:style w:type="character" w:customStyle="1" w:styleId="WW8Num120z0">
    <w:name w:val="WW8Num120z0"/>
    <w:rsid w:val="00F60BC5"/>
    <w:rPr>
      <w:rFonts w:ascii="Symbol" w:hAnsi="Symbol"/>
    </w:rPr>
  </w:style>
  <w:style w:type="character" w:customStyle="1" w:styleId="WW8Num121z0">
    <w:name w:val="WW8Num121z0"/>
    <w:rsid w:val="00F60BC5"/>
    <w:rPr>
      <w:rFonts w:ascii="Symbol" w:hAnsi="Symbol"/>
    </w:rPr>
  </w:style>
  <w:style w:type="character" w:customStyle="1" w:styleId="WW8Num124z0">
    <w:name w:val="WW8Num124z0"/>
    <w:rsid w:val="00F60BC5"/>
    <w:rPr>
      <w:rFonts w:ascii="Symbol" w:hAnsi="Symbol"/>
    </w:rPr>
  </w:style>
  <w:style w:type="character" w:customStyle="1" w:styleId="WW8Num125z0">
    <w:name w:val="WW8Num125z0"/>
    <w:rsid w:val="00F60BC5"/>
    <w:rPr>
      <w:rFonts w:ascii="Wingdings" w:hAnsi="Wingdings"/>
    </w:rPr>
  </w:style>
  <w:style w:type="character" w:customStyle="1" w:styleId="WW8Num125z1">
    <w:name w:val="WW8Num125z1"/>
    <w:rsid w:val="00F60BC5"/>
    <w:rPr>
      <w:rFonts w:ascii="Courier New" w:hAnsi="Courier New"/>
    </w:rPr>
  </w:style>
  <w:style w:type="character" w:customStyle="1" w:styleId="WW8Num125z3">
    <w:name w:val="WW8Num125z3"/>
    <w:rsid w:val="00F60BC5"/>
    <w:rPr>
      <w:rFonts w:ascii="Symbol" w:hAnsi="Symbol"/>
    </w:rPr>
  </w:style>
  <w:style w:type="character" w:customStyle="1" w:styleId="WW8Num126z0">
    <w:name w:val="WW8Num126z0"/>
    <w:rsid w:val="00F60BC5"/>
    <w:rPr>
      <w:rFonts w:ascii="Symbol" w:hAnsi="Symbol"/>
    </w:rPr>
  </w:style>
  <w:style w:type="character" w:customStyle="1" w:styleId="WW8Num127z0">
    <w:name w:val="WW8Num127z0"/>
    <w:rsid w:val="00F60BC5"/>
    <w:rPr>
      <w:rFonts w:ascii="Symbol" w:hAnsi="Symbol"/>
    </w:rPr>
  </w:style>
  <w:style w:type="character" w:customStyle="1" w:styleId="WW8Num130z0">
    <w:name w:val="WW8Num130z0"/>
    <w:rsid w:val="00F60BC5"/>
    <w:rPr>
      <w:rFonts w:ascii="Symbol" w:hAnsi="Symbol"/>
    </w:rPr>
  </w:style>
  <w:style w:type="character" w:customStyle="1" w:styleId="WW8Num131z0">
    <w:name w:val="WW8Num131z0"/>
    <w:rsid w:val="00F60BC5"/>
    <w:rPr>
      <w:rFonts w:ascii="Symbol" w:hAnsi="Symbol"/>
    </w:rPr>
  </w:style>
  <w:style w:type="character" w:customStyle="1" w:styleId="WW8Num132z0">
    <w:name w:val="WW8Num132z0"/>
    <w:rsid w:val="00F60BC5"/>
    <w:rPr>
      <w:rFonts w:ascii="Symbol" w:hAnsi="Symbol"/>
    </w:rPr>
  </w:style>
  <w:style w:type="character" w:customStyle="1" w:styleId="WW8Num134z0">
    <w:name w:val="WW8Num134z0"/>
    <w:rsid w:val="00F60BC5"/>
    <w:rPr>
      <w:rFonts w:ascii="Wingdings" w:hAnsi="Wingdings"/>
    </w:rPr>
  </w:style>
  <w:style w:type="character" w:customStyle="1" w:styleId="WW8Num136z0">
    <w:name w:val="WW8Num136z0"/>
    <w:rsid w:val="00F60BC5"/>
    <w:rPr>
      <w:rFonts w:ascii="Symbol" w:hAnsi="Symbol"/>
    </w:rPr>
  </w:style>
  <w:style w:type="character" w:customStyle="1" w:styleId="WW8Num139z0">
    <w:name w:val="WW8Num139z0"/>
    <w:rsid w:val="00F60BC5"/>
    <w:rPr>
      <w:rFonts w:ascii="Symbol" w:hAnsi="Symbol"/>
    </w:rPr>
  </w:style>
  <w:style w:type="character" w:customStyle="1" w:styleId="WW8Num143z0">
    <w:name w:val="WW8Num143z0"/>
    <w:rsid w:val="00F60BC5"/>
    <w:rPr>
      <w:rFonts w:ascii="Symbol" w:hAnsi="Symbol"/>
    </w:rPr>
  </w:style>
  <w:style w:type="character" w:customStyle="1" w:styleId="WW8Num144z0">
    <w:name w:val="WW8Num144z0"/>
    <w:rsid w:val="00F60BC5"/>
    <w:rPr>
      <w:rFonts w:ascii="Symbol" w:hAnsi="Symbol"/>
    </w:rPr>
  </w:style>
  <w:style w:type="character" w:customStyle="1" w:styleId="WW8Num145z0">
    <w:name w:val="WW8Num145z0"/>
    <w:rsid w:val="00F60BC5"/>
    <w:rPr>
      <w:rFonts w:ascii="Symbol" w:hAnsi="Symbol"/>
    </w:rPr>
  </w:style>
  <w:style w:type="character" w:customStyle="1" w:styleId="WW8Num146z0">
    <w:name w:val="WW8Num146z0"/>
    <w:rsid w:val="00F60BC5"/>
    <w:rPr>
      <w:rFonts w:ascii="Symbol" w:hAnsi="Symbol"/>
    </w:rPr>
  </w:style>
  <w:style w:type="character" w:customStyle="1" w:styleId="WW8Num147z0">
    <w:name w:val="WW8Num147z0"/>
    <w:rsid w:val="00F60BC5"/>
    <w:rPr>
      <w:rFonts w:ascii="Wingdings" w:hAnsi="Wingdings"/>
    </w:rPr>
  </w:style>
  <w:style w:type="character" w:customStyle="1" w:styleId="WW8Num147z1">
    <w:name w:val="WW8Num147z1"/>
    <w:rsid w:val="00F60BC5"/>
    <w:rPr>
      <w:rFonts w:ascii="Courier New" w:hAnsi="Courier New"/>
    </w:rPr>
  </w:style>
  <w:style w:type="character" w:customStyle="1" w:styleId="WW8Num147z3">
    <w:name w:val="WW8Num147z3"/>
    <w:rsid w:val="00F60BC5"/>
    <w:rPr>
      <w:rFonts w:ascii="Symbol" w:hAnsi="Symbol"/>
    </w:rPr>
  </w:style>
  <w:style w:type="character" w:customStyle="1" w:styleId="WW8Num150z0">
    <w:name w:val="WW8Num150z0"/>
    <w:rsid w:val="00F60BC5"/>
    <w:rPr>
      <w:rFonts w:ascii="Symbol" w:hAnsi="Symbol"/>
    </w:rPr>
  </w:style>
  <w:style w:type="character" w:customStyle="1" w:styleId="WW8Num157z0">
    <w:name w:val="WW8Num157z0"/>
    <w:rsid w:val="00F60BC5"/>
    <w:rPr>
      <w:rFonts w:ascii="Symbol" w:hAnsi="Symbol"/>
    </w:rPr>
  </w:style>
  <w:style w:type="character" w:customStyle="1" w:styleId="WW8Num159z0">
    <w:name w:val="WW8Num159z0"/>
    <w:rsid w:val="00F60BC5"/>
    <w:rPr>
      <w:rFonts w:ascii="Symbol" w:hAnsi="Symbol"/>
    </w:rPr>
  </w:style>
  <w:style w:type="character" w:customStyle="1" w:styleId="WW8Num160z0">
    <w:name w:val="WW8Num160z0"/>
    <w:rsid w:val="00F60BC5"/>
    <w:rPr>
      <w:rFonts w:ascii="Symbol" w:hAnsi="Symbol"/>
    </w:rPr>
  </w:style>
  <w:style w:type="character" w:customStyle="1" w:styleId="WW8Num162z0">
    <w:name w:val="WW8Num162z0"/>
    <w:rsid w:val="00F60BC5"/>
    <w:rPr>
      <w:rFonts w:ascii="Symbol" w:hAnsi="Symbol"/>
    </w:rPr>
  </w:style>
  <w:style w:type="character" w:customStyle="1" w:styleId="WW8Num163z0">
    <w:name w:val="WW8Num163z0"/>
    <w:rsid w:val="00F60BC5"/>
    <w:rPr>
      <w:rFonts w:ascii="Symbol" w:hAnsi="Symbol"/>
    </w:rPr>
  </w:style>
  <w:style w:type="character" w:customStyle="1" w:styleId="WW8Num164z0">
    <w:name w:val="WW8Num164z0"/>
    <w:rsid w:val="00F60BC5"/>
    <w:rPr>
      <w:rFonts w:ascii="Wingdings" w:hAnsi="Wingdings"/>
    </w:rPr>
  </w:style>
  <w:style w:type="character" w:customStyle="1" w:styleId="WW8Num164z1">
    <w:name w:val="WW8Num164z1"/>
    <w:rsid w:val="00F60BC5"/>
    <w:rPr>
      <w:rFonts w:ascii="Courier New" w:hAnsi="Courier New"/>
    </w:rPr>
  </w:style>
  <w:style w:type="character" w:customStyle="1" w:styleId="WW8Num164z3">
    <w:name w:val="WW8Num164z3"/>
    <w:rsid w:val="00F60BC5"/>
    <w:rPr>
      <w:rFonts w:ascii="Symbol" w:hAnsi="Symbol"/>
    </w:rPr>
  </w:style>
  <w:style w:type="character" w:customStyle="1" w:styleId="WW8Num168z0">
    <w:name w:val="WW8Num168z0"/>
    <w:rsid w:val="00F60BC5"/>
    <w:rPr>
      <w:rFonts w:ascii="Symbol" w:hAnsi="Symbol"/>
    </w:rPr>
  </w:style>
  <w:style w:type="character" w:customStyle="1" w:styleId="WW8Num169z0">
    <w:name w:val="WW8Num169z0"/>
    <w:rsid w:val="00F60BC5"/>
    <w:rPr>
      <w:rFonts w:ascii="Symbol" w:hAnsi="Symbol"/>
    </w:rPr>
  </w:style>
  <w:style w:type="character" w:customStyle="1" w:styleId="WW8Num170z0">
    <w:name w:val="WW8Num170z0"/>
    <w:rsid w:val="00F60BC5"/>
    <w:rPr>
      <w:rFonts w:ascii="Symbol" w:hAnsi="Symbol"/>
    </w:rPr>
  </w:style>
  <w:style w:type="character" w:customStyle="1" w:styleId="WW8Num174z0">
    <w:name w:val="WW8Num174z0"/>
    <w:rsid w:val="00F60BC5"/>
    <w:rPr>
      <w:rFonts w:ascii="Symbol" w:hAnsi="Symbol"/>
    </w:rPr>
  </w:style>
  <w:style w:type="character" w:customStyle="1" w:styleId="WW8Num177z0">
    <w:name w:val="WW8Num177z0"/>
    <w:rsid w:val="00F60BC5"/>
    <w:rPr>
      <w:rFonts w:ascii="Symbol" w:hAnsi="Symbol"/>
    </w:rPr>
  </w:style>
  <w:style w:type="character" w:customStyle="1" w:styleId="WW8Num178z0">
    <w:name w:val="WW8Num178z0"/>
    <w:rsid w:val="00F60BC5"/>
    <w:rPr>
      <w:rFonts w:ascii="Symbol" w:hAnsi="Symbol"/>
    </w:rPr>
  </w:style>
  <w:style w:type="character" w:customStyle="1" w:styleId="WW8Num182z0">
    <w:name w:val="WW8Num182z0"/>
    <w:rsid w:val="00F60BC5"/>
    <w:rPr>
      <w:rFonts w:ascii="Symbol" w:hAnsi="Symbol"/>
    </w:rPr>
  </w:style>
  <w:style w:type="character" w:customStyle="1" w:styleId="WW8Num37z0">
    <w:name w:val="WW8Num37z0"/>
    <w:rsid w:val="00F60BC5"/>
    <w:rPr>
      <w:rFonts w:ascii="Wingdings" w:hAnsi="Wingdings"/>
    </w:rPr>
  </w:style>
  <w:style w:type="character" w:customStyle="1" w:styleId="WW8Num38z0">
    <w:name w:val="WW8Num38z0"/>
    <w:rsid w:val="00F60BC5"/>
    <w:rPr>
      <w:rFonts w:ascii="Wingdings" w:hAnsi="Wingdings"/>
    </w:rPr>
  </w:style>
  <w:style w:type="character" w:customStyle="1" w:styleId="WW8Num40z0">
    <w:name w:val="WW8Num40z0"/>
    <w:rsid w:val="00F60BC5"/>
    <w:rPr>
      <w:rFonts w:ascii="Wingdings" w:hAnsi="Wingdings"/>
    </w:rPr>
  </w:style>
  <w:style w:type="character" w:customStyle="1" w:styleId="WW8Num41z0">
    <w:name w:val="WW8Num41z0"/>
    <w:rsid w:val="00F60BC5"/>
    <w:rPr>
      <w:rFonts w:ascii="Wingdings" w:hAnsi="Wingdings"/>
    </w:rPr>
  </w:style>
  <w:style w:type="character" w:customStyle="1" w:styleId="WW8Num43z0">
    <w:name w:val="WW8Num43z0"/>
    <w:rsid w:val="00F60BC5"/>
    <w:rPr>
      <w:rFonts w:ascii="Wingdings" w:hAnsi="Wingdings"/>
    </w:rPr>
  </w:style>
  <w:style w:type="character" w:customStyle="1" w:styleId="WW8Num20z1">
    <w:name w:val="WW8Num20z1"/>
    <w:rsid w:val="00F60BC5"/>
    <w:rPr>
      <w:rFonts w:ascii="Courier New" w:hAnsi="Courier New"/>
    </w:rPr>
  </w:style>
  <w:style w:type="character" w:customStyle="1" w:styleId="WW8Num20z3">
    <w:name w:val="WW8Num20z3"/>
    <w:rsid w:val="00F60BC5"/>
    <w:rPr>
      <w:rFonts w:ascii="Symbol" w:hAnsi="Symbol"/>
    </w:rPr>
  </w:style>
  <w:style w:type="character" w:customStyle="1" w:styleId="WW8Num26z3">
    <w:name w:val="WW8Num26z3"/>
    <w:rsid w:val="00F60BC5"/>
    <w:rPr>
      <w:rFonts w:ascii="Symbol" w:hAnsi="Symbol"/>
    </w:rPr>
  </w:style>
  <w:style w:type="character" w:customStyle="1" w:styleId="WW8Num33z0">
    <w:name w:val="WW8Num33z0"/>
    <w:rsid w:val="00F60BC5"/>
    <w:rPr>
      <w:rFonts w:ascii="Wingdings" w:hAnsi="Wingdings"/>
    </w:rPr>
  </w:style>
  <w:style w:type="character" w:customStyle="1" w:styleId="WW8Num33z3">
    <w:name w:val="WW8Num33z3"/>
    <w:rsid w:val="00F60BC5"/>
    <w:rPr>
      <w:rFonts w:ascii="Symbol" w:hAnsi="Symbol"/>
    </w:rPr>
  </w:style>
  <w:style w:type="character" w:customStyle="1" w:styleId="WW8Num33z4">
    <w:name w:val="WW8Num33z4"/>
    <w:rsid w:val="00F60BC5"/>
    <w:rPr>
      <w:rFonts w:ascii="Courier New" w:hAnsi="Courier New"/>
    </w:rPr>
  </w:style>
  <w:style w:type="character" w:customStyle="1" w:styleId="WW8Num34z0">
    <w:name w:val="WW8Num34z0"/>
    <w:rsid w:val="00F60BC5"/>
    <w:rPr>
      <w:rFonts w:ascii="Wingdings" w:hAnsi="Wingdings"/>
    </w:rPr>
  </w:style>
  <w:style w:type="character" w:customStyle="1" w:styleId="WW8Num34z1">
    <w:name w:val="WW8Num34z1"/>
    <w:rsid w:val="00F60BC5"/>
    <w:rPr>
      <w:rFonts w:ascii="Courier New" w:hAnsi="Courier New"/>
    </w:rPr>
  </w:style>
  <w:style w:type="character" w:customStyle="1" w:styleId="WW8Num34z3">
    <w:name w:val="WW8Num34z3"/>
    <w:rsid w:val="00F60BC5"/>
    <w:rPr>
      <w:rFonts w:ascii="Symbol" w:hAnsi="Symbol"/>
    </w:rPr>
  </w:style>
  <w:style w:type="character" w:customStyle="1" w:styleId="WW8Num35z0">
    <w:name w:val="WW8Num35z0"/>
    <w:rsid w:val="00F60BC5"/>
    <w:rPr>
      <w:rFonts w:ascii="Wingdings" w:hAnsi="Wingdings"/>
    </w:rPr>
  </w:style>
  <w:style w:type="character" w:customStyle="1" w:styleId="WW8Num35z1">
    <w:name w:val="WW8Num35z1"/>
    <w:rsid w:val="00F60BC5"/>
    <w:rPr>
      <w:rFonts w:ascii="Courier New" w:hAnsi="Courier New"/>
    </w:rPr>
  </w:style>
  <w:style w:type="character" w:customStyle="1" w:styleId="WW8Num35z3">
    <w:name w:val="WW8Num35z3"/>
    <w:rsid w:val="00F60BC5"/>
    <w:rPr>
      <w:rFonts w:ascii="Symbol" w:hAnsi="Symbol"/>
    </w:rPr>
  </w:style>
  <w:style w:type="character" w:customStyle="1" w:styleId="WW8Num36z1">
    <w:name w:val="WW8Num36z1"/>
    <w:rsid w:val="00F60BC5"/>
    <w:rPr>
      <w:rFonts w:ascii="Courier New" w:hAnsi="Courier New"/>
    </w:rPr>
  </w:style>
  <w:style w:type="character" w:customStyle="1" w:styleId="WW8Num36z3">
    <w:name w:val="WW8Num36z3"/>
    <w:rsid w:val="00F60BC5"/>
    <w:rPr>
      <w:rFonts w:ascii="Symbol" w:hAnsi="Symbol"/>
    </w:rPr>
  </w:style>
  <w:style w:type="character" w:customStyle="1" w:styleId="WW8Num37z1">
    <w:name w:val="WW8Num37z1"/>
    <w:rsid w:val="00F60BC5"/>
    <w:rPr>
      <w:rFonts w:ascii="Courier New" w:hAnsi="Courier New"/>
    </w:rPr>
  </w:style>
  <w:style w:type="character" w:customStyle="1" w:styleId="WW8Num37z3">
    <w:name w:val="WW8Num37z3"/>
    <w:rsid w:val="00F60BC5"/>
    <w:rPr>
      <w:rFonts w:ascii="Symbol" w:hAnsi="Symbol"/>
    </w:rPr>
  </w:style>
  <w:style w:type="character" w:customStyle="1" w:styleId="WW8Num39z1">
    <w:name w:val="WW8Num39z1"/>
    <w:rsid w:val="00F60BC5"/>
    <w:rPr>
      <w:rFonts w:ascii="Times New Roman" w:hAnsi="Times New Roman"/>
    </w:rPr>
  </w:style>
  <w:style w:type="character" w:customStyle="1" w:styleId="WW8Num39z3">
    <w:name w:val="WW8Num39z3"/>
    <w:rsid w:val="00F60BC5"/>
    <w:rPr>
      <w:rFonts w:ascii="Symbol" w:hAnsi="Symbol"/>
    </w:rPr>
  </w:style>
  <w:style w:type="character" w:customStyle="1" w:styleId="WW8Num39z4">
    <w:name w:val="WW8Num39z4"/>
    <w:rsid w:val="00F60BC5"/>
    <w:rPr>
      <w:rFonts w:ascii="Courier New" w:hAnsi="Courier New"/>
    </w:rPr>
  </w:style>
  <w:style w:type="character" w:customStyle="1" w:styleId="WW8Num42z1">
    <w:name w:val="WW8Num42z1"/>
    <w:rsid w:val="00F60BC5"/>
    <w:rPr>
      <w:rFonts w:ascii="Courier New" w:hAnsi="Courier New"/>
    </w:rPr>
  </w:style>
  <w:style w:type="character" w:customStyle="1" w:styleId="WW8Num42z3">
    <w:name w:val="WW8Num42z3"/>
    <w:rsid w:val="00F60BC5"/>
    <w:rPr>
      <w:rFonts w:ascii="Symbol" w:hAnsi="Symbol"/>
    </w:rPr>
  </w:style>
  <w:style w:type="character" w:customStyle="1" w:styleId="WW8Num45z0">
    <w:name w:val="WW8Num45z0"/>
    <w:rsid w:val="00F60BC5"/>
    <w:rPr>
      <w:rFonts w:ascii="Wingdings" w:hAnsi="Wingdings"/>
    </w:rPr>
  </w:style>
  <w:style w:type="character" w:customStyle="1" w:styleId="WW8Num45z1">
    <w:name w:val="WW8Num45z1"/>
    <w:rsid w:val="00F60BC5"/>
    <w:rPr>
      <w:rFonts w:ascii="Courier New" w:hAnsi="Courier New"/>
    </w:rPr>
  </w:style>
  <w:style w:type="character" w:customStyle="1" w:styleId="WW8Num45z3">
    <w:name w:val="WW8Num45z3"/>
    <w:rsid w:val="00F60BC5"/>
    <w:rPr>
      <w:rFonts w:ascii="Symbol" w:hAnsi="Symbol"/>
    </w:rPr>
  </w:style>
  <w:style w:type="character" w:customStyle="1" w:styleId="WW8Num46z0">
    <w:name w:val="WW8Num46z0"/>
    <w:rsid w:val="00F60BC5"/>
    <w:rPr>
      <w:rFonts w:ascii="Wingdings" w:hAnsi="Wingdings"/>
    </w:rPr>
  </w:style>
  <w:style w:type="character" w:customStyle="1" w:styleId="WW8Num46z1">
    <w:name w:val="WW8Num46z1"/>
    <w:rsid w:val="00F60BC5"/>
    <w:rPr>
      <w:rFonts w:ascii="Courier New" w:hAnsi="Courier New"/>
    </w:rPr>
  </w:style>
  <w:style w:type="character" w:customStyle="1" w:styleId="WW8Num46z3">
    <w:name w:val="WW8Num46z3"/>
    <w:rsid w:val="00F60BC5"/>
    <w:rPr>
      <w:rFonts w:ascii="Symbol" w:hAnsi="Symbol"/>
    </w:rPr>
  </w:style>
  <w:style w:type="character" w:customStyle="1" w:styleId="WW8Num48z0">
    <w:name w:val="WW8Num48z0"/>
    <w:rsid w:val="00F60BC5"/>
    <w:rPr>
      <w:rFonts w:ascii="Wingdings" w:hAnsi="Wingdings"/>
    </w:rPr>
  </w:style>
  <w:style w:type="character" w:customStyle="1" w:styleId="WW8Num48z1">
    <w:name w:val="WW8Num48z1"/>
    <w:rsid w:val="00F60BC5"/>
    <w:rPr>
      <w:rFonts w:ascii="Courier New" w:hAnsi="Courier New"/>
    </w:rPr>
  </w:style>
  <w:style w:type="character" w:customStyle="1" w:styleId="WW8Num48z3">
    <w:name w:val="WW8Num48z3"/>
    <w:rsid w:val="00F60BC5"/>
    <w:rPr>
      <w:rFonts w:ascii="Symbol" w:hAnsi="Symbol"/>
    </w:rPr>
  </w:style>
  <w:style w:type="character" w:customStyle="1" w:styleId="WW8Num49z0">
    <w:name w:val="WW8Num49z0"/>
    <w:rsid w:val="00F60BC5"/>
    <w:rPr>
      <w:rFonts w:ascii="Wingdings" w:hAnsi="Wingdings"/>
    </w:rPr>
  </w:style>
  <w:style w:type="character" w:customStyle="1" w:styleId="WW8Num49z1">
    <w:name w:val="WW8Num49z1"/>
    <w:rsid w:val="00F60BC5"/>
    <w:rPr>
      <w:rFonts w:ascii="Courier New" w:hAnsi="Courier New"/>
    </w:rPr>
  </w:style>
  <w:style w:type="character" w:customStyle="1" w:styleId="WW8Num49z3">
    <w:name w:val="WW8Num49z3"/>
    <w:rsid w:val="00F60BC5"/>
    <w:rPr>
      <w:rFonts w:ascii="Symbol" w:hAnsi="Symbol"/>
    </w:rPr>
  </w:style>
  <w:style w:type="character" w:customStyle="1" w:styleId="WW8Num50z1">
    <w:name w:val="WW8Num50z1"/>
    <w:rsid w:val="00F60BC5"/>
    <w:rPr>
      <w:rFonts w:ascii="Courier New" w:hAnsi="Courier New"/>
    </w:rPr>
  </w:style>
  <w:style w:type="character" w:customStyle="1" w:styleId="WW8Num50z3">
    <w:name w:val="WW8Num50z3"/>
    <w:rsid w:val="00F60BC5"/>
    <w:rPr>
      <w:rFonts w:ascii="Symbol" w:hAnsi="Symbol"/>
    </w:rPr>
  </w:style>
  <w:style w:type="character" w:customStyle="1" w:styleId="WW8Num51z1">
    <w:name w:val="WW8Num51z1"/>
    <w:rsid w:val="00F60BC5"/>
    <w:rPr>
      <w:rFonts w:ascii="Courier New" w:hAnsi="Courier New"/>
    </w:rPr>
  </w:style>
  <w:style w:type="character" w:customStyle="1" w:styleId="WW8Num51z3">
    <w:name w:val="WW8Num51z3"/>
    <w:rsid w:val="00F60BC5"/>
    <w:rPr>
      <w:rFonts w:ascii="Symbol" w:hAnsi="Symbol"/>
    </w:rPr>
  </w:style>
  <w:style w:type="character" w:customStyle="1" w:styleId="WW-">
    <w:name w:val="WW-Основной шрифт абзаца"/>
    <w:rsid w:val="00F60BC5"/>
  </w:style>
  <w:style w:type="character" w:customStyle="1" w:styleId="FontStyle1600">
    <w:name w:val="Font Style160"/>
    <w:rsid w:val="00F60BC5"/>
    <w:rPr>
      <w:rFonts w:ascii="Bookman Old Style" w:hAnsi="Bookman Old Style"/>
      <w:sz w:val="18"/>
    </w:rPr>
  </w:style>
  <w:style w:type="character" w:customStyle="1" w:styleId="FontStyle116">
    <w:name w:val="Font Style116"/>
    <w:rsid w:val="00F60BC5"/>
    <w:rPr>
      <w:rFonts w:ascii="Bookman Old Style" w:hAnsi="Bookman Old Style"/>
      <w:sz w:val="18"/>
    </w:rPr>
  </w:style>
  <w:style w:type="character" w:customStyle="1" w:styleId="FontStyle131">
    <w:name w:val="Font Style131"/>
    <w:rsid w:val="00F60BC5"/>
    <w:rPr>
      <w:rFonts w:ascii="Arial" w:hAnsi="Arial"/>
      <w:b/>
      <w:sz w:val="16"/>
    </w:rPr>
  </w:style>
  <w:style w:type="character" w:customStyle="1" w:styleId="FontStyle221">
    <w:name w:val="Font Style221"/>
    <w:rsid w:val="00F60BC5"/>
    <w:rPr>
      <w:rFonts w:ascii="Times New Roman" w:hAnsi="Times New Roman"/>
      <w:sz w:val="20"/>
    </w:rPr>
  </w:style>
  <w:style w:type="paragraph" w:customStyle="1" w:styleId="3ffc">
    <w:name w:val="Заголовок оглавления3"/>
    <w:basedOn w:val="11"/>
    <w:next w:val="a3"/>
    <w:rsid w:val="00F60BC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F60BC5"/>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F60BC5"/>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F60BC5"/>
    <w:pPr>
      <w:spacing w:before="100" w:beforeAutospacing="1" w:after="100" w:afterAutospacing="1"/>
    </w:pPr>
  </w:style>
  <w:style w:type="character" w:customStyle="1" w:styleId="31f">
    <w:name w:val="Основной текст + Полужирный31"/>
    <w:rsid w:val="00F60BC5"/>
    <w:rPr>
      <w:rFonts w:ascii="Microsoft Sans Serif" w:hAnsi="Microsoft Sans Serif"/>
      <w:b/>
      <w:spacing w:val="10"/>
      <w:sz w:val="26"/>
    </w:rPr>
  </w:style>
  <w:style w:type="character" w:customStyle="1" w:styleId="303">
    <w:name w:val="Основной текст + Полужирный30"/>
    <w:rsid w:val="00F60BC5"/>
    <w:rPr>
      <w:rFonts w:ascii="Microsoft Sans Serif" w:hAnsi="Microsoft Sans Serif"/>
      <w:b/>
      <w:spacing w:val="10"/>
      <w:sz w:val="26"/>
    </w:rPr>
  </w:style>
  <w:style w:type="character" w:customStyle="1" w:styleId="294">
    <w:name w:val="Основной текст + Полужирный29"/>
    <w:rsid w:val="00F60BC5"/>
    <w:rPr>
      <w:rFonts w:ascii="Microsoft Sans Serif" w:hAnsi="Microsoft Sans Serif"/>
      <w:b/>
      <w:spacing w:val="10"/>
      <w:sz w:val="26"/>
    </w:rPr>
  </w:style>
  <w:style w:type="character" w:customStyle="1" w:styleId="282">
    <w:name w:val="Основной текст + Полужирный28"/>
    <w:rsid w:val="00F60BC5"/>
    <w:rPr>
      <w:rFonts w:ascii="Microsoft Sans Serif" w:hAnsi="Microsoft Sans Serif"/>
      <w:b/>
      <w:spacing w:val="10"/>
      <w:sz w:val="26"/>
    </w:rPr>
  </w:style>
  <w:style w:type="character" w:customStyle="1" w:styleId="274">
    <w:name w:val="Основной текст + Полужирный27"/>
    <w:rsid w:val="00F60BC5"/>
    <w:rPr>
      <w:rFonts w:ascii="Microsoft Sans Serif" w:hAnsi="Microsoft Sans Serif"/>
      <w:b/>
      <w:spacing w:val="10"/>
      <w:sz w:val="26"/>
    </w:rPr>
  </w:style>
  <w:style w:type="character" w:customStyle="1" w:styleId="12pt21">
    <w:name w:val="Основной текст + 12 pt21"/>
    <w:aliases w:val="Курсив31,Интервал 1 pt37"/>
    <w:rsid w:val="00F60BC5"/>
    <w:rPr>
      <w:rFonts w:ascii="Microsoft Sans Serif" w:hAnsi="Microsoft Sans Serif"/>
      <w:i/>
      <w:spacing w:val="30"/>
      <w:sz w:val="24"/>
    </w:rPr>
  </w:style>
  <w:style w:type="character" w:customStyle="1" w:styleId="12pt20">
    <w:name w:val="Основной текст + 12 pt20"/>
    <w:aliases w:val="Курсив30,Интервал 1 pt36"/>
    <w:rsid w:val="00F60BC5"/>
    <w:rPr>
      <w:rFonts w:ascii="Microsoft Sans Serif" w:hAnsi="Microsoft Sans Serif"/>
      <w:i/>
      <w:spacing w:val="30"/>
      <w:sz w:val="24"/>
    </w:rPr>
  </w:style>
  <w:style w:type="character" w:customStyle="1" w:styleId="12pt19">
    <w:name w:val="Основной текст + 12 pt19"/>
    <w:aliases w:val="Курсив29,Интервал 1 pt35"/>
    <w:rsid w:val="00F60BC5"/>
    <w:rPr>
      <w:rFonts w:ascii="Microsoft Sans Serif" w:hAnsi="Microsoft Sans Serif"/>
      <w:i/>
      <w:spacing w:val="30"/>
      <w:sz w:val="24"/>
    </w:rPr>
  </w:style>
  <w:style w:type="character" w:customStyle="1" w:styleId="6f4">
    <w:name w:val="Заголовок №6_"/>
    <w:link w:val="6f5"/>
    <w:locked/>
    <w:rsid w:val="00F60BC5"/>
    <w:rPr>
      <w:rFonts w:ascii="Microsoft Sans Serif" w:hAnsi="Microsoft Sans Serif"/>
      <w:b/>
      <w:spacing w:val="10"/>
      <w:sz w:val="26"/>
      <w:shd w:val="clear" w:color="auto" w:fill="FFFFFF"/>
    </w:rPr>
  </w:style>
  <w:style w:type="paragraph" w:customStyle="1" w:styleId="6f5">
    <w:name w:val="Заголовок №6"/>
    <w:basedOn w:val="a3"/>
    <w:link w:val="6f4"/>
    <w:rsid w:val="00F60BC5"/>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F60BC5"/>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F60BC5"/>
    <w:rPr>
      <w:rFonts w:ascii="Microsoft Sans Serif" w:hAnsi="Microsoft Sans Serif"/>
      <w:i/>
      <w:spacing w:val="30"/>
      <w:sz w:val="24"/>
    </w:rPr>
  </w:style>
  <w:style w:type="character" w:customStyle="1" w:styleId="12pt17">
    <w:name w:val="Основной текст + 12 pt17"/>
    <w:aliases w:val="Курсив27,Интервал 1 pt33"/>
    <w:rsid w:val="00F60BC5"/>
    <w:rPr>
      <w:rFonts w:ascii="Microsoft Sans Serif" w:hAnsi="Microsoft Sans Serif"/>
      <w:i/>
      <w:spacing w:val="30"/>
      <w:sz w:val="24"/>
    </w:rPr>
  </w:style>
  <w:style w:type="character" w:customStyle="1" w:styleId="266">
    <w:name w:val="Основной текст + Полужирный26"/>
    <w:rsid w:val="00F60BC5"/>
    <w:rPr>
      <w:rFonts w:ascii="Microsoft Sans Serif" w:hAnsi="Microsoft Sans Serif"/>
      <w:b/>
      <w:spacing w:val="10"/>
      <w:sz w:val="26"/>
    </w:rPr>
  </w:style>
  <w:style w:type="character" w:customStyle="1" w:styleId="25c">
    <w:name w:val="Основной текст + Полужирный25"/>
    <w:rsid w:val="00F60BC5"/>
    <w:rPr>
      <w:rFonts w:ascii="Microsoft Sans Serif" w:hAnsi="Microsoft Sans Serif"/>
      <w:b/>
      <w:spacing w:val="10"/>
      <w:sz w:val="26"/>
    </w:rPr>
  </w:style>
  <w:style w:type="character" w:customStyle="1" w:styleId="247">
    <w:name w:val="Основной текст + Полужирный24"/>
    <w:rsid w:val="00F60BC5"/>
    <w:rPr>
      <w:rFonts w:ascii="Microsoft Sans Serif" w:hAnsi="Microsoft Sans Serif"/>
      <w:b/>
      <w:spacing w:val="10"/>
      <w:sz w:val="26"/>
    </w:rPr>
  </w:style>
  <w:style w:type="character" w:customStyle="1" w:styleId="12pt16">
    <w:name w:val="Основной текст + 12 pt16"/>
    <w:aliases w:val="Курсив26,Интервал 1 pt32"/>
    <w:rsid w:val="00F60BC5"/>
    <w:rPr>
      <w:rFonts w:ascii="Microsoft Sans Serif" w:hAnsi="Microsoft Sans Serif"/>
      <w:i/>
      <w:spacing w:val="30"/>
      <w:sz w:val="24"/>
    </w:rPr>
  </w:style>
  <w:style w:type="character" w:customStyle="1" w:styleId="23c">
    <w:name w:val="Основной текст + Полужирный23"/>
    <w:rsid w:val="00F60BC5"/>
    <w:rPr>
      <w:rFonts w:ascii="Microsoft Sans Serif" w:hAnsi="Microsoft Sans Serif"/>
      <w:b/>
      <w:spacing w:val="10"/>
      <w:sz w:val="26"/>
    </w:rPr>
  </w:style>
  <w:style w:type="character" w:customStyle="1" w:styleId="22f0">
    <w:name w:val="Основной текст + Полужирный22"/>
    <w:rsid w:val="00F60BC5"/>
    <w:rPr>
      <w:rFonts w:ascii="Microsoft Sans Serif" w:hAnsi="Microsoft Sans Serif"/>
      <w:b/>
      <w:spacing w:val="10"/>
      <w:sz w:val="26"/>
    </w:rPr>
  </w:style>
  <w:style w:type="character" w:customStyle="1" w:styleId="21ff0">
    <w:name w:val="Основной текст + Полужирный21"/>
    <w:rsid w:val="00F60BC5"/>
    <w:rPr>
      <w:rFonts w:ascii="Microsoft Sans Serif" w:hAnsi="Microsoft Sans Serif"/>
      <w:b/>
      <w:spacing w:val="10"/>
      <w:sz w:val="26"/>
    </w:rPr>
  </w:style>
  <w:style w:type="character" w:customStyle="1" w:styleId="20a">
    <w:name w:val="Основной текст + Полужирный20"/>
    <w:rsid w:val="00F60BC5"/>
    <w:rPr>
      <w:rFonts w:ascii="Microsoft Sans Serif" w:hAnsi="Microsoft Sans Serif"/>
      <w:b/>
      <w:spacing w:val="10"/>
      <w:sz w:val="26"/>
    </w:rPr>
  </w:style>
  <w:style w:type="character" w:customStyle="1" w:styleId="4pt">
    <w:name w:val="Основной текст + Интервал 4 pt"/>
    <w:rsid w:val="00F60BC5"/>
    <w:rPr>
      <w:rFonts w:ascii="Microsoft Sans Serif" w:hAnsi="Microsoft Sans Serif"/>
      <w:spacing w:val="80"/>
      <w:sz w:val="26"/>
    </w:rPr>
  </w:style>
  <w:style w:type="character" w:customStyle="1" w:styleId="19a">
    <w:name w:val="Основной текст + Полужирный19"/>
    <w:rsid w:val="00F60BC5"/>
    <w:rPr>
      <w:rFonts w:ascii="Microsoft Sans Serif" w:hAnsi="Microsoft Sans Serif"/>
      <w:b/>
      <w:spacing w:val="10"/>
      <w:sz w:val="26"/>
    </w:rPr>
  </w:style>
  <w:style w:type="character" w:customStyle="1" w:styleId="189">
    <w:name w:val="Основной текст + Полужирный18"/>
    <w:rsid w:val="00F60BC5"/>
    <w:rPr>
      <w:rFonts w:ascii="Microsoft Sans Serif" w:hAnsi="Microsoft Sans Serif"/>
      <w:b/>
      <w:spacing w:val="10"/>
      <w:sz w:val="26"/>
    </w:rPr>
  </w:style>
  <w:style w:type="character" w:customStyle="1" w:styleId="17a">
    <w:name w:val="Основной текст + Полужирный17"/>
    <w:rsid w:val="00F60BC5"/>
    <w:rPr>
      <w:rFonts w:ascii="Microsoft Sans Serif" w:hAnsi="Microsoft Sans Serif"/>
      <w:b/>
      <w:spacing w:val="10"/>
      <w:sz w:val="26"/>
    </w:rPr>
  </w:style>
  <w:style w:type="character" w:customStyle="1" w:styleId="12pt14">
    <w:name w:val="Основной текст + 12 pt14"/>
    <w:aliases w:val="Курсив24,Интервал 1 pt30"/>
    <w:rsid w:val="00F60BC5"/>
    <w:rPr>
      <w:rFonts w:ascii="Microsoft Sans Serif" w:hAnsi="Microsoft Sans Serif"/>
      <w:i/>
      <w:spacing w:val="30"/>
      <w:sz w:val="24"/>
    </w:rPr>
  </w:style>
  <w:style w:type="character" w:customStyle="1" w:styleId="16a">
    <w:name w:val="Основной текст + Полужирный16"/>
    <w:rsid w:val="00F60BC5"/>
    <w:rPr>
      <w:rFonts w:ascii="Microsoft Sans Serif" w:hAnsi="Microsoft Sans Serif"/>
      <w:b/>
      <w:spacing w:val="10"/>
      <w:sz w:val="26"/>
    </w:rPr>
  </w:style>
  <w:style w:type="character" w:customStyle="1" w:styleId="17b">
    <w:name w:val="Основной текст (17)_"/>
    <w:link w:val="17c"/>
    <w:locked/>
    <w:rsid w:val="00F60BC5"/>
    <w:rPr>
      <w:i/>
      <w:spacing w:val="20"/>
      <w:sz w:val="26"/>
      <w:shd w:val="clear" w:color="auto" w:fill="FFFFFF"/>
      <w:lang w:val="en-US"/>
    </w:rPr>
  </w:style>
  <w:style w:type="paragraph" w:customStyle="1" w:styleId="17c">
    <w:name w:val="Основной текст (17)"/>
    <w:basedOn w:val="a3"/>
    <w:link w:val="17b"/>
    <w:rsid w:val="00F60BC5"/>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F60BC5"/>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F60BC5"/>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F60BC5"/>
    <w:rPr>
      <w:rFonts w:ascii="Microsoft Sans Serif" w:hAnsi="Microsoft Sans Serif"/>
      <w:i/>
      <w:spacing w:val="30"/>
      <w:sz w:val="24"/>
    </w:rPr>
  </w:style>
  <w:style w:type="character" w:customStyle="1" w:styleId="12pt12">
    <w:name w:val="Основной текст + 12 pt12"/>
    <w:aliases w:val="Курсив21,Интервал 1 pt27"/>
    <w:rsid w:val="00F60BC5"/>
    <w:rPr>
      <w:rFonts w:ascii="Microsoft Sans Serif" w:hAnsi="Microsoft Sans Serif"/>
      <w:i/>
      <w:spacing w:val="30"/>
      <w:sz w:val="24"/>
    </w:rPr>
  </w:style>
  <w:style w:type="character" w:customStyle="1" w:styleId="15a">
    <w:name w:val="Основной текст + Полужирный15"/>
    <w:rsid w:val="00F60BC5"/>
    <w:rPr>
      <w:rFonts w:ascii="Microsoft Sans Serif" w:hAnsi="Microsoft Sans Serif"/>
      <w:b/>
      <w:spacing w:val="10"/>
      <w:sz w:val="26"/>
    </w:rPr>
  </w:style>
  <w:style w:type="character" w:customStyle="1" w:styleId="2ffffa">
    <w:name w:val="Основной текст + Полужирный2"/>
    <w:rsid w:val="00F60BC5"/>
    <w:rPr>
      <w:rFonts w:ascii="Microsoft Sans Serif" w:hAnsi="Microsoft Sans Serif"/>
      <w:b/>
      <w:spacing w:val="10"/>
      <w:sz w:val="26"/>
    </w:rPr>
  </w:style>
  <w:style w:type="character" w:customStyle="1" w:styleId="12pt5">
    <w:name w:val="Основной текст + 12 pt5"/>
    <w:aliases w:val="Курсив5,Интервал 1 pt5"/>
    <w:rsid w:val="00F60BC5"/>
    <w:rPr>
      <w:rFonts w:ascii="Microsoft Sans Serif" w:hAnsi="Microsoft Sans Serif"/>
      <w:i/>
      <w:spacing w:val="30"/>
      <w:sz w:val="24"/>
    </w:rPr>
  </w:style>
  <w:style w:type="character" w:customStyle="1" w:styleId="afffffffffffa">
    <w:name w:val="Подпись к картинке_"/>
    <w:link w:val="afffffffffffb"/>
    <w:locked/>
    <w:rsid w:val="00F60BC5"/>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F60BC5"/>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F60BC5"/>
    <w:rPr>
      <w:rFonts w:ascii="Microsoft Sans Serif" w:hAnsi="Microsoft Sans Serif"/>
      <w:i/>
      <w:spacing w:val="30"/>
      <w:sz w:val="24"/>
    </w:rPr>
  </w:style>
  <w:style w:type="character" w:customStyle="1" w:styleId="afffffffffffc">
    <w:name w:val="Колонтитул_"/>
    <w:link w:val="afffffffffffd"/>
    <w:locked/>
    <w:rsid w:val="00F60BC5"/>
    <w:rPr>
      <w:shd w:val="clear" w:color="auto" w:fill="FFFFFF"/>
    </w:rPr>
  </w:style>
  <w:style w:type="paragraph" w:customStyle="1" w:styleId="afffffffffffd">
    <w:name w:val="Колонтитул"/>
    <w:basedOn w:val="a3"/>
    <w:link w:val="afffffffffffc"/>
    <w:rsid w:val="00F60BC5"/>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F60BC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F60BC5"/>
    <w:rPr>
      <w:rFonts w:ascii="Microsoft Sans Serif" w:hAnsi="Microsoft Sans Serif"/>
      <w:i/>
      <w:spacing w:val="30"/>
      <w:sz w:val="24"/>
    </w:rPr>
  </w:style>
  <w:style w:type="character" w:customStyle="1" w:styleId="12pt1">
    <w:name w:val="Основной текст + 12 pt1"/>
    <w:aliases w:val="Курсив1,Интервал 1 pt1"/>
    <w:rsid w:val="00F60BC5"/>
    <w:rPr>
      <w:rFonts w:ascii="Microsoft Sans Serif" w:hAnsi="Microsoft Sans Serif"/>
      <w:i/>
      <w:spacing w:val="30"/>
      <w:sz w:val="24"/>
    </w:rPr>
  </w:style>
  <w:style w:type="paragraph" w:customStyle="1" w:styleId="msonospacing0">
    <w:name w:val="msonospacing"/>
    <w:basedOn w:val="a3"/>
    <w:rsid w:val="00F60BC5"/>
    <w:pPr>
      <w:spacing w:before="100" w:beforeAutospacing="1" w:after="100" w:afterAutospacing="1"/>
    </w:pPr>
  </w:style>
  <w:style w:type="paragraph" w:customStyle="1" w:styleId="afffffffffffe">
    <w:name w:val="Стиль Обычный (веб)"/>
    <w:basedOn w:val="afff3"/>
    <w:rsid w:val="00F60BC5"/>
    <w:pPr>
      <w:spacing w:before="0" w:after="0" w:line="233" w:lineRule="auto"/>
      <w:jc w:val="both"/>
    </w:pPr>
    <w:rPr>
      <w:sz w:val="20"/>
      <w:szCs w:val="20"/>
      <w:lang w:bidi="ar-SA"/>
    </w:rPr>
  </w:style>
  <w:style w:type="character" w:customStyle="1" w:styleId="2ffffb">
    <w:name w:val="Основной текст (2) + Полужирный"/>
    <w:rsid w:val="00F60BC5"/>
    <w:rPr>
      <w:rFonts w:ascii="Times New Roman" w:hAnsi="Times New Roman"/>
      <w:b/>
      <w:sz w:val="19"/>
      <w:shd w:val="clear" w:color="auto" w:fill="FFFFFF"/>
    </w:rPr>
  </w:style>
  <w:style w:type="paragraph" w:customStyle="1" w:styleId="pic">
    <w:name w:val="pic"/>
    <w:basedOn w:val="a3"/>
    <w:rsid w:val="00F60BC5"/>
    <w:pPr>
      <w:ind w:firstLine="480"/>
    </w:pPr>
  </w:style>
  <w:style w:type="paragraph" w:customStyle="1" w:styleId="wysiwyg-text-align-center">
    <w:name w:val="wysiwyg-text-align-center"/>
    <w:basedOn w:val="a3"/>
    <w:rsid w:val="00F60BC5"/>
    <w:pPr>
      <w:spacing w:before="100" w:beforeAutospacing="1" w:after="100" w:afterAutospacing="1"/>
    </w:pPr>
  </w:style>
  <w:style w:type="paragraph" w:customStyle="1" w:styleId="wysiwyg-text-align-right">
    <w:name w:val="wysiwyg-text-align-right"/>
    <w:basedOn w:val="a3"/>
    <w:rsid w:val="00F60BC5"/>
    <w:pPr>
      <w:spacing w:before="100" w:beforeAutospacing="1" w:after="100" w:afterAutospacing="1"/>
    </w:pPr>
  </w:style>
  <w:style w:type="character" w:customStyle="1" w:styleId="keyword2">
    <w:name w:val="keyword2"/>
    <w:rsid w:val="00F60BC5"/>
  </w:style>
  <w:style w:type="character" w:customStyle="1" w:styleId="c8">
    <w:name w:val="c8"/>
    <w:rsid w:val="00F60BC5"/>
  </w:style>
  <w:style w:type="character" w:customStyle="1" w:styleId="FontStyle805">
    <w:name w:val="Font Style805"/>
    <w:rsid w:val="00F60BC5"/>
    <w:rPr>
      <w:rFonts w:ascii="Arial Narrow" w:hAnsi="Arial Narrow"/>
      <w:i/>
      <w:sz w:val="12"/>
    </w:rPr>
  </w:style>
  <w:style w:type="character" w:customStyle="1" w:styleId="FontStyle97">
    <w:name w:val="Font Style97"/>
    <w:rsid w:val="00F60BC5"/>
    <w:rPr>
      <w:rFonts w:ascii="Times New Roman" w:hAnsi="Times New Roman"/>
      <w:sz w:val="24"/>
    </w:rPr>
  </w:style>
  <w:style w:type="character" w:customStyle="1" w:styleId="FontStyle764">
    <w:name w:val="Font Style764"/>
    <w:rsid w:val="00F60BC5"/>
    <w:rPr>
      <w:rFonts w:ascii="Times New Roman" w:hAnsi="Times New Roman"/>
      <w:b/>
      <w:i/>
      <w:sz w:val="20"/>
    </w:rPr>
  </w:style>
  <w:style w:type="paragraph" w:customStyle="1" w:styleId="11fa">
    <w:name w:val="Загол11"/>
    <w:basedOn w:val="10e"/>
    <w:rsid w:val="00F60BC5"/>
    <w:rPr>
      <w:sz w:val="22"/>
      <w:szCs w:val="22"/>
    </w:rPr>
  </w:style>
  <w:style w:type="paragraph" w:customStyle="1" w:styleId="10e">
    <w:name w:val="Загол10"/>
    <w:basedOn w:val="9a"/>
    <w:rsid w:val="00F60BC5"/>
    <w:rPr>
      <w:caps/>
      <w:color w:val="auto"/>
      <w:sz w:val="20"/>
      <w:szCs w:val="20"/>
    </w:rPr>
  </w:style>
  <w:style w:type="paragraph" w:customStyle="1" w:styleId="9a">
    <w:name w:val="Загол9"/>
    <w:rsid w:val="00F60BC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F60BC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F60BC5"/>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F60BC5"/>
    <w:pPr>
      <w:keepNext/>
      <w:widowControl w:val="0"/>
      <w:jc w:val="center"/>
    </w:pPr>
    <w:rPr>
      <w:b/>
      <w:sz w:val="26"/>
      <w:szCs w:val="20"/>
    </w:rPr>
  </w:style>
  <w:style w:type="paragraph" w:customStyle="1" w:styleId="22f1">
    <w:name w:val="Текст22"/>
    <w:basedOn w:val="a3"/>
    <w:rsid w:val="00F60BC5"/>
    <w:rPr>
      <w:rFonts w:ascii="Courier New" w:hAnsi="Courier New"/>
      <w:sz w:val="20"/>
      <w:szCs w:val="20"/>
    </w:rPr>
  </w:style>
  <w:style w:type="paragraph" w:customStyle="1" w:styleId="11fb">
    <w:name w:val="Верхний колонтитул11"/>
    <w:basedOn w:val="a3"/>
    <w:rsid w:val="00F60BC5"/>
    <w:pPr>
      <w:tabs>
        <w:tab w:val="center" w:pos="4153"/>
        <w:tab w:val="right" w:pos="8306"/>
      </w:tabs>
    </w:pPr>
    <w:rPr>
      <w:rFonts w:ascii="Arial" w:hAnsi="Arial"/>
      <w:szCs w:val="20"/>
    </w:rPr>
  </w:style>
  <w:style w:type="paragraph" w:customStyle="1" w:styleId="3115">
    <w:name w:val="Заголовок 311"/>
    <w:basedOn w:val="13b"/>
    <w:next w:val="13b"/>
    <w:rsid w:val="00F60BC5"/>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F60BC5"/>
    <w:pPr>
      <w:keepNext/>
      <w:widowControl/>
      <w:spacing w:line="240" w:lineRule="auto"/>
      <w:ind w:firstLine="0"/>
      <w:jc w:val="left"/>
    </w:pPr>
    <w:rPr>
      <w:sz w:val="24"/>
    </w:rPr>
  </w:style>
  <w:style w:type="paragraph" w:customStyle="1" w:styleId="11fc">
    <w:name w:val="Без интервала11"/>
    <w:rsid w:val="00F60BC5"/>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F60BC5"/>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F60BC5"/>
    <w:pPr>
      <w:widowControl/>
      <w:spacing w:line="240" w:lineRule="auto"/>
      <w:ind w:firstLine="0"/>
    </w:pPr>
    <w:rPr>
      <w:i/>
      <w:sz w:val="26"/>
    </w:rPr>
  </w:style>
  <w:style w:type="paragraph" w:customStyle="1" w:styleId="21ff1">
    <w:name w:val="Цитата21"/>
    <w:basedOn w:val="a3"/>
    <w:rsid w:val="00F60BC5"/>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F60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F60BC5"/>
  </w:style>
  <w:style w:type="character" w:customStyle="1" w:styleId="11fe">
    <w:name w:val="Слабое выделение11"/>
    <w:rsid w:val="00F60BC5"/>
    <w:rPr>
      <w:i/>
      <w:color w:val="808080"/>
    </w:rPr>
  </w:style>
  <w:style w:type="character" w:customStyle="1" w:styleId="11ff">
    <w:name w:val="Сильное выделение11"/>
    <w:rsid w:val="00F60BC5"/>
    <w:rPr>
      <w:b/>
    </w:rPr>
  </w:style>
  <w:style w:type="character" w:customStyle="1" w:styleId="3520">
    <w:name w:val="Знак Знак352"/>
    <w:locked/>
    <w:rsid w:val="00F60BC5"/>
    <w:rPr>
      <w:sz w:val="24"/>
      <w:lang w:val="ru-RU" w:eastAsia="ru-RU"/>
    </w:rPr>
  </w:style>
  <w:style w:type="character" w:customStyle="1" w:styleId="1320">
    <w:name w:val="Знак Знак132"/>
    <w:locked/>
    <w:rsid w:val="00F60BC5"/>
    <w:rPr>
      <w:lang w:val="ru-RU" w:eastAsia="ar-SA" w:bidi="ar-SA"/>
    </w:rPr>
  </w:style>
  <w:style w:type="character" w:customStyle="1" w:styleId="1221">
    <w:name w:val="Знак Знак122"/>
    <w:locked/>
    <w:rsid w:val="00F60BC5"/>
    <w:rPr>
      <w:sz w:val="28"/>
      <w:lang w:val="ru-RU" w:eastAsia="ru-RU"/>
    </w:rPr>
  </w:style>
  <w:style w:type="character" w:customStyle="1" w:styleId="1124">
    <w:name w:val="Знак Знак112"/>
    <w:locked/>
    <w:rsid w:val="00F60BC5"/>
    <w:rPr>
      <w:sz w:val="28"/>
      <w:lang w:val="ru-RU" w:eastAsia="ru-RU"/>
    </w:rPr>
  </w:style>
  <w:style w:type="character" w:customStyle="1" w:styleId="922">
    <w:name w:val="Знак Знак92"/>
    <w:locked/>
    <w:rsid w:val="00F60BC5"/>
    <w:rPr>
      <w:rFonts w:ascii="Tahoma" w:hAnsi="Tahoma"/>
      <w:lang w:val="ru-RU" w:eastAsia="ru-RU"/>
    </w:rPr>
  </w:style>
  <w:style w:type="character" w:customStyle="1" w:styleId="4020">
    <w:name w:val="Знак Знак402"/>
    <w:locked/>
    <w:rsid w:val="00F60BC5"/>
    <w:rPr>
      <w:rFonts w:ascii="Arial" w:hAnsi="Arial"/>
      <w:b/>
      <w:i/>
      <w:sz w:val="28"/>
      <w:lang w:val="ru-RU" w:eastAsia="zh-CN"/>
    </w:rPr>
  </w:style>
  <w:style w:type="character" w:customStyle="1" w:styleId="3920">
    <w:name w:val="Знак Знак392"/>
    <w:locked/>
    <w:rsid w:val="00F60BC5"/>
    <w:rPr>
      <w:b/>
      <w:sz w:val="27"/>
      <w:lang w:val="ru-RU" w:eastAsia="zh-CN"/>
    </w:rPr>
  </w:style>
  <w:style w:type="character" w:customStyle="1" w:styleId="3820">
    <w:name w:val="Знак Знак382"/>
    <w:locked/>
    <w:rsid w:val="00F60BC5"/>
    <w:rPr>
      <w:b/>
      <w:sz w:val="28"/>
      <w:lang w:val="ru-RU" w:eastAsia="ru-RU"/>
    </w:rPr>
  </w:style>
  <w:style w:type="character" w:customStyle="1" w:styleId="3720">
    <w:name w:val="Знак Знак372"/>
    <w:locked/>
    <w:rsid w:val="00F60BC5"/>
    <w:rPr>
      <w:b/>
      <w:i/>
      <w:sz w:val="26"/>
      <w:lang w:val="ru-RU" w:eastAsia="zh-CN"/>
    </w:rPr>
  </w:style>
  <w:style w:type="character" w:customStyle="1" w:styleId="3620">
    <w:name w:val="Знак Знак362"/>
    <w:locked/>
    <w:rsid w:val="00F60BC5"/>
    <w:rPr>
      <w:sz w:val="24"/>
      <w:lang w:val="ru-RU" w:eastAsia="ru-RU"/>
    </w:rPr>
  </w:style>
  <w:style w:type="character" w:customStyle="1" w:styleId="3121">
    <w:name w:val="Знак Знак312"/>
    <w:locked/>
    <w:rsid w:val="00F60BC5"/>
    <w:rPr>
      <w:rFonts w:ascii="Courier New" w:hAnsi="Courier New"/>
      <w:lang w:val="ru-RU" w:eastAsia="ru-RU"/>
    </w:rPr>
  </w:style>
  <w:style w:type="character" w:customStyle="1" w:styleId="3420">
    <w:name w:val="Знак Знак342"/>
    <w:locked/>
    <w:rsid w:val="00F60BC5"/>
    <w:rPr>
      <w:rFonts w:ascii="Calibri" w:hAnsi="Calibri"/>
      <w:i/>
      <w:sz w:val="24"/>
      <w:lang w:val="ru-RU" w:eastAsia="zh-CN"/>
    </w:rPr>
  </w:style>
  <w:style w:type="character" w:customStyle="1" w:styleId="3220">
    <w:name w:val="Знак Знак322"/>
    <w:locked/>
    <w:rsid w:val="00F60BC5"/>
    <w:rPr>
      <w:rFonts w:ascii="Arial" w:hAnsi="Arial"/>
      <w:sz w:val="22"/>
      <w:lang w:val="ru-RU" w:eastAsia="ru-RU"/>
    </w:rPr>
  </w:style>
  <w:style w:type="character" w:customStyle="1" w:styleId="2920">
    <w:name w:val="Знак Знак292"/>
    <w:locked/>
    <w:rsid w:val="00F60BC5"/>
    <w:rPr>
      <w:sz w:val="24"/>
      <w:lang w:val="ru-RU" w:eastAsia="zh-CN"/>
    </w:rPr>
  </w:style>
  <w:style w:type="character" w:customStyle="1" w:styleId="2820">
    <w:name w:val="Знак Знак282"/>
    <w:locked/>
    <w:rsid w:val="00F60BC5"/>
    <w:rPr>
      <w:sz w:val="24"/>
      <w:lang w:val="ru-RU" w:eastAsia="ru-RU"/>
    </w:rPr>
  </w:style>
  <w:style w:type="character" w:customStyle="1" w:styleId="2720">
    <w:name w:val="Знак Знак272"/>
    <w:locked/>
    <w:rsid w:val="00F60BC5"/>
    <w:rPr>
      <w:sz w:val="16"/>
      <w:lang w:val="ru-RU" w:eastAsia="ru-RU"/>
    </w:rPr>
  </w:style>
  <w:style w:type="character" w:customStyle="1" w:styleId="2126">
    <w:name w:val="Знак Знак212"/>
    <w:locked/>
    <w:rsid w:val="00F60BC5"/>
    <w:rPr>
      <w:rFonts w:ascii="Tahoma" w:hAnsi="Tahoma"/>
      <w:lang w:val="ru-RU" w:eastAsia="ru-RU"/>
    </w:rPr>
  </w:style>
  <w:style w:type="character" w:customStyle="1" w:styleId="2620">
    <w:name w:val="Знак Знак262"/>
    <w:rsid w:val="00F60BC5"/>
    <w:rPr>
      <w:rFonts w:ascii="Cambria" w:hAnsi="Cambria"/>
      <w:b/>
      <w:sz w:val="26"/>
    </w:rPr>
  </w:style>
  <w:style w:type="character" w:customStyle="1" w:styleId="2420">
    <w:name w:val="Знак Знак242"/>
    <w:rsid w:val="00F60BC5"/>
    <w:rPr>
      <w:rFonts w:ascii="Times New Roman" w:hAnsi="Times New Roman"/>
      <w:b/>
      <w:i/>
      <w:sz w:val="26"/>
    </w:rPr>
  </w:style>
  <w:style w:type="character" w:customStyle="1" w:styleId="2320">
    <w:name w:val="Знак Знак232"/>
    <w:rsid w:val="00F60BC5"/>
    <w:rPr>
      <w:rFonts w:ascii="Times New Roman" w:hAnsi="Times New Roman"/>
      <w:b/>
      <w:sz w:val="22"/>
    </w:rPr>
  </w:style>
  <w:style w:type="character" w:customStyle="1" w:styleId="3130">
    <w:name w:val="Знак Знак313"/>
    <w:locked/>
    <w:rsid w:val="00F60BC5"/>
    <w:rPr>
      <w:rFonts w:ascii="PragmaticaCTT" w:hAnsi="PragmaticaCTT"/>
      <w:b/>
      <w:sz w:val="24"/>
      <w:lang w:val="ru-RU" w:eastAsia="ru-RU"/>
    </w:rPr>
  </w:style>
  <w:style w:type="character" w:customStyle="1" w:styleId="2015">
    <w:name w:val="Знак Знак2015"/>
    <w:rsid w:val="00F60BC5"/>
    <w:rPr>
      <w:rFonts w:ascii="Arial" w:hAnsi="Arial"/>
      <w:sz w:val="22"/>
    </w:rPr>
  </w:style>
  <w:style w:type="character" w:customStyle="1" w:styleId="font55">
    <w:name w:val="font55"/>
    <w:rsid w:val="00F60BC5"/>
  </w:style>
  <w:style w:type="character" w:customStyle="1" w:styleId="WW8Num24z4">
    <w:name w:val="WW8Num24z4"/>
    <w:rsid w:val="00F60BC5"/>
  </w:style>
  <w:style w:type="character" w:customStyle="1" w:styleId="WW8Num24z5">
    <w:name w:val="WW8Num24z5"/>
    <w:rsid w:val="00F60BC5"/>
  </w:style>
  <w:style w:type="character" w:customStyle="1" w:styleId="WW8Num24z6">
    <w:name w:val="WW8Num24z6"/>
    <w:rsid w:val="00F60BC5"/>
  </w:style>
  <w:style w:type="character" w:customStyle="1" w:styleId="WW8Num24z7">
    <w:name w:val="WW8Num24z7"/>
    <w:rsid w:val="00F60BC5"/>
  </w:style>
  <w:style w:type="character" w:customStyle="1" w:styleId="WW8Num24z8">
    <w:name w:val="WW8Num24z8"/>
    <w:rsid w:val="00F60BC5"/>
  </w:style>
  <w:style w:type="character" w:customStyle="1" w:styleId="WW8Num25z4">
    <w:name w:val="WW8Num25z4"/>
    <w:rsid w:val="00F60BC5"/>
  </w:style>
  <w:style w:type="character" w:customStyle="1" w:styleId="WW8Num25z5">
    <w:name w:val="WW8Num25z5"/>
    <w:rsid w:val="00F60BC5"/>
  </w:style>
  <w:style w:type="character" w:customStyle="1" w:styleId="WW8Num25z6">
    <w:name w:val="WW8Num25z6"/>
    <w:rsid w:val="00F60BC5"/>
  </w:style>
  <w:style w:type="character" w:customStyle="1" w:styleId="WW8Num25z7">
    <w:name w:val="WW8Num25z7"/>
    <w:rsid w:val="00F60BC5"/>
  </w:style>
  <w:style w:type="character" w:customStyle="1" w:styleId="WW8Num25z8">
    <w:name w:val="WW8Num25z8"/>
    <w:rsid w:val="00F60BC5"/>
  </w:style>
  <w:style w:type="character" w:customStyle="1" w:styleId="WW8Num30z2">
    <w:name w:val="WW8Num30z2"/>
    <w:rsid w:val="00F60BC5"/>
  </w:style>
  <w:style w:type="character" w:customStyle="1" w:styleId="WW8Num30z4">
    <w:name w:val="WW8Num30z4"/>
    <w:rsid w:val="00F60BC5"/>
  </w:style>
  <w:style w:type="character" w:customStyle="1" w:styleId="WW8Num30z5">
    <w:name w:val="WW8Num30z5"/>
    <w:rsid w:val="00F60BC5"/>
  </w:style>
  <w:style w:type="character" w:customStyle="1" w:styleId="WW8Num30z6">
    <w:name w:val="WW8Num30z6"/>
    <w:rsid w:val="00F60BC5"/>
  </w:style>
  <w:style w:type="character" w:customStyle="1" w:styleId="WW8Num30z7">
    <w:name w:val="WW8Num30z7"/>
    <w:rsid w:val="00F60BC5"/>
  </w:style>
  <w:style w:type="character" w:customStyle="1" w:styleId="WW8Num30z8">
    <w:name w:val="WW8Num30z8"/>
    <w:rsid w:val="00F60BC5"/>
  </w:style>
  <w:style w:type="character" w:customStyle="1" w:styleId="WW8Num32z4">
    <w:name w:val="WW8Num32z4"/>
    <w:rsid w:val="00F60BC5"/>
  </w:style>
  <w:style w:type="character" w:customStyle="1" w:styleId="WW8Num32z5">
    <w:name w:val="WW8Num32z5"/>
    <w:rsid w:val="00F60BC5"/>
  </w:style>
  <w:style w:type="character" w:customStyle="1" w:styleId="WW8Num32z6">
    <w:name w:val="WW8Num32z6"/>
    <w:rsid w:val="00F60BC5"/>
  </w:style>
  <w:style w:type="character" w:customStyle="1" w:styleId="WW8Num32z7">
    <w:name w:val="WW8Num32z7"/>
    <w:rsid w:val="00F60BC5"/>
  </w:style>
  <w:style w:type="character" w:customStyle="1" w:styleId="WW8Num32z8">
    <w:name w:val="WW8Num32z8"/>
    <w:rsid w:val="00F60BC5"/>
  </w:style>
  <w:style w:type="character" w:customStyle="1" w:styleId="WW8Num33z1">
    <w:name w:val="WW8Num33z1"/>
    <w:rsid w:val="00F60BC5"/>
  </w:style>
  <w:style w:type="character" w:customStyle="1" w:styleId="WW8Num33z2">
    <w:name w:val="WW8Num33z2"/>
    <w:rsid w:val="00F60BC5"/>
  </w:style>
  <w:style w:type="character" w:customStyle="1" w:styleId="WW8Num33z5">
    <w:name w:val="WW8Num33z5"/>
    <w:rsid w:val="00F60BC5"/>
  </w:style>
  <w:style w:type="character" w:customStyle="1" w:styleId="WW8Num33z6">
    <w:name w:val="WW8Num33z6"/>
    <w:rsid w:val="00F60BC5"/>
  </w:style>
  <w:style w:type="character" w:customStyle="1" w:styleId="WW8Num33z7">
    <w:name w:val="WW8Num33z7"/>
    <w:rsid w:val="00F60BC5"/>
  </w:style>
  <w:style w:type="character" w:customStyle="1" w:styleId="WW8Num33z8">
    <w:name w:val="WW8Num33z8"/>
    <w:rsid w:val="00F60BC5"/>
  </w:style>
  <w:style w:type="character" w:customStyle="1" w:styleId="WW8Num35z2">
    <w:name w:val="WW8Num35z2"/>
    <w:rsid w:val="00F60BC5"/>
  </w:style>
  <w:style w:type="character" w:customStyle="1" w:styleId="WW8Num35z4">
    <w:name w:val="WW8Num35z4"/>
    <w:rsid w:val="00F60BC5"/>
  </w:style>
  <w:style w:type="character" w:customStyle="1" w:styleId="WW8Num35z5">
    <w:name w:val="WW8Num35z5"/>
    <w:rsid w:val="00F60BC5"/>
  </w:style>
  <w:style w:type="character" w:customStyle="1" w:styleId="WW8Num35z6">
    <w:name w:val="WW8Num35z6"/>
    <w:rsid w:val="00F60BC5"/>
  </w:style>
  <w:style w:type="character" w:customStyle="1" w:styleId="WW8Num35z7">
    <w:name w:val="WW8Num35z7"/>
    <w:rsid w:val="00F60BC5"/>
  </w:style>
  <w:style w:type="character" w:customStyle="1" w:styleId="WW8Num35z8">
    <w:name w:val="WW8Num35z8"/>
    <w:rsid w:val="00F60BC5"/>
  </w:style>
  <w:style w:type="character" w:customStyle="1" w:styleId="WW8Num37z2">
    <w:name w:val="WW8Num37z2"/>
    <w:rsid w:val="00F60BC5"/>
  </w:style>
  <w:style w:type="character" w:customStyle="1" w:styleId="WW8Num37z4">
    <w:name w:val="WW8Num37z4"/>
    <w:rsid w:val="00F60BC5"/>
  </w:style>
  <w:style w:type="character" w:customStyle="1" w:styleId="WW8Num37z5">
    <w:name w:val="WW8Num37z5"/>
    <w:rsid w:val="00F60BC5"/>
  </w:style>
  <w:style w:type="character" w:customStyle="1" w:styleId="WW8Num37z6">
    <w:name w:val="WW8Num37z6"/>
    <w:rsid w:val="00F60BC5"/>
  </w:style>
  <w:style w:type="character" w:customStyle="1" w:styleId="WW8Num37z7">
    <w:name w:val="WW8Num37z7"/>
    <w:rsid w:val="00F60BC5"/>
  </w:style>
  <w:style w:type="character" w:customStyle="1" w:styleId="WW8Num37z8">
    <w:name w:val="WW8Num37z8"/>
    <w:rsid w:val="00F60BC5"/>
  </w:style>
  <w:style w:type="character" w:customStyle="1" w:styleId="WW8Num38z1">
    <w:name w:val="WW8Num38z1"/>
    <w:rsid w:val="00F60BC5"/>
  </w:style>
  <w:style w:type="character" w:customStyle="1" w:styleId="WW8Num38z2">
    <w:name w:val="WW8Num38z2"/>
    <w:rsid w:val="00F60BC5"/>
  </w:style>
  <w:style w:type="character" w:customStyle="1" w:styleId="WW8Num38z3">
    <w:name w:val="WW8Num38z3"/>
    <w:rsid w:val="00F60BC5"/>
  </w:style>
  <w:style w:type="character" w:customStyle="1" w:styleId="WW8Num38z4">
    <w:name w:val="WW8Num38z4"/>
    <w:rsid w:val="00F60BC5"/>
  </w:style>
  <w:style w:type="character" w:customStyle="1" w:styleId="WW8Num38z5">
    <w:name w:val="WW8Num38z5"/>
    <w:rsid w:val="00F60BC5"/>
  </w:style>
  <w:style w:type="character" w:customStyle="1" w:styleId="WW8Num38z6">
    <w:name w:val="WW8Num38z6"/>
    <w:rsid w:val="00F60BC5"/>
  </w:style>
  <w:style w:type="character" w:customStyle="1" w:styleId="WW8Num38z7">
    <w:name w:val="WW8Num38z7"/>
    <w:rsid w:val="00F60BC5"/>
  </w:style>
  <w:style w:type="character" w:customStyle="1" w:styleId="WW8Num38z8">
    <w:name w:val="WW8Num38z8"/>
    <w:rsid w:val="00F60BC5"/>
  </w:style>
  <w:style w:type="character" w:customStyle="1" w:styleId="WW8Num40z1">
    <w:name w:val="WW8Num40z1"/>
    <w:rsid w:val="00F60BC5"/>
    <w:rPr>
      <w:rFonts w:ascii="Courier New" w:hAnsi="Courier New"/>
    </w:rPr>
  </w:style>
  <w:style w:type="character" w:customStyle="1" w:styleId="WW8Num40z2">
    <w:name w:val="WW8Num40z2"/>
    <w:rsid w:val="00F60BC5"/>
    <w:rPr>
      <w:rFonts w:ascii="Wingdings" w:hAnsi="Wingdings"/>
    </w:rPr>
  </w:style>
  <w:style w:type="character" w:customStyle="1" w:styleId="WW8Num41z1">
    <w:name w:val="WW8Num41z1"/>
    <w:rsid w:val="00F60BC5"/>
  </w:style>
  <w:style w:type="character" w:customStyle="1" w:styleId="WW8Num41z2">
    <w:name w:val="WW8Num41z2"/>
    <w:rsid w:val="00F60BC5"/>
  </w:style>
  <w:style w:type="character" w:customStyle="1" w:styleId="WW8Num41z3">
    <w:name w:val="WW8Num41z3"/>
    <w:rsid w:val="00F60BC5"/>
  </w:style>
  <w:style w:type="character" w:customStyle="1" w:styleId="WW8Num41z4">
    <w:name w:val="WW8Num41z4"/>
    <w:rsid w:val="00F60BC5"/>
  </w:style>
  <w:style w:type="character" w:customStyle="1" w:styleId="WW8Num41z5">
    <w:name w:val="WW8Num41z5"/>
    <w:rsid w:val="00F60BC5"/>
  </w:style>
  <w:style w:type="character" w:customStyle="1" w:styleId="WW8Num41z6">
    <w:name w:val="WW8Num41z6"/>
    <w:rsid w:val="00F60BC5"/>
  </w:style>
  <w:style w:type="character" w:customStyle="1" w:styleId="WW8Num41z7">
    <w:name w:val="WW8Num41z7"/>
    <w:rsid w:val="00F60BC5"/>
  </w:style>
  <w:style w:type="character" w:customStyle="1" w:styleId="WW8Num41z8">
    <w:name w:val="WW8Num41z8"/>
    <w:rsid w:val="00F60BC5"/>
  </w:style>
  <w:style w:type="character" w:customStyle="1" w:styleId="WW8Num43z1">
    <w:name w:val="WW8Num43z1"/>
    <w:rsid w:val="00F60BC5"/>
  </w:style>
  <w:style w:type="character" w:customStyle="1" w:styleId="WW8Num43z2">
    <w:name w:val="WW8Num43z2"/>
    <w:rsid w:val="00F60BC5"/>
  </w:style>
  <w:style w:type="character" w:customStyle="1" w:styleId="WW8Num43z3">
    <w:name w:val="WW8Num43z3"/>
    <w:rsid w:val="00F60BC5"/>
  </w:style>
  <w:style w:type="character" w:customStyle="1" w:styleId="WW8Num43z4">
    <w:name w:val="WW8Num43z4"/>
    <w:rsid w:val="00F60BC5"/>
  </w:style>
  <w:style w:type="character" w:customStyle="1" w:styleId="WW8Num43z5">
    <w:name w:val="WW8Num43z5"/>
    <w:rsid w:val="00F60BC5"/>
  </w:style>
  <w:style w:type="character" w:customStyle="1" w:styleId="WW8Num43z6">
    <w:name w:val="WW8Num43z6"/>
    <w:rsid w:val="00F60BC5"/>
  </w:style>
  <w:style w:type="character" w:customStyle="1" w:styleId="WW8Num43z7">
    <w:name w:val="WW8Num43z7"/>
    <w:rsid w:val="00F60BC5"/>
  </w:style>
  <w:style w:type="character" w:customStyle="1" w:styleId="WW8Num43z8">
    <w:name w:val="WW8Num43z8"/>
    <w:rsid w:val="00F60BC5"/>
  </w:style>
  <w:style w:type="character" w:customStyle="1" w:styleId="WW8Num44z2">
    <w:name w:val="WW8Num44z2"/>
    <w:rsid w:val="00F60BC5"/>
    <w:rPr>
      <w:rFonts w:ascii="Wingdings" w:hAnsi="Wingdings"/>
    </w:rPr>
  </w:style>
  <w:style w:type="character" w:customStyle="1" w:styleId="WW8Num46z2">
    <w:name w:val="WW8Num46z2"/>
    <w:rsid w:val="00F60BC5"/>
    <w:rPr>
      <w:rFonts w:ascii="Wingdings" w:hAnsi="Wingdings"/>
    </w:rPr>
  </w:style>
  <w:style w:type="character" w:customStyle="1" w:styleId="WW8Num47z2">
    <w:name w:val="WW8Num47z2"/>
    <w:rsid w:val="00F60BC5"/>
    <w:rPr>
      <w:rFonts w:ascii="Wingdings" w:hAnsi="Wingdings"/>
    </w:rPr>
  </w:style>
  <w:style w:type="character" w:customStyle="1" w:styleId="WW8NumSt31z0">
    <w:name w:val="WW8NumSt31z0"/>
    <w:rsid w:val="00F60BC5"/>
    <w:rPr>
      <w:rFonts w:ascii="Times New Roman" w:hAnsi="Times New Roman"/>
      <w:sz w:val="20"/>
    </w:rPr>
  </w:style>
  <w:style w:type="character" w:customStyle="1" w:styleId="FootnoteCharacters">
    <w:name w:val="Footnote Characters"/>
    <w:rsid w:val="00F60BC5"/>
    <w:rPr>
      <w:vertAlign w:val="superscript"/>
    </w:rPr>
  </w:style>
  <w:style w:type="character" w:customStyle="1" w:styleId="1fffffff6">
    <w:name w:val="Знак примечания1"/>
    <w:rsid w:val="00F60BC5"/>
    <w:rPr>
      <w:sz w:val="16"/>
    </w:rPr>
  </w:style>
  <w:style w:type="character" w:customStyle="1" w:styleId="EndnoteCharacters">
    <w:name w:val="Endnote Characters"/>
    <w:rsid w:val="00F60BC5"/>
    <w:rPr>
      <w:vertAlign w:val="superscript"/>
    </w:rPr>
  </w:style>
  <w:style w:type="paragraph" w:customStyle="1" w:styleId="LO-Normal1">
    <w:name w:val="LO-Normal1"/>
    <w:rsid w:val="00F60BC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F60BC5"/>
    <w:pPr>
      <w:shd w:val="clear" w:color="auto" w:fill="000080"/>
      <w:suppressAutoHyphens/>
    </w:pPr>
    <w:rPr>
      <w:rFonts w:ascii="Tahoma" w:hAnsi="Tahoma" w:cs="Tahoma"/>
      <w:lang w:eastAsia="zh-CN"/>
    </w:rPr>
  </w:style>
  <w:style w:type="paragraph" w:customStyle="1" w:styleId="22f2">
    <w:name w:val="Список 22"/>
    <w:basedOn w:val="a3"/>
    <w:rsid w:val="00F60BC5"/>
    <w:pPr>
      <w:suppressAutoHyphens/>
      <w:ind w:left="566" w:hanging="283"/>
    </w:pPr>
    <w:rPr>
      <w:lang w:eastAsia="zh-CN"/>
    </w:rPr>
  </w:style>
  <w:style w:type="paragraph" w:customStyle="1" w:styleId="31f0">
    <w:name w:val="Список 31"/>
    <w:basedOn w:val="a3"/>
    <w:rsid w:val="00F60BC5"/>
    <w:pPr>
      <w:suppressAutoHyphens/>
      <w:ind w:left="849" w:hanging="283"/>
    </w:pPr>
    <w:rPr>
      <w:lang w:eastAsia="zh-CN"/>
    </w:rPr>
  </w:style>
  <w:style w:type="paragraph" w:customStyle="1" w:styleId="1fffffff7">
    <w:name w:val="Обычный отступ1"/>
    <w:basedOn w:val="a3"/>
    <w:rsid w:val="00F60BC5"/>
    <w:pPr>
      <w:suppressAutoHyphens/>
      <w:ind w:firstLine="720"/>
      <w:jc w:val="both"/>
    </w:pPr>
    <w:rPr>
      <w:sz w:val="28"/>
      <w:szCs w:val="20"/>
      <w:lang w:eastAsia="zh-CN"/>
    </w:rPr>
  </w:style>
  <w:style w:type="paragraph" w:customStyle="1" w:styleId="2ffffd">
    <w:name w:val="Нумерованный список2"/>
    <w:basedOn w:val="a3"/>
    <w:rsid w:val="00F60BC5"/>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F60BC5"/>
    <w:pPr>
      <w:suppressAutoHyphens/>
      <w:ind w:firstLine="210"/>
    </w:pPr>
    <w:rPr>
      <w:sz w:val="20"/>
      <w:lang w:eastAsia="zh-CN"/>
    </w:rPr>
  </w:style>
  <w:style w:type="paragraph" w:customStyle="1" w:styleId="21ff2">
    <w:name w:val="Нумерованный список 21"/>
    <w:basedOn w:val="a3"/>
    <w:rsid w:val="00F60BC5"/>
    <w:pPr>
      <w:tabs>
        <w:tab w:val="left" w:pos="720"/>
      </w:tabs>
      <w:suppressAutoHyphens/>
      <w:ind w:left="720" w:hanging="360"/>
    </w:pPr>
    <w:rPr>
      <w:lang w:eastAsia="zh-CN"/>
    </w:rPr>
  </w:style>
  <w:style w:type="paragraph" w:customStyle="1" w:styleId="42a">
    <w:name w:val="Список 42"/>
    <w:basedOn w:val="a3"/>
    <w:rsid w:val="00F60BC5"/>
    <w:pPr>
      <w:suppressAutoHyphens/>
      <w:ind w:left="1132" w:hanging="283"/>
    </w:pPr>
    <w:rPr>
      <w:lang w:eastAsia="zh-CN"/>
    </w:rPr>
  </w:style>
  <w:style w:type="paragraph" w:customStyle="1" w:styleId="22f3">
    <w:name w:val="Маркированный список 22"/>
    <w:basedOn w:val="a3"/>
    <w:rsid w:val="00F60BC5"/>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F60BC5"/>
    <w:pPr>
      <w:tabs>
        <w:tab w:val="left" w:pos="708"/>
      </w:tabs>
      <w:suppressAutoHyphens/>
      <w:jc w:val="both"/>
    </w:pPr>
    <w:rPr>
      <w:bCs/>
      <w:iCs/>
      <w:sz w:val="28"/>
      <w:szCs w:val="28"/>
      <w:lang w:eastAsia="zh-CN"/>
    </w:rPr>
  </w:style>
  <w:style w:type="paragraph" w:customStyle="1" w:styleId="2ffffe">
    <w:name w:val="Текст примечания2"/>
    <w:basedOn w:val="a3"/>
    <w:rsid w:val="00F60BC5"/>
    <w:pPr>
      <w:suppressAutoHyphens/>
    </w:pPr>
    <w:rPr>
      <w:sz w:val="20"/>
      <w:szCs w:val="20"/>
      <w:lang w:eastAsia="zh-CN"/>
    </w:rPr>
  </w:style>
  <w:style w:type="paragraph" w:customStyle="1" w:styleId="2fffff">
    <w:name w:val="Название объекта2"/>
    <w:basedOn w:val="a3"/>
    <w:next w:val="a3"/>
    <w:rsid w:val="00F60BC5"/>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F60BC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F60BC5"/>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F60BC5"/>
    <w:pPr>
      <w:suppressAutoHyphens/>
      <w:ind w:firstLine="210"/>
    </w:pPr>
    <w:rPr>
      <w:rFonts w:cs="PragmaticaCTT"/>
      <w:sz w:val="20"/>
      <w:lang w:eastAsia="zh-CN"/>
    </w:rPr>
  </w:style>
  <w:style w:type="paragraph" w:customStyle="1" w:styleId="WW-Heading">
    <w:name w:val="WW-Heading"/>
    <w:rsid w:val="00F60BC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F60BC5"/>
    <w:pPr>
      <w:suppressAutoHyphens/>
      <w:spacing w:before="280" w:after="280"/>
    </w:pPr>
    <w:rPr>
      <w:lang w:eastAsia="zh-CN"/>
    </w:rPr>
  </w:style>
  <w:style w:type="paragraph" w:customStyle="1" w:styleId="1fffffffa">
    <w:name w:val="Текст макроса1"/>
    <w:rsid w:val="00F60BC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F60BC5"/>
    <w:pPr>
      <w:suppressAutoHyphens/>
      <w:ind w:left="720" w:hanging="360"/>
    </w:pPr>
    <w:rPr>
      <w:lang w:eastAsia="zh-CN"/>
    </w:rPr>
  </w:style>
  <w:style w:type="paragraph" w:customStyle="1" w:styleId="WW-TextBody">
    <w:name w:val="WW-Text Body"/>
    <w:basedOn w:val="a3"/>
    <w:rsid w:val="00F60BC5"/>
    <w:pPr>
      <w:suppressAutoHyphens/>
      <w:spacing w:after="120"/>
    </w:pPr>
    <w:rPr>
      <w:lang w:val="en-US" w:eastAsia="zh-CN"/>
    </w:rPr>
  </w:style>
  <w:style w:type="paragraph" w:customStyle="1" w:styleId="WW-Heading4">
    <w:name w:val="WW-Heading 4"/>
    <w:basedOn w:val="a3"/>
    <w:next w:val="a3"/>
    <w:rsid w:val="00F60BC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F60BC5"/>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F60BC5"/>
    <w:pPr>
      <w:suppressAutoHyphens/>
      <w:spacing w:after="120"/>
      <w:ind w:left="566"/>
    </w:pPr>
    <w:rPr>
      <w:sz w:val="20"/>
      <w:szCs w:val="20"/>
      <w:lang w:eastAsia="zh-CN"/>
    </w:rPr>
  </w:style>
  <w:style w:type="paragraph" w:customStyle="1" w:styleId="31f2">
    <w:name w:val="Нумерованный список 31"/>
    <w:basedOn w:val="a3"/>
    <w:rsid w:val="00F60BC5"/>
    <w:pPr>
      <w:tabs>
        <w:tab w:val="left" w:pos="360"/>
      </w:tabs>
      <w:suppressAutoHyphens/>
      <w:ind w:left="360" w:hanging="360"/>
    </w:pPr>
    <w:rPr>
      <w:lang w:eastAsia="zh-CN"/>
    </w:rPr>
  </w:style>
  <w:style w:type="paragraph" w:customStyle="1" w:styleId="TableContents">
    <w:name w:val="Table Contents"/>
    <w:basedOn w:val="a3"/>
    <w:rsid w:val="00F60BC5"/>
    <w:pPr>
      <w:suppressLineNumbers/>
      <w:suppressAutoHyphens/>
    </w:pPr>
    <w:rPr>
      <w:lang w:eastAsia="zh-CN"/>
    </w:rPr>
  </w:style>
  <w:style w:type="paragraph" w:customStyle="1" w:styleId="TableHeading">
    <w:name w:val="Table Heading"/>
    <w:basedOn w:val="TableContents"/>
    <w:rsid w:val="00F60BC5"/>
    <w:pPr>
      <w:jc w:val="center"/>
    </w:pPr>
    <w:rPr>
      <w:b/>
      <w:bCs/>
    </w:rPr>
  </w:style>
  <w:style w:type="character" w:customStyle="1" w:styleId="InternetLink">
    <w:name w:val="Internet Link"/>
    <w:rsid w:val="00F60BC5"/>
    <w:rPr>
      <w:color w:val="0000FF"/>
      <w:u w:val="single"/>
    </w:rPr>
  </w:style>
  <w:style w:type="character" w:customStyle="1" w:styleId="23d">
    <w:name w:val="Основной текст с отступом 2 Знак3"/>
    <w:rsid w:val="00F60BC5"/>
    <w:rPr>
      <w:rFonts w:ascii="Microsoft Sans Serif" w:hAnsi="Microsoft Sans Serif"/>
      <w:b/>
      <w:spacing w:val="10"/>
      <w:sz w:val="26"/>
    </w:rPr>
  </w:style>
  <w:style w:type="character" w:customStyle="1" w:styleId="34b">
    <w:name w:val="Основной текст с отступом 3 Знак4"/>
    <w:locked/>
    <w:rsid w:val="00F60BC5"/>
    <w:rPr>
      <w:rFonts w:ascii="Times New Roman" w:hAnsi="Times New Roman"/>
      <w:sz w:val="24"/>
      <w:lang w:val="en-US"/>
    </w:rPr>
  </w:style>
  <w:style w:type="character" w:customStyle="1" w:styleId="ListLabel7">
    <w:name w:val="ListLabel 7"/>
    <w:rsid w:val="00F60BC5"/>
  </w:style>
  <w:style w:type="character" w:customStyle="1" w:styleId="ListLabel8">
    <w:name w:val="ListLabel 8"/>
    <w:rsid w:val="00F60BC5"/>
  </w:style>
  <w:style w:type="character" w:customStyle="1" w:styleId="ListLabel9">
    <w:name w:val="ListLabel 9"/>
    <w:rsid w:val="00F60BC5"/>
  </w:style>
  <w:style w:type="character" w:customStyle="1" w:styleId="ListLabel10">
    <w:name w:val="ListLabel 10"/>
    <w:rsid w:val="00F60BC5"/>
  </w:style>
  <w:style w:type="character" w:customStyle="1" w:styleId="ListLabel11">
    <w:name w:val="ListLabel 11"/>
    <w:rsid w:val="00F60BC5"/>
  </w:style>
  <w:style w:type="character" w:customStyle="1" w:styleId="ListLabel12">
    <w:name w:val="ListLabel 12"/>
    <w:rsid w:val="00F60BC5"/>
  </w:style>
  <w:style w:type="character" w:customStyle="1" w:styleId="ListLabel13">
    <w:name w:val="ListLabel 13"/>
    <w:rsid w:val="00F60BC5"/>
  </w:style>
  <w:style w:type="character" w:customStyle="1" w:styleId="ListLabel14">
    <w:name w:val="ListLabel 14"/>
    <w:rsid w:val="00F60BC5"/>
  </w:style>
  <w:style w:type="character" w:customStyle="1" w:styleId="ListLabel15">
    <w:name w:val="ListLabel 15"/>
    <w:rsid w:val="00F60BC5"/>
  </w:style>
  <w:style w:type="character" w:customStyle="1" w:styleId="ListLabel16">
    <w:name w:val="ListLabel 16"/>
    <w:rsid w:val="00F60BC5"/>
  </w:style>
  <w:style w:type="character" w:customStyle="1" w:styleId="ListLabel17">
    <w:name w:val="ListLabel 17"/>
    <w:rsid w:val="00F60BC5"/>
  </w:style>
  <w:style w:type="character" w:customStyle="1" w:styleId="ListLabel18">
    <w:name w:val="ListLabel 18"/>
    <w:rsid w:val="00F60BC5"/>
  </w:style>
  <w:style w:type="character" w:customStyle="1" w:styleId="ListLabel19">
    <w:name w:val="ListLabel 19"/>
    <w:rsid w:val="00F60BC5"/>
  </w:style>
  <w:style w:type="character" w:customStyle="1" w:styleId="ListLabel20">
    <w:name w:val="ListLabel 20"/>
    <w:rsid w:val="00F60BC5"/>
  </w:style>
  <w:style w:type="character" w:customStyle="1" w:styleId="ListLabel21">
    <w:name w:val="ListLabel 21"/>
    <w:rsid w:val="00F60BC5"/>
  </w:style>
  <w:style w:type="character" w:customStyle="1" w:styleId="ListLabel22">
    <w:name w:val="ListLabel 22"/>
    <w:rsid w:val="00F60BC5"/>
  </w:style>
  <w:style w:type="character" w:customStyle="1" w:styleId="ListLabel23">
    <w:name w:val="ListLabel 23"/>
    <w:rsid w:val="00F60BC5"/>
  </w:style>
  <w:style w:type="character" w:customStyle="1" w:styleId="ListLabel24">
    <w:name w:val="ListLabel 24"/>
    <w:rsid w:val="00F60BC5"/>
  </w:style>
  <w:style w:type="character" w:customStyle="1" w:styleId="ListLabel25">
    <w:name w:val="ListLabel 25"/>
    <w:rsid w:val="00F60BC5"/>
  </w:style>
  <w:style w:type="character" w:customStyle="1" w:styleId="ListLabel26">
    <w:name w:val="ListLabel 26"/>
    <w:rsid w:val="00F60BC5"/>
  </w:style>
  <w:style w:type="character" w:customStyle="1" w:styleId="ListLabel27">
    <w:name w:val="ListLabel 27"/>
    <w:rsid w:val="00F60BC5"/>
  </w:style>
  <w:style w:type="character" w:customStyle="1" w:styleId="ListLabel28">
    <w:name w:val="ListLabel 28"/>
    <w:rsid w:val="00F60BC5"/>
  </w:style>
  <w:style w:type="character" w:customStyle="1" w:styleId="ListLabel29">
    <w:name w:val="ListLabel 29"/>
    <w:rsid w:val="00F60BC5"/>
  </w:style>
  <w:style w:type="character" w:customStyle="1" w:styleId="ListLabel30">
    <w:name w:val="ListLabel 30"/>
    <w:rsid w:val="00F60BC5"/>
  </w:style>
  <w:style w:type="character" w:customStyle="1" w:styleId="ListLabel31">
    <w:name w:val="ListLabel 31"/>
    <w:rsid w:val="00F60BC5"/>
  </w:style>
  <w:style w:type="character" w:customStyle="1" w:styleId="ListLabel32">
    <w:name w:val="ListLabel 32"/>
    <w:rsid w:val="00F60BC5"/>
  </w:style>
  <w:style w:type="character" w:customStyle="1" w:styleId="ListLabel33">
    <w:name w:val="ListLabel 33"/>
    <w:rsid w:val="00F60BC5"/>
  </w:style>
  <w:style w:type="character" w:customStyle="1" w:styleId="ListLabel34">
    <w:name w:val="ListLabel 34"/>
    <w:rsid w:val="00F60BC5"/>
    <w:rPr>
      <w:color w:val="00000A"/>
    </w:rPr>
  </w:style>
  <w:style w:type="character" w:customStyle="1" w:styleId="ListLabel35">
    <w:name w:val="ListLabel 35"/>
    <w:rsid w:val="00F60BC5"/>
  </w:style>
  <w:style w:type="character" w:customStyle="1" w:styleId="ListLabel36">
    <w:name w:val="ListLabel 36"/>
    <w:rsid w:val="00F60BC5"/>
  </w:style>
  <w:style w:type="character" w:customStyle="1" w:styleId="ListLabel37">
    <w:name w:val="ListLabel 37"/>
    <w:rsid w:val="00F60BC5"/>
  </w:style>
  <w:style w:type="character" w:customStyle="1" w:styleId="ListLabel38">
    <w:name w:val="ListLabel 38"/>
    <w:rsid w:val="00F60BC5"/>
  </w:style>
  <w:style w:type="character" w:customStyle="1" w:styleId="ListLabel39">
    <w:name w:val="ListLabel 39"/>
    <w:rsid w:val="00F60BC5"/>
  </w:style>
  <w:style w:type="character" w:customStyle="1" w:styleId="ListLabel40">
    <w:name w:val="ListLabel 40"/>
    <w:rsid w:val="00F60BC5"/>
  </w:style>
  <w:style w:type="character" w:customStyle="1" w:styleId="ListLabel41">
    <w:name w:val="ListLabel 41"/>
    <w:rsid w:val="00F60BC5"/>
  </w:style>
  <w:style w:type="character" w:customStyle="1" w:styleId="ListLabel42">
    <w:name w:val="ListLabel 42"/>
    <w:rsid w:val="00F60BC5"/>
  </w:style>
  <w:style w:type="character" w:customStyle="1" w:styleId="ListLabel43">
    <w:name w:val="ListLabel 43"/>
    <w:rsid w:val="00F60BC5"/>
  </w:style>
  <w:style w:type="character" w:customStyle="1" w:styleId="ListLabel44">
    <w:name w:val="ListLabel 44"/>
    <w:rsid w:val="00F60BC5"/>
  </w:style>
  <w:style w:type="character" w:customStyle="1" w:styleId="ListLabel45">
    <w:name w:val="ListLabel 45"/>
    <w:rsid w:val="00F60BC5"/>
  </w:style>
  <w:style w:type="character" w:customStyle="1" w:styleId="ListLabel46">
    <w:name w:val="ListLabel 46"/>
    <w:rsid w:val="00F60BC5"/>
  </w:style>
  <w:style w:type="character" w:customStyle="1" w:styleId="ListLabel47">
    <w:name w:val="ListLabel 47"/>
    <w:rsid w:val="00F60BC5"/>
  </w:style>
  <w:style w:type="character" w:customStyle="1" w:styleId="ListLabel48">
    <w:name w:val="ListLabel 48"/>
    <w:rsid w:val="00F60BC5"/>
  </w:style>
  <w:style w:type="character" w:customStyle="1" w:styleId="ListLabel49">
    <w:name w:val="ListLabel 49"/>
    <w:rsid w:val="00F60BC5"/>
  </w:style>
  <w:style w:type="character" w:customStyle="1" w:styleId="ListLabel50">
    <w:name w:val="ListLabel 50"/>
    <w:rsid w:val="00F60BC5"/>
  </w:style>
  <w:style w:type="character" w:customStyle="1" w:styleId="ListLabel51">
    <w:name w:val="ListLabel 51"/>
    <w:rsid w:val="00F60BC5"/>
  </w:style>
  <w:style w:type="character" w:customStyle="1" w:styleId="ListLabel52">
    <w:name w:val="ListLabel 52"/>
    <w:rsid w:val="00F60BC5"/>
  </w:style>
  <w:style w:type="character" w:customStyle="1" w:styleId="ListLabel53">
    <w:name w:val="ListLabel 53"/>
    <w:rsid w:val="00F60BC5"/>
    <w:rPr>
      <w:color w:val="00000A"/>
      <w:position w:val="0"/>
      <w:sz w:val="24"/>
      <w:u w:val="none"/>
      <w:vertAlign w:val="baseline"/>
    </w:rPr>
  </w:style>
  <w:style w:type="character" w:customStyle="1" w:styleId="ListLabel54">
    <w:name w:val="ListLabel 54"/>
    <w:rsid w:val="00F60BC5"/>
    <w:rPr>
      <w:position w:val="0"/>
      <w:sz w:val="20"/>
      <w:u w:val="none"/>
      <w:vertAlign w:val="baseline"/>
    </w:rPr>
  </w:style>
  <w:style w:type="character" w:customStyle="1" w:styleId="ListLabel55">
    <w:name w:val="ListLabel 55"/>
    <w:rsid w:val="00F60BC5"/>
    <w:rPr>
      <w:position w:val="0"/>
      <w:sz w:val="20"/>
      <w:u w:val="none"/>
      <w:vertAlign w:val="baseline"/>
    </w:rPr>
  </w:style>
  <w:style w:type="character" w:customStyle="1" w:styleId="ListLabel56">
    <w:name w:val="ListLabel 56"/>
    <w:rsid w:val="00F60BC5"/>
  </w:style>
  <w:style w:type="character" w:customStyle="1" w:styleId="ListLabel57">
    <w:name w:val="ListLabel 57"/>
    <w:rsid w:val="00F60BC5"/>
  </w:style>
  <w:style w:type="character" w:customStyle="1" w:styleId="ListLabel58">
    <w:name w:val="ListLabel 58"/>
    <w:rsid w:val="00F60BC5"/>
  </w:style>
  <w:style w:type="character" w:customStyle="1" w:styleId="ListLabel59">
    <w:name w:val="ListLabel 59"/>
    <w:rsid w:val="00F60BC5"/>
  </w:style>
  <w:style w:type="character" w:customStyle="1" w:styleId="ListLabel60">
    <w:name w:val="ListLabel 60"/>
    <w:rsid w:val="00F60BC5"/>
  </w:style>
  <w:style w:type="character" w:customStyle="1" w:styleId="ListLabel61">
    <w:name w:val="ListLabel 61"/>
    <w:rsid w:val="00F60BC5"/>
  </w:style>
  <w:style w:type="character" w:customStyle="1" w:styleId="ListLabel62">
    <w:name w:val="ListLabel 62"/>
    <w:rsid w:val="00F60BC5"/>
  </w:style>
  <w:style w:type="character" w:customStyle="1" w:styleId="ListLabel63">
    <w:name w:val="ListLabel 63"/>
    <w:rsid w:val="00F60BC5"/>
    <w:rPr>
      <w:sz w:val="24"/>
    </w:rPr>
  </w:style>
  <w:style w:type="character" w:customStyle="1" w:styleId="ListLabel64">
    <w:name w:val="ListLabel 64"/>
    <w:rsid w:val="00F60BC5"/>
  </w:style>
  <w:style w:type="character" w:customStyle="1" w:styleId="ListLabel65">
    <w:name w:val="ListLabel 65"/>
    <w:rsid w:val="00F60BC5"/>
  </w:style>
  <w:style w:type="character" w:customStyle="1" w:styleId="ListLabel66">
    <w:name w:val="ListLabel 66"/>
    <w:rsid w:val="00F60BC5"/>
  </w:style>
  <w:style w:type="character" w:customStyle="1" w:styleId="ListLabel67">
    <w:name w:val="ListLabel 67"/>
    <w:rsid w:val="00F60BC5"/>
  </w:style>
  <w:style w:type="character" w:customStyle="1" w:styleId="ListLabel68">
    <w:name w:val="ListLabel 68"/>
    <w:rsid w:val="00F60BC5"/>
  </w:style>
  <w:style w:type="character" w:customStyle="1" w:styleId="ListLabel69">
    <w:name w:val="ListLabel 69"/>
    <w:rsid w:val="00F60BC5"/>
  </w:style>
  <w:style w:type="character" w:customStyle="1" w:styleId="ListLabel70">
    <w:name w:val="ListLabel 70"/>
    <w:rsid w:val="00F60BC5"/>
  </w:style>
  <w:style w:type="character" w:customStyle="1" w:styleId="ListLabel71">
    <w:name w:val="ListLabel 71"/>
    <w:rsid w:val="00F60BC5"/>
  </w:style>
  <w:style w:type="character" w:customStyle="1" w:styleId="ListLabel72">
    <w:name w:val="ListLabel 72"/>
    <w:rsid w:val="00F60BC5"/>
  </w:style>
  <w:style w:type="character" w:customStyle="1" w:styleId="ListLabel73">
    <w:name w:val="ListLabel 73"/>
    <w:rsid w:val="00F60BC5"/>
  </w:style>
  <w:style w:type="character" w:customStyle="1" w:styleId="ListLabel74">
    <w:name w:val="ListLabel 74"/>
    <w:rsid w:val="00F60BC5"/>
  </w:style>
  <w:style w:type="character" w:customStyle="1" w:styleId="ListLabel75">
    <w:name w:val="ListLabel 75"/>
    <w:rsid w:val="00F60BC5"/>
  </w:style>
  <w:style w:type="character" w:customStyle="1" w:styleId="ListLabel76">
    <w:name w:val="ListLabel 76"/>
    <w:rsid w:val="00F60BC5"/>
  </w:style>
  <w:style w:type="character" w:customStyle="1" w:styleId="ListLabel77">
    <w:name w:val="ListLabel 77"/>
    <w:rsid w:val="00F60BC5"/>
  </w:style>
  <w:style w:type="character" w:customStyle="1" w:styleId="ListLabel78">
    <w:name w:val="ListLabel 78"/>
    <w:rsid w:val="00F60BC5"/>
    <w:rPr>
      <w:sz w:val="24"/>
    </w:rPr>
  </w:style>
  <w:style w:type="character" w:customStyle="1" w:styleId="ListLabel79">
    <w:name w:val="ListLabel 79"/>
    <w:rsid w:val="00F60BC5"/>
  </w:style>
  <w:style w:type="character" w:customStyle="1" w:styleId="ListLabel80">
    <w:name w:val="ListLabel 80"/>
    <w:rsid w:val="00F60BC5"/>
  </w:style>
  <w:style w:type="character" w:customStyle="1" w:styleId="ListLabel81">
    <w:name w:val="ListLabel 81"/>
    <w:rsid w:val="00F60BC5"/>
  </w:style>
  <w:style w:type="character" w:customStyle="1" w:styleId="ListLabel82">
    <w:name w:val="ListLabel 82"/>
    <w:rsid w:val="00F60BC5"/>
  </w:style>
  <w:style w:type="character" w:customStyle="1" w:styleId="ListLabel83">
    <w:name w:val="ListLabel 83"/>
    <w:rsid w:val="00F60BC5"/>
  </w:style>
  <w:style w:type="character" w:customStyle="1" w:styleId="ListLabel84">
    <w:name w:val="ListLabel 84"/>
    <w:rsid w:val="00F60BC5"/>
  </w:style>
  <w:style w:type="character" w:customStyle="1" w:styleId="ListLabel85">
    <w:name w:val="ListLabel 85"/>
    <w:rsid w:val="00F60BC5"/>
  </w:style>
  <w:style w:type="character" w:customStyle="1" w:styleId="ListLabel86">
    <w:name w:val="ListLabel 86"/>
    <w:rsid w:val="00F60BC5"/>
  </w:style>
  <w:style w:type="character" w:customStyle="1" w:styleId="ListLabel87">
    <w:name w:val="ListLabel 87"/>
    <w:rsid w:val="00F60BC5"/>
  </w:style>
  <w:style w:type="character" w:customStyle="1" w:styleId="ListLabel88">
    <w:name w:val="ListLabel 88"/>
    <w:rsid w:val="00F60BC5"/>
  </w:style>
  <w:style w:type="character" w:customStyle="1" w:styleId="ListLabel89">
    <w:name w:val="ListLabel 89"/>
    <w:rsid w:val="00F60BC5"/>
  </w:style>
  <w:style w:type="character" w:customStyle="1" w:styleId="ListLabel90">
    <w:name w:val="ListLabel 90"/>
    <w:rsid w:val="00F60BC5"/>
  </w:style>
  <w:style w:type="character" w:customStyle="1" w:styleId="ListLabel91">
    <w:name w:val="ListLabel 91"/>
    <w:rsid w:val="00F60BC5"/>
  </w:style>
  <w:style w:type="character" w:customStyle="1" w:styleId="ListLabel92">
    <w:name w:val="ListLabel 92"/>
    <w:rsid w:val="00F60BC5"/>
  </w:style>
  <w:style w:type="character" w:customStyle="1" w:styleId="ListLabel93">
    <w:name w:val="ListLabel 93"/>
    <w:rsid w:val="00F60BC5"/>
  </w:style>
  <w:style w:type="character" w:customStyle="1" w:styleId="ListLabel94">
    <w:name w:val="ListLabel 94"/>
    <w:rsid w:val="00F60BC5"/>
  </w:style>
  <w:style w:type="character" w:customStyle="1" w:styleId="ListLabel95">
    <w:name w:val="ListLabel 95"/>
    <w:rsid w:val="00F60BC5"/>
  </w:style>
  <w:style w:type="character" w:customStyle="1" w:styleId="ListLabel96">
    <w:name w:val="ListLabel 96"/>
    <w:rsid w:val="00F60BC5"/>
    <w:rPr>
      <w:sz w:val="24"/>
    </w:rPr>
  </w:style>
  <w:style w:type="character" w:customStyle="1" w:styleId="ListLabel97">
    <w:name w:val="ListLabel 97"/>
    <w:rsid w:val="00F60BC5"/>
  </w:style>
  <w:style w:type="character" w:customStyle="1" w:styleId="ListLabel98">
    <w:name w:val="ListLabel 98"/>
    <w:rsid w:val="00F60BC5"/>
  </w:style>
  <w:style w:type="character" w:customStyle="1" w:styleId="ListLabel99">
    <w:name w:val="ListLabel 99"/>
    <w:rsid w:val="00F60BC5"/>
  </w:style>
  <w:style w:type="character" w:customStyle="1" w:styleId="ListLabel100">
    <w:name w:val="ListLabel 100"/>
    <w:rsid w:val="00F60BC5"/>
  </w:style>
  <w:style w:type="character" w:customStyle="1" w:styleId="ListLabel101">
    <w:name w:val="ListLabel 101"/>
    <w:rsid w:val="00F60BC5"/>
  </w:style>
  <w:style w:type="character" w:customStyle="1" w:styleId="ListLabel102">
    <w:name w:val="ListLabel 102"/>
    <w:rsid w:val="00F60BC5"/>
  </w:style>
  <w:style w:type="character" w:customStyle="1" w:styleId="ListLabel103">
    <w:name w:val="ListLabel 103"/>
    <w:rsid w:val="00F60BC5"/>
  </w:style>
  <w:style w:type="character" w:customStyle="1" w:styleId="ListLabel104">
    <w:name w:val="ListLabel 104"/>
    <w:rsid w:val="00F60BC5"/>
  </w:style>
  <w:style w:type="character" w:customStyle="1" w:styleId="ListLabel105">
    <w:name w:val="ListLabel 105"/>
    <w:rsid w:val="00F60BC5"/>
  </w:style>
  <w:style w:type="character" w:customStyle="1" w:styleId="ListLabel106">
    <w:name w:val="ListLabel 106"/>
    <w:rsid w:val="00F60BC5"/>
  </w:style>
  <w:style w:type="character" w:customStyle="1" w:styleId="ListLabel107">
    <w:name w:val="ListLabel 107"/>
    <w:rsid w:val="00F60BC5"/>
  </w:style>
  <w:style w:type="character" w:customStyle="1" w:styleId="ListLabel108">
    <w:name w:val="ListLabel 108"/>
    <w:rsid w:val="00F60BC5"/>
  </w:style>
  <w:style w:type="character" w:customStyle="1" w:styleId="ListLabel109">
    <w:name w:val="ListLabel 109"/>
    <w:rsid w:val="00F60BC5"/>
  </w:style>
  <w:style w:type="character" w:customStyle="1" w:styleId="ListLabel110">
    <w:name w:val="ListLabel 110"/>
    <w:rsid w:val="00F60BC5"/>
  </w:style>
  <w:style w:type="character" w:customStyle="1" w:styleId="ListLabel111">
    <w:name w:val="ListLabel 111"/>
    <w:rsid w:val="00F60BC5"/>
  </w:style>
  <w:style w:type="character" w:customStyle="1" w:styleId="ListLabel112">
    <w:name w:val="ListLabel 112"/>
    <w:rsid w:val="00F60BC5"/>
  </w:style>
  <w:style w:type="character" w:customStyle="1" w:styleId="ListLabel113">
    <w:name w:val="ListLabel 113"/>
    <w:rsid w:val="00F60BC5"/>
  </w:style>
  <w:style w:type="character" w:customStyle="1" w:styleId="ListLabel114">
    <w:name w:val="ListLabel 114"/>
    <w:rsid w:val="00F60BC5"/>
    <w:rPr>
      <w:sz w:val="24"/>
    </w:rPr>
  </w:style>
  <w:style w:type="character" w:customStyle="1" w:styleId="ListLabel115">
    <w:name w:val="ListLabel 115"/>
    <w:rsid w:val="00F60BC5"/>
  </w:style>
  <w:style w:type="character" w:customStyle="1" w:styleId="ListLabel116">
    <w:name w:val="ListLabel 116"/>
    <w:rsid w:val="00F60BC5"/>
  </w:style>
  <w:style w:type="character" w:customStyle="1" w:styleId="ListLabel117">
    <w:name w:val="ListLabel 117"/>
    <w:rsid w:val="00F60BC5"/>
  </w:style>
  <w:style w:type="character" w:customStyle="1" w:styleId="ListLabel118">
    <w:name w:val="ListLabel 118"/>
    <w:rsid w:val="00F60BC5"/>
  </w:style>
  <w:style w:type="character" w:customStyle="1" w:styleId="ListLabel119">
    <w:name w:val="ListLabel 119"/>
    <w:rsid w:val="00F60BC5"/>
  </w:style>
  <w:style w:type="character" w:customStyle="1" w:styleId="ListLabel120">
    <w:name w:val="ListLabel 120"/>
    <w:rsid w:val="00F60BC5"/>
  </w:style>
  <w:style w:type="character" w:customStyle="1" w:styleId="ListLabel121">
    <w:name w:val="ListLabel 121"/>
    <w:rsid w:val="00F60BC5"/>
  </w:style>
  <w:style w:type="character" w:customStyle="1" w:styleId="ListLabel122">
    <w:name w:val="ListLabel 122"/>
    <w:rsid w:val="00F60BC5"/>
  </w:style>
  <w:style w:type="character" w:customStyle="1" w:styleId="ListLabel123">
    <w:name w:val="ListLabel 123"/>
    <w:rsid w:val="00F60BC5"/>
  </w:style>
  <w:style w:type="character" w:customStyle="1" w:styleId="ListLabel124">
    <w:name w:val="ListLabel 124"/>
    <w:rsid w:val="00F60BC5"/>
  </w:style>
  <w:style w:type="character" w:customStyle="1" w:styleId="ListLabel125">
    <w:name w:val="ListLabel 125"/>
    <w:rsid w:val="00F60BC5"/>
  </w:style>
  <w:style w:type="character" w:customStyle="1" w:styleId="ListLabel126">
    <w:name w:val="ListLabel 126"/>
    <w:rsid w:val="00F60BC5"/>
  </w:style>
  <w:style w:type="character" w:customStyle="1" w:styleId="ListLabel127">
    <w:name w:val="ListLabel 127"/>
    <w:rsid w:val="00F60BC5"/>
  </w:style>
  <w:style w:type="character" w:customStyle="1" w:styleId="ListLabel128">
    <w:name w:val="ListLabel 128"/>
    <w:rsid w:val="00F60BC5"/>
  </w:style>
  <w:style w:type="character" w:customStyle="1" w:styleId="ListLabel129">
    <w:name w:val="ListLabel 129"/>
    <w:rsid w:val="00F60BC5"/>
  </w:style>
  <w:style w:type="character" w:customStyle="1" w:styleId="ListLabel130">
    <w:name w:val="ListLabel 130"/>
    <w:rsid w:val="00F60BC5"/>
  </w:style>
  <w:style w:type="character" w:customStyle="1" w:styleId="ListLabel131">
    <w:name w:val="ListLabel 131"/>
    <w:rsid w:val="00F60BC5"/>
  </w:style>
  <w:style w:type="character" w:customStyle="1" w:styleId="ListLabel132">
    <w:name w:val="ListLabel 132"/>
    <w:rsid w:val="00F60BC5"/>
  </w:style>
  <w:style w:type="character" w:customStyle="1" w:styleId="ListLabel133">
    <w:name w:val="ListLabel 133"/>
    <w:rsid w:val="00F60BC5"/>
  </w:style>
  <w:style w:type="character" w:customStyle="1" w:styleId="ListLabel134">
    <w:name w:val="ListLabel 134"/>
    <w:rsid w:val="00F60BC5"/>
  </w:style>
  <w:style w:type="character" w:customStyle="1" w:styleId="ListLabel135">
    <w:name w:val="ListLabel 135"/>
    <w:rsid w:val="00F60BC5"/>
  </w:style>
  <w:style w:type="character" w:customStyle="1" w:styleId="ListLabel136">
    <w:name w:val="ListLabel 136"/>
    <w:rsid w:val="00F60BC5"/>
  </w:style>
  <w:style w:type="character" w:customStyle="1" w:styleId="ListLabel137">
    <w:name w:val="ListLabel 137"/>
    <w:rsid w:val="00F60BC5"/>
  </w:style>
  <w:style w:type="character" w:customStyle="1" w:styleId="ListLabel138">
    <w:name w:val="ListLabel 138"/>
    <w:rsid w:val="00F60BC5"/>
  </w:style>
  <w:style w:type="character" w:customStyle="1" w:styleId="ListLabel139">
    <w:name w:val="ListLabel 139"/>
    <w:rsid w:val="00F60BC5"/>
  </w:style>
  <w:style w:type="character" w:customStyle="1" w:styleId="ListLabel140">
    <w:name w:val="ListLabel 140"/>
    <w:rsid w:val="00F60BC5"/>
  </w:style>
  <w:style w:type="character" w:customStyle="1" w:styleId="ListLabel141">
    <w:name w:val="ListLabel 141"/>
    <w:rsid w:val="00F60BC5"/>
  </w:style>
  <w:style w:type="character" w:customStyle="1" w:styleId="ListLabel142">
    <w:name w:val="ListLabel 142"/>
    <w:rsid w:val="00F60BC5"/>
  </w:style>
  <w:style w:type="character" w:customStyle="1" w:styleId="ListLabel143">
    <w:name w:val="ListLabel 143"/>
    <w:rsid w:val="00F60BC5"/>
  </w:style>
  <w:style w:type="character" w:customStyle="1" w:styleId="ListLabel144">
    <w:name w:val="ListLabel 144"/>
    <w:rsid w:val="00F60BC5"/>
  </w:style>
  <w:style w:type="character" w:customStyle="1" w:styleId="ListLabel145">
    <w:name w:val="ListLabel 145"/>
    <w:rsid w:val="00F60BC5"/>
  </w:style>
  <w:style w:type="character" w:customStyle="1" w:styleId="ListLabel146">
    <w:name w:val="ListLabel 146"/>
    <w:rsid w:val="00F60BC5"/>
  </w:style>
  <w:style w:type="character" w:customStyle="1" w:styleId="ListLabel147">
    <w:name w:val="ListLabel 147"/>
    <w:rsid w:val="00F60BC5"/>
  </w:style>
  <w:style w:type="character" w:customStyle="1" w:styleId="ListLabel148">
    <w:name w:val="ListLabel 148"/>
    <w:rsid w:val="00F60BC5"/>
  </w:style>
  <w:style w:type="character" w:customStyle="1" w:styleId="ListLabel149">
    <w:name w:val="ListLabel 149"/>
    <w:rsid w:val="00F60BC5"/>
  </w:style>
  <w:style w:type="character" w:customStyle="1" w:styleId="ListLabel150">
    <w:name w:val="ListLabel 150"/>
    <w:rsid w:val="00F60BC5"/>
    <w:rPr>
      <w:sz w:val="24"/>
    </w:rPr>
  </w:style>
  <w:style w:type="character" w:customStyle="1" w:styleId="ListLabel151">
    <w:name w:val="ListLabel 151"/>
    <w:rsid w:val="00F60BC5"/>
  </w:style>
  <w:style w:type="character" w:customStyle="1" w:styleId="ListLabel152">
    <w:name w:val="ListLabel 152"/>
    <w:rsid w:val="00F60BC5"/>
  </w:style>
  <w:style w:type="character" w:customStyle="1" w:styleId="ListLabel153">
    <w:name w:val="ListLabel 153"/>
    <w:rsid w:val="00F60BC5"/>
  </w:style>
  <w:style w:type="character" w:customStyle="1" w:styleId="ListLabel154">
    <w:name w:val="ListLabel 154"/>
    <w:rsid w:val="00F60BC5"/>
  </w:style>
  <w:style w:type="character" w:customStyle="1" w:styleId="ListLabel155">
    <w:name w:val="ListLabel 155"/>
    <w:rsid w:val="00F60BC5"/>
  </w:style>
  <w:style w:type="character" w:customStyle="1" w:styleId="ListLabel156">
    <w:name w:val="ListLabel 156"/>
    <w:rsid w:val="00F60BC5"/>
  </w:style>
  <w:style w:type="character" w:customStyle="1" w:styleId="ListLabel157">
    <w:name w:val="ListLabel 157"/>
    <w:rsid w:val="00F60BC5"/>
  </w:style>
  <w:style w:type="character" w:customStyle="1" w:styleId="ListLabel158">
    <w:name w:val="ListLabel 158"/>
    <w:rsid w:val="00F60BC5"/>
  </w:style>
  <w:style w:type="character" w:customStyle="1" w:styleId="ListLabel159">
    <w:name w:val="ListLabel 159"/>
    <w:rsid w:val="00F60BC5"/>
    <w:rPr>
      <w:sz w:val="24"/>
    </w:rPr>
  </w:style>
  <w:style w:type="character" w:customStyle="1" w:styleId="ListLabel160">
    <w:name w:val="ListLabel 160"/>
    <w:rsid w:val="00F60BC5"/>
  </w:style>
  <w:style w:type="character" w:customStyle="1" w:styleId="ListLabel161">
    <w:name w:val="ListLabel 161"/>
    <w:rsid w:val="00F60BC5"/>
  </w:style>
  <w:style w:type="character" w:customStyle="1" w:styleId="ListLabel162">
    <w:name w:val="ListLabel 162"/>
    <w:rsid w:val="00F60BC5"/>
  </w:style>
  <w:style w:type="character" w:customStyle="1" w:styleId="ListLabel163">
    <w:name w:val="ListLabel 163"/>
    <w:rsid w:val="00F60BC5"/>
  </w:style>
  <w:style w:type="character" w:customStyle="1" w:styleId="ListLabel164">
    <w:name w:val="ListLabel 164"/>
    <w:rsid w:val="00F60BC5"/>
  </w:style>
  <w:style w:type="character" w:customStyle="1" w:styleId="ListLabel165">
    <w:name w:val="ListLabel 165"/>
    <w:rsid w:val="00F60BC5"/>
  </w:style>
  <w:style w:type="character" w:customStyle="1" w:styleId="ListLabel166">
    <w:name w:val="ListLabel 166"/>
    <w:rsid w:val="00F60BC5"/>
  </w:style>
  <w:style w:type="character" w:customStyle="1" w:styleId="ListLabel167">
    <w:name w:val="ListLabel 167"/>
    <w:rsid w:val="00F60BC5"/>
  </w:style>
  <w:style w:type="character" w:customStyle="1" w:styleId="ListLabel168">
    <w:name w:val="ListLabel 168"/>
    <w:rsid w:val="00F60BC5"/>
    <w:rPr>
      <w:sz w:val="24"/>
    </w:rPr>
  </w:style>
  <w:style w:type="character" w:customStyle="1" w:styleId="ListLabel169">
    <w:name w:val="ListLabel 169"/>
    <w:rsid w:val="00F60BC5"/>
  </w:style>
  <w:style w:type="character" w:customStyle="1" w:styleId="ListLabel170">
    <w:name w:val="ListLabel 170"/>
    <w:rsid w:val="00F60BC5"/>
  </w:style>
  <w:style w:type="character" w:customStyle="1" w:styleId="ListLabel171">
    <w:name w:val="ListLabel 171"/>
    <w:rsid w:val="00F60BC5"/>
  </w:style>
  <w:style w:type="character" w:customStyle="1" w:styleId="ListLabel172">
    <w:name w:val="ListLabel 172"/>
    <w:rsid w:val="00F60BC5"/>
  </w:style>
  <w:style w:type="character" w:customStyle="1" w:styleId="ListLabel173">
    <w:name w:val="ListLabel 173"/>
    <w:rsid w:val="00F60BC5"/>
  </w:style>
  <w:style w:type="character" w:customStyle="1" w:styleId="ListLabel174">
    <w:name w:val="ListLabel 174"/>
    <w:rsid w:val="00F60BC5"/>
  </w:style>
  <w:style w:type="character" w:customStyle="1" w:styleId="ListLabel175">
    <w:name w:val="ListLabel 175"/>
    <w:rsid w:val="00F60BC5"/>
  </w:style>
  <w:style w:type="character" w:customStyle="1" w:styleId="ListLabel176">
    <w:name w:val="ListLabel 176"/>
    <w:rsid w:val="00F60BC5"/>
  </w:style>
  <w:style w:type="character" w:customStyle="1" w:styleId="ListLabel177">
    <w:name w:val="ListLabel 177"/>
    <w:rsid w:val="00F60BC5"/>
  </w:style>
  <w:style w:type="character" w:customStyle="1" w:styleId="ListLabel178">
    <w:name w:val="ListLabel 178"/>
    <w:rsid w:val="00F60BC5"/>
  </w:style>
  <w:style w:type="character" w:customStyle="1" w:styleId="ListLabel179">
    <w:name w:val="ListLabel 179"/>
    <w:rsid w:val="00F60BC5"/>
  </w:style>
  <w:style w:type="character" w:customStyle="1" w:styleId="ListLabel180">
    <w:name w:val="ListLabel 180"/>
    <w:rsid w:val="00F60BC5"/>
  </w:style>
  <w:style w:type="character" w:customStyle="1" w:styleId="ListLabel181">
    <w:name w:val="ListLabel 181"/>
    <w:rsid w:val="00F60BC5"/>
  </w:style>
  <w:style w:type="character" w:customStyle="1" w:styleId="ListLabel182">
    <w:name w:val="ListLabel 182"/>
    <w:rsid w:val="00F60BC5"/>
  </w:style>
  <w:style w:type="character" w:customStyle="1" w:styleId="ListLabel183">
    <w:name w:val="ListLabel 183"/>
    <w:rsid w:val="00F60BC5"/>
  </w:style>
  <w:style w:type="character" w:customStyle="1" w:styleId="ListLabel184">
    <w:name w:val="ListLabel 184"/>
    <w:rsid w:val="00F60BC5"/>
  </w:style>
  <w:style w:type="character" w:customStyle="1" w:styleId="ListLabel185">
    <w:name w:val="ListLabel 185"/>
    <w:rsid w:val="00F60BC5"/>
  </w:style>
  <w:style w:type="character" w:customStyle="1" w:styleId="ListLabel186">
    <w:name w:val="ListLabel 186"/>
    <w:rsid w:val="00F60BC5"/>
    <w:rPr>
      <w:sz w:val="20"/>
    </w:rPr>
  </w:style>
  <w:style w:type="character" w:customStyle="1" w:styleId="ListLabel187">
    <w:name w:val="ListLabel 187"/>
    <w:rsid w:val="00F60BC5"/>
  </w:style>
  <w:style w:type="character" w:customStyle="1" w:styleId="ListLabel188">
    <w:name w:val="ListLabel 188"/>
    <w:rsid w:val="00F60BC5"/>
  </w:style>
  <w:style w:type="character" w:customStyle="1" w:styleId="ListLabel189">
    <w:name w:val="ListLabel 189"/>
    <w:rsid w:val="00F60BC5"/>
  </w:style>
  <w:style w:type="character" w:customStyle="1" w:styleId="ListLabel190">
    <w:name w:val="ListLabel 190"/>
    <w:rsid w:val="00F60BC5"/>
  </w:style>
  <w:style w:type="character" w:customStyle="1" w:styleId="ListLabel191">
    <w:name w:val="ListLabel 191"/>
    <w:rsid w:val="00F60BC5"/>
  </w:style>
  <w:style w:type="character" w:customStyle="1" w:styleId="ListLabel192">
    <w:name w:val="ListLabel 192"/>
    <w:rsid w:val="00F60BC5"/>
  </w:style>
  <w:style w:type="character" w:customStyle="1" w:styleId="ListLabel193">
    <w:name w:val="ListLabel 193"/>
    <w:rsid w:val="00F60BC5"/>
  </w:style>
  <w:style w:type="character" w:customStyle="1" w:styleId="ListLabel194">
    <w:name w:val="ListLabel 194"/>
    <w:rsid w:val="00F60BC5"/>
  </w:style>
  <w:style w:type="character" w:customStyle="1" w:styleId="ListLabel195">
    <w:name w:val="ListLabel 195"/>
    <w:rsid w:val="00F60BC5"/>
    <w:rPr>
      <w:sz w:val="20"/>
    </w:rPr>
  </w:style>
  <w:style w:type="character" w:customStyle="1" w:styleId="ListLabel196">
    <w:name w:val="ListLabel 196"/>
    <w:rsid w:val="00F60BC5"/>
  </w:style>
  <w:style w:type="character" w:customStyle="1" w:styleId="ListLabel197">
    <w:name w:val="ListLabel 197"/>
    <w:rsid w:val="00F60BC5"/>
  </w:style>
  <w:style w:type="character" w:customStyle="1" w:styleId="ListLabel198">
    <w:name w:val="ListLabel 198"/>
    <w:rsid w:val="00F60BC5"/>
  </w:style>
  <w:style w:type="character" w:customStyle="1" w:styleId="ListLabel199">
    <w:name w:val="ListLabel 199"/>
    <w:rsid w:val="00F60BC5"/>
  </w:style>
  <w:style w:type="character" w:customStyle="1" w:styleId="ListLabel200">
    <w:name w:val="ListLabel 200"/>
    <w:rsid w:val="00F60BC5"/>
  </w:style>
  <w:style w:type="character" w:customStyle="1" w:styleId="ListLabel201">
    <w:name w:val="ListLabel 201"/>
    <w:rsid w:val="00F60BC5"/>
  </w:style>
  <w:style w:type="character" w:customStyle="1" w:styleId="ListLabel202">
    <w:name w:val="ListLabel 202"/>
    <w:rsid w:val="00F60BC5"/>
  </w:style>
  <w:style w:type="character" w:customStyle="1" w:styleId="ListLabel203">
    <w:name w:val="ListLabel 203"/>
    <w:rsid w:val="00F60BC5"/>
  </w:style>
  <w:style w:type="character" w:customStyle="1" w:styleId="ListLabel204">
    <w:name w:val="ListLabel 204"/>
    <w:rsid w:val="00F60BC5"/>
  </w:style>
  <w:style w:type="character" w:customStyle="1" w:styleId="ListLabel205">
    <w:name w:val="ListLabel 205"/>
    <w:rsid w:val="00F60BC5"/>
  </w:style>
  <w:style w:type="character" w:customStyle="1" w:styleId="ListLabel206">
    <w:name w:val="ListLabel 206"/>
    <w:rsid w:val="00F60BC5"/>
  </w:style>
  <w:style w:type="character" w:customStyle="1" w:styleId="ListLabel207">
    <w:name w:val="ListLabel 207"/>
    <w:rsid w:val="00F60BC5"/>
  </w:style>
  <w:style w:type="character" w:customStyle="1" w:styleId="ListLabel208">
    <w:name w:val="ListLabel 208"/>
    <w:rsid w:val="00F60BC5"/>
  </w:style>
  <w:style w:type="character" w:customStyle="1" w:styleId="ListLabel209">
    <w:name w:val="ListLabel 209"/>
    <w:rsid w:val="00F60BC5"/>
  </w:style>
  <w:style w:type="character" w:customStyle="1" w:styleId="ListLabel210">
    <w:name w:val="ListLabel 210"/>
    <w:rsid w:val="00F60BC5"/>
  </w:style>
  <w:style w:type="character" w:customStyle="1" w:styleId="ListLabel211">
    <w:name w:val="ListLabel 211"/>
    <w:rsid w:val="00F60BC5"/>
  </w:style>
  <w:style w:type="character" w:customStyle="1" w:styleId="ListLabel212">
    <w:name w:val="ListLabel 212"/>
    <w:rsid w:val="00F60BC5"/>
  </w:style>
  <w:style w:type="character" w:customStyle="1" w:styleId="ListLabel213">
    <w:name w:val="ListLabel 213"/>
    <w:rsid w:val="00F60BC5"/>
  </w:style>
  <w:style w:type="character" w:customStyle="1" w:styleId="ListLabel214">
    <w:name w:val="ListLabel 214"/>
    <w:rsid w:val="00F60BC5"/>
  </w:style>
  <w:style w:type="character" w:customStyle="1" w:styleId="ListLabel215">
    <w:name w:val="ListLabel 215"/>
    <w:rsid w:val="00F60BC5"/>
  </w:style>
  <w:style w:type="character" w:customStyle="1" w:styleId="ListLabel216">
    <w:name w:val="ListLabel 216"/>
    <w:rsid w:val="00F60BC5"/>
  </w:style>
  <w:style w:type="character" w:customStyle="1" w:styleId="ListLabel217">
    <w:name w:val="ListLabel 217"/>
    <w:rsid w:val="00F60BC5"/>
  </w:style>
  <w:style w:type="character" w:customStyle="1" w:styleId="ListLabel218">
    <w:name w:val="ListLabel 218"/>
    <w:rsid w:val="00F60BC5"/>
  </w:style>
  <w:style w:type="character" w:customStyle="1" w:styleId="ListLabel219">
    <w:name w:val="ListLabel 219"/>
    <w:rsid w:val="00F60BC5"/>
  </w:style>
  <w:style w:type="character" w:customStyle="1" w:styleId="ListLabel220">
    <w:name w:val="ListLabel 220"/>
    <w:rsid w:val="00F60BC5"/>
  </w:style>
  <w:style w:type="character" w:customStyle="1" w:styleId="ListLabel221">
    <w:name w:val="ListLabel 221"/>
    <w:rsid w:val="00F60BC5"/>
  </w:style>
  <w:style w:type="character" w:customStyle="1" w:styleId="ListLabel222">
    <w:name w:val="ListLabel 222"/>
    <w:rsid w:val="00F60BC5"/>
  </w:style>
  <w:style w:type="character" w:customStyle="1" w:styleId="ListLabel223">
    <w:name w:val="ListLabel 223"/>
    <w:rsid w:val="00F60BC5"/>
  </w:style>
  <w:style w:type="character" w:customStyle="1" w:styleId="ListLabel224">
    <w:name w:val="ListLabel 224"/>
    <w:rsid w:val="00F60BC5"/>
  </w:style>
  <w:style w:type="character" w:customStyle="1" w:styleId="ListLabel225">
    <w:name w:val="ListLabel 225"/>
    <w:rsid w:val="00F60BC5"/>
  </w:style>
  <w:style w:type="character" w:customStyle="1" w:styleId="ListLabel226">
    <w:name w:val="ListLabel 226"/>
    <w:rsid w:val="00F60BC5"/>
    <w:rPr>
      <w:b/>
      <w:sz w:val="20"/>
    </w:rPr>
  </w:style>
  <w:style w:type="character" w:customStyle="1" w:styleId="ListLabel227">
    <w:name w:val="ListLabel 227"/>
    <w:rsid w:val="00F60BC5"/>
  </w:style>
  <w:style w:type="character" w:customStyle="1" w:styleId="ListLabel228">
    <w:name w:val="ListLabel 228"/>
    <w:rsid w:val="00F60BC5"/>
  </w:style>
  <w:style w:type="character" w:customStyle="1" w:styleId="ListLabel229">
    <w:name w:val="ListLabel 229"/>
    <w:rsid w:val="00F60BC5"/>
  </w:style>
  <w:style w:type="character" w:customStyle="1" w:styleId="ListLabel230">
    <w:name w:val="ListLabel 230"/>
    <w:rsid w:val="00F60BC5"/>
  </w:style>
  <w:style w:type="character" w:customStyle="1" w:styleId="ListLabel231">
    <w:name w:val="ListLabel 231"/>
    <w:rsid w:val="00F60BC5"/>
  </w:style>
  <w:style w:type="character" w:customStyle="1" w:styleId="ListLabel232">
    <w:name w:val="ListLabel 232"/>
    <w:rsid w:val="00F60BC5"/>
  </w:style>
  <w:style w:type="character" w:customStyle="1" w:styleId="ListLabel233">
    <w:name w:val="ListLabel 233"/>
    <w:rsid w:val="00F60BC5"/>
  </w:style>
  <w:style w:type="character" w:customStyle="1" w:styleId="ListLabel234">
    <w:name w:val="ListLabel 234"/>
    <w:rsid w:val="00F60BC5"/>
  </w:style>
  <w:style w:type="character" w:customStyle="1" w:styleId="ListLabel235">
    <w:name w:val="ListLabel 235"/>
    <w:rsid w:val="00F60BC5"/>
    <w:rPr>
      <w:sz w:val="20"/>
    </w:rPr>
  </w:style>
  <w:style w:type="character" w:customStyle="1" w:styleId="ListLabel236">
    <w:name w:val="ListLabel 236"/>
    <w:rsid w:val="00F60BC5"/>
  </w:style>
  <w:style w:type="character" w:customStyle="1" w:styleId="ListLabel237">
    <w:name w:val="ListLabel 237"/>
    <w:rsid w:val="00F60BC5"/>
  </w:style>
  <w:style w:type="character" w:customStyle="1" w:styleId="ListLabel238">
    <w:name w:val="ListLabel 238"/>
    <w:rsid w:val="00F60BC5"/>
  </w:style>
  <w:style w:type="character" w:customStyle="1" w:styleId="ListLabel239">
    <w:name w:val="ListLabel 239"/>
    <w:rsid w:val="00F60BC5"/>
  </w:style>
  <w:style w:type="character" w:customStyle="1" w:styleId="ListLabel240">
    <w:name w:val="ListLabel 240"/>
    <w:rsid w:val="00F60BC5"/>
  </w:style>
  <w:style w:type="character" w:customStyle="1" w:styleId="ListLabel241">
    <w:name w:val="ListLabel 241"/>
    <w:rsid w:val="00F60BC5"/>
  </w:style>
  <w:style w:type="character" w:customStyle="1" w:styleId="ListLabel242">
    <w:name w:val="ListLabel 242"/>
    <w:rsid w:val="00F60BC5"/>
  </w:style>
  <w:style w:type="character" w:customStyle="1" w:styleId="ListLabel243">
    <w:name w:val="ListLabel 243"/>
    <w:rsid w:val="00F60BC5"/>
  </w:style>
  <w:style w:type="character" w:customStyle="1" w:styleId="ListLabel244">
    <w:name w:val="ListLabel 244"/>
    <w:rsid w:val="00F60BC5"/>
    <w:rPr>
      <w:sz w:val="20"/>
    </w:rPr>
  </w:style>
  <w:style w:type="character" w:customStyle="1" w:styleId="ListLabel245">
    <w:name w:val="ListLabel 245"/>
    <w:rsid w:val="00F60BC5"/>
  </w:style>
  <w:style w:type="character" w:customStyle="1" w:styleId="ListLabel246">
    <w:name w:val="ListLabel 246"/>
    <w:rsid w:val="00F60BC5"/>
  </w:style>
  <w:style w:type="character" w:customStyle="1" w:styleId="ListLabel247">
    <w:name w:val="ListLabel 247"/>
    <w:rsid w:val="00F60BC5"/>
  </w:style>
  <w:style w:type="character" w:customStyle="1" w:styleId="ListLabel248">
    <w:name w:val="ListLabel 248"/>
    <w:rsid w:val="00F60BC5"/>
  </w:style>
  <w:style w:type="character" w:customStyle="1" w:styleId="ListLabel249">
    <w:name w:val="ListLabel 249"/>
    <w:rsid w:val="00F60BC5"/>
  </w:style>
  <w:style w:type="character" w:customStyle="1" w:styleId="ListLabel250">
    <w:name w:val="ListLabel 250"/>
    <w:rsid w:val="00F60BC5"/>
  </w:style>
  <w:style w:type="character" w:customStyle="1" w:styleId="ListLabel251">
    <w:name w:val="ListLabel 251"/>
    <w:rsid w:val="00F60BC5"/>
  </w:style>
  <w:style w:type="character" w:customStyle="1" w:styleId="ListLabel252">
    <w:name w:val="ListLabel 252"/>
    <w:rsid w:val="00F60BC5"/>
  </w:style>
  <w:style w:type="character" w:customStyle="1" w:styleId="ListLabel253">
    <w:name w:val="ListLabel 253"/>
    <w:rsid w:val="00F60BC5"/>
    <w:rPr>
      <w:sz w:val="20"/>
    </w:rPr>
  </w:style>
  <w:style w:type="character" w:customStyle="1" w:styleId="ListLabel254">
    <w:name w:val="ListLabel 254"/>
    <w:rsid w:val="00F60BC5"/>
  </w:style>
  <w:style w:type="character" w:customStyle="1" w:styleId="ListLabel255">
    <w:name w:val="ListLabel 255"/>
    <w:rsid w:val="00F60BC5"/>
  </w:style>
  <w:style w:type="character" w:customStyle="1" w:styleId="ListLabel256">
    <w:name w:val="ListLabel 256"/>
    <w:rsid w:val="00F60BC5"/>
  </w:style>
  <w:style w:type="character" w:customStyle="1" w:styleId="ListLabel257">
    <w:name w:val="ListLabel 257"/>
    <w:rsid w:val="00F60BC5"/>
  </w:style>
  <w:style w:type="character" w:customStyle="1" w:styleId="ListLabel258">
    <w:name w:val="ListLabel 258"/>
    <w:rsid w:val="00F60BC5"/>
  </w:style>
  <w:style w:type="character" w:customStyle="1" w:styleId="ListLabel259">
    <w:name w:val="ListLabel 259"/>
    <w:rsid w:val="00F60BC5"/>
  </w:style>
  <w:style w:type="character" w:customStyle="1" w:styleId="ListLabel260">
    <w:name w:val="ListLabel 260"/>
    <w:rsid w:val="00F60BC5"/>
  </w:style>
  <w:style w:type="character" w:customStyle="1" w:styleId="ListLabel261">
    <w:name w:val="ListLabel 261"/>
    <w:rsid w:val="00F60BC5"/>
  </w:style>
  <w:style w:type="character" w:customStyle="1" w:styleId="ListLabel262">
    <w:name w:val="ListLabel 262"/>
    <w:rsid w:val="00F60BC5"/>
    <w:rPr>
      <w:sz w:val="20"/>
    </w:rPr>
  </w:style>
  <w:style w:type="character" w:customStyle="1" w:styleId="ListLabel263">
    <w:name w:val="ListLabel 263"/>
    <w:rsid w:val="00F60BC5"/>
  </w:style>
  <w:style w:type="character" w:customStyle="1" w:styleId="ListLabel264">
    <w:name w:val="ListLabel 264"/>
    <w:rsid w:val="00F60BC5"/>
  </w:style>
  <w:style w:type="character" w:customStyle="1" w:styleId="ListLabel265">
    <w:name w:val="ListLabel 265"/>
    <w:rsid w:val="00F60BC5"/>
  </w:style>
  <w:style w:type="character" w:customStyle="1" w:styleId="ListLabel266">
    <w:name w:val="ListLabel 266"/>
    <w:rsid w:val="00F60BC5"/>
  </w:style>
  <w:style w:type="character" w:customStyle="1" w:styleId="ListLabel267">
    <w:name w:val="ListLabel 267"/>
    <w:rsid w:val="00F60BC5"/>
  </w:style>
  <w:style w:type="character" w:customStyle="1" w:styleId="ListLabel268">
    <w:name w:val="ListLabel 268"/>
    <w:rsid w:val="00F60BC5"/>
  </w:style>
  <w:style w:type="character" w:customStyle="1" w:styleId="ListLabel269">
    <w:name w:val="ListLabel 269"/>
    <w:rsid w:val="00F60BC5"/>
  </w:style>
  <w:style w:type="character" w:customStyle="1" w:styleId="ListLabel270">
    <w:name w:val="ListLabel 270"/>
    <w:rsid w:val="00F60BC5"/>
  </w:style>
  <w:style w:type="character" w:customStyle="1" w:styleId="ListLabel271">
    <w:name w:val="ListLabel 271"/>
    <w:rsid w:val="00F60BC5"/>
    <w:rPr>
      <w:sz w:val="20"/>
    </w:rPr>
  </w:style>
  <w:style w:type="character" w:customStyle="1" w:styleId="ListLabel272">
    <w:name w:val="ListLabel 272"/>
    <w:rsid w:val="00F60BC5"/>
  </w:style>
  <w:style w:type="character" w:customStyle="1" w:styleId="ListLabel273">
    <w:name w:val="ListLabel 273"/>
    <w:rsid w:val="00F60BC5"/>
  </w:style>
  <w:style w:type="character" w:customStyle="1" w:styleId="ListLabel274">
    <w:name w:val="ListLabel 274"/>
    <w:rsid w:val="00F60BC5"/>
  </w:style>
  <w:style w:type="character" w:customStyle="1" w:styleId="ListLabel275">
    <w:name w:val="ListLabel 275"/>
    <w:rsid w:val="00F60BC5"/>
  </w:style>
  <w:style w:type="character" w:customStyle="1" w:styleId="ListLabel276">
    <w:name w:val="ListLabel 276"/>
    <w:rsid w:val="00F60BC5"/>
  </w:style>
  <w:style w:type="character" w:customStyle="1" w:styleId="ListLabel277">
    <w:name w:val="ListLabel 277"/>
    <w:rsid w:val="00F60BC5"/>
  </w:style>
  <w:style w:type="character" w:customStyle="1" w:styleId="ListLabel278">
    <w:name w:val="ListLabel 278"/>
    <w:rsid w:val="00F60BC5"/>
  </w:style>
  <w:style w:type="character" w:customStyle="1" w:styleId="ListLabel279">
    <w:name w:val="ListLabel 279"/>
    <w:rsid w:val="00F60BC5"/>
  </w:style>
  <w:style w:type="character" w:customStyle="1" w:styleId="ListLabel280">
    <w:name w:val="ListLabel 280"/>
    <w:rsid w:val="00F60BC5"/>
    <w:rPr>
      <w:sz w:val="20"/>
    </w:rPr>
  </w:style>
  <w:style w:type="character" w:customStyle="1" w:styleId="ListLabel281">
    <w:name w:val="ListLabel 281"/>
    <w:rsid w:val="00F60BC5"/>
  </w:style>
  <w:style w:type="character" w:customStyle="1" w:styleId="ListLabel282">
    <w:name w:val="ListLabel 282"/>
    <w:rsid w:val="00F60BC5"/>
  </w:style>
  <w:style w:type="character" w:customStyle="1" w:styleId="ListLabel283">
    <w:name w:val="ListLabel 283"/>
    <w:rsid w:val="00F60BC5"/>
  </w:style>
  <w:style w:type="character" w:customStyle="1" w:styleId="ListLabel284">
    <w:name w:val="ListLabel 284"/>
    <w:rsid w:val="00F60BC5"/>
  </w:style>
  <w:style w:type="character" w:customStyle="1" w:styleId="ListLabel285">
    <w:name w:val="ListLabel 285"/>
    <w:rsid w:val="00F60BC5"/>
  </w:style>
  <w:style w:type="character" w:customStyle="1" w:styleId="ListLabel286">
    <w:name w:val="ListLabel 286"/>
    <w:rsid w:val="00F60BC5"/>
  </w:style>
  <w:style w:type="character" w:customStyle="1" w:styleId="ListLabel287">
    <w:name w:val="ListLabel 287"/>
    <w:rsid w:val="00F60BC5"/>
  </w:style>
  <w:style w:type="character" w:customStyle="1" w:styleId="ListLabel288">
    <w:name w:val="ListLabel 288"/>
    <w:rsid w:val="00F60BC5"/>
  </w:style>
  <w:style w:type="character" w:customStyle="1" w:styleId="ListLabel289">
    <w:name w:val="ListLabel 289"/>
    <w:rsid w:val="00F60BC5"/>
    <w:rPr>
      <w:b/>
      <w:color w:val="00000A"/>
      <w:sz w:val="20"/>
    </w:rPr>
  </w:style>
  <w:style w:type="character" w:customStyle="1" w:styleId="ListLabel290">
    <w:name w:val="ListLabel 290"/>
    <w:rsid w:val="00F60BC5"/>
  </w:style>
  <w:style w:type="character" w:customStyle="1" w:styleId="ListLabel291">
    <w:name w:val="ListLabel 291"/>
    <w:rsid w:val="00F60BC5"/>
  </w:style>
  <w:style w:type="character" w:customStyle="1" w:styleId="ListLabel292">
    <w:name w:val="ListLabel 292"/>
    <w:rsid w:val="00F60BC5"/>
  </w:style>
  <w:style w:type="character" w:customStyle="1" w:styleId="ListLabel293">
    <w:name w:val="ListLabel 293"/>
    <w:rsid w:val="00F60BC5"/>
  </w:style>
  <w:style w:type="character" w:customStyle="1" w:styleId="ListLabel294">
    <w:name w:val="ListLabel 294"/>
    <w:rsid w:val="00F60BC5"/>
  </w:style>
  <w:style w:type="character" w:customStyle="1" w:styleId="ListLabel295">
    <w:name w:val="ListLabel 295"/>
    <w:rsid w:val="00F60BC5"/>
  </w:style>
  <w:style w:type="character" w:customStyle="1" w:styleId="ListLabel296">
    <w:name w:val="ListLabel 296"/>
    <w:rsid w:val="00F60BC5"/>
  </w:style>
  <w:style w:type="character" w:customStyle="1" w:styleId="ListLabel297">
    <w:name w:val="ListLabel 297"/>
    <w:rsid w:val="00F60BC5"/>
  </w:style>
  <w:style w:type="character" w:customStyle="1" w:styleId="ListLabel298">
    <w:name w:val="ListLabel 298"/>
    <w:rsid w:val="00F60BC5"/>
    <w:rPr>
      <w:b/>
      <w:color w:val="00000A"/>
      <w:sz w:val="20"/>
    </w:rPr>
  </w:style>
  <w:style w:type="character" w:customStyle="1" w:styleId="Bullets">
    <w:name w:val="Bullets"/>
    <w:rsid w:val="00F60BC5"/>
    <w:rPr>
      <w:rFonts w:ascii="OpenSymbol" w:hAnsi="OpenSymbol"/>
    </w:rPr>
  </w:style>
  <w:style w:type="character" w:customStyle="1" w:styleId="StrongEmphasis">
    <w:name w:val="Strong Emphasis"/>
    <w:rsid w:val="00F60BC5"/>
    <w:rPr>
      <w:b/>
    </w:rPr>
  </w:style>
  <w:style w:type="character" w:customStyle="1" w:styleId="ListLabel299">
    <w:name w:val="ListLabel 299"/>
    <w:rsid w:val="00F60BC5"/>
    <w:rPr>
      <w:sz w:val="20"/>
    </w:rPr>
  </w:style>
  <w:style w:type="character" w:customStyle="1" w:styleId="ListLabel300">
    <w:name w:val="ListLabel 300"/>
    <w:rsid w:val="00F60BC5"/>
  </w:style>
  <w:style w:type="character" w:customStyle="1" w:styleId="ListLabel301">
    <w:name w:val="ListLabel 301"/>
    <w:rsid w:val="00F60BC5"/>
  </w:style>
  <w:style w:type="character" w:customStyle="1" w:styleId="ListLabel302">
    <w:name w:val="ListLabel 302"/>
    <w:rsid w:val="00F60BC5"/>
  </w:style>
  <w:style w:type="character" w:customStyle="1" w:styleId="ListLabel303">
    <w:name w:val="ListLabel 303"/>
    <w:rsid w:val="00F60BC5"/>
  </w:style>
  <w:style w:type="character" w:customStyle="1" w:styleId="ListLabel304">
    <w:name w:val="ListLabel 304"/>
    <w:rsid w:val="00F60BC5"/>
  </w:style>
  <w:style w:type="character" w:customStyle="1" w:styleId="ListLabel305">
    <w:name w:val="ListLabel 305"/>
    <w:rsid w:val="00F60BC5"/>
  </w:style>
  <w:style w:type="character" w:customStyle="1" w:styleId="ListLabel306">
    <w:name w:val="ListLabel 306"/>
    <w:rsid w:val="00F60BC5"/>
  </w:style>
  <w:style w:type="character" w:customStyle="1" w:styleId="ListLabel307">
    <w:name w:val="ListLabel 307"/>
    <w:rsid w:val="00F60BC5"/>
  </w:style>
  <w:style w:type="character" w:customStyle="1" w:styleId="ListLabel308">
    <w:name w:val="ListLabel 308"/>
    <w:rsid w:val="00F60BC5"/>
    <w:rPr>
      <w:sz w:val="20"/>
    </w:rPr>
  </w:style>
  <w:style w:type="character" w:customStyle="1" w:styleId="ListLabel309">
    <w:name w:val="ListLabel 309"/>
    <w:rsid w:val="00F60BC5"/>
    <w:rPr>
      <w:sz w:val="20"/>
    </w:rPr>
  </w:style>
  <w:style w:type="character" w:customStyle="1" w:styleId="ListLabel310">
    <w:name w:val="ListLabel 310"/>
    <w:rsid w:val="00F60BC5"/>
  </w:style>
  <w:style w:type="character" w:customStyle="1" w:styleId="ListLabel311">
    <w:name w:val="ListLabel 311"/>
    <w:rsid w:val="00F60BC5"/>
  </w:style>
  <w:style w:type="character" w:customStyle="1" w:styleId="ListLabel312">
    <w:name w:val="ListLabel 312"/>
    <w:rsid w:val="00F60BC5"/>
  </w:style>
  <w:style w:type="character" w:customStyle="1" w:styleId="ListLabel313">
    <w:name w:val="ListLabel 313"/>
    <w:rsid w:val="00F60BC5"/>
  </w:style>
  <w:style w:type="character" w:customStyle="1" w:styleId="ListLabel314">
    <w:name w:val="ListLabel 314"/>
    <w:rsid w:val="00F60BC5"/>
  </w:style>
  <w:style w:type="character" w:customStyle="1" w:styleId="ListLabel315">
    <w:name w:val="ListLabel 315"/>
    <w:rsid w:val="00F60BC5"/>
  </w:style>
  <w:style w:type="character" w:customStyle="1" w:styleId="ListLabel316">
    <w:name w:val="ListLabel 316"/>
    <w:rsid w:val="00F60BC5"/>
  </w:style>
  <w:style w:type="character" w:customStyle="1" w:styleId="ListLabel317">
    <w:name w:val="ListLabel 317"/>
    <w:rsid w:val="00F60BC5"/>
  </w:style>
  <w:style w:type="character" w:customStyle="1" w:styleId="ListLabel318">
    <w:name w:val="ListLabel 318"/>
    <w:rsid w:val="00F60BC5"/>
    <w:rPr>
      <w:sz w:val="20"/>
    </w:rPr>
  </w:style>
  <w:style w:type="character" w:customStyle="1" w:styleId="ListLabel319">
    <w:name w:val="ListLabel 319"/>
    <w:rsid w:val="00F60BC5"/>
  </w:style>
  <w:style w:type="character" w:customStyle="1" w:styleId="ListLabel320">
    <w:name w:val="ListLabel 320"/>
    <w:rsid w:val="00F60BC5"/>
  </w:style>
  <w:style w:type="character" w:customStyle="1" w:styleId="ListLabel321">
    <w:name w:val="ListLabel 321"/>
    <w:rsid w:val="00F60BC5"/>
  </w:style>
  <w:style w:type="character" w:customStyle="1" w:styleId="ListLabel322">
    <w:name w:val="ListLabel 322"/>
    <w:rsid w:val="00F60BC5"/>
  </w:style>
  <w:style w:type="character" w:customStyle="1" w:styleId="ListLabel323">
    <w:name w:val="ListLabel 323"/>
    <w:rsid w:val="00F60BC5"/>
  </w:style>
  <w:style w:type="character" w:customStyle="1" w:styleId="ListLabel324">
    <w:name w:val="ListLabel 324"/>
    <w:rsid w:val="00F60BC5"/>
  </w:style>
  <w:style w:type="character" w:customStyle="1" w:styleId="ListLabel325">
    <w:name w:val="ListLabel 325"/>
    <w:rsid w:val="00F60BC5"/>
  </w:style>
  <w:style w:type="character" w:customStyle="1" w:styleId="ListLabel326">
    <w:name w:val="ListLabel 326"/>
    <w:rsid w:val="00F60BC5"/>
  </w:style>
  <w:style w:type="character" w:customStyle="1" w:styleId="ListLabel327">
    <w:name w:val="ListLabel 327"/>
    <w:rsid w:val="00F60BC5"/>
    <w:rPr>
      <w:b/>
      <w:sz w:val="20"/>
    </w:rPr>
  </w:style>
  <w:style w:type="character" w:customStyle="1" w:styleId="ListLabel328">
    <w:name w:val="ListLabel 328"/>
    <w:rsid w:val="00F60BC5"/>
  </w:style>
  <w:style w:type="character" w:customStyle="1" w:styleId="ListLabel329">
    <w:name w:val="ListLabel 329"/>
    <w:rsid w:val="00F60BC5"/>
  </w:style>
  <w:style w:type="character" w:customStyle="1" w:styleId="ListLabel330">
    <w:name w:val="ListLabel 330"/>
    <w:rsid w:val="00F60BC5"/>
  </w:style>
  <w:style w:type="character" w:customStyle="1" w:styleId="ListLabel331">
    <w:name w:val="ListLabel 331"/>
    <w:rsid w:val="00F60BC5"/>
  </w:style>
  <w:style w:type="character" w:customStyle="1" w:styleId="ListLabel332">
    <w:name w:val="ListLabel 332"/>
    <w:rsid w:val="00F60BC5"/>
  </w:style>
  <w:style w:type="character" w:customStyle="1" w:styleId="ListLabel333">
    <w:name w:val="ListLabel 333"/>
    <w:rsid w:val="00F60BC5"/>
  </w:style>
  <w:style w:type="character" w:customStyle="1" w:styleId="ListLabel334">
    <w:name w:val="ListLabel 334"/>
    <w:rsid w:val="00F60BC5"/>
  </w:style>
  <w:style w:type="character" w:customStyle="1" w:styleId="ListLabel335">
    <w:name w:val="ListLabel 335"/>
    <w:rsid w:val="00F60BC5"/>
  </w:style>
  <w:style w:type="character" w:customStyle="1" w:styleId="ListLabel336">
    <w:name w:val="ListLabel 336"/>
    <w:rsid w:val="00F60BC5"/>
    <w:rPr>
      <w:sz w:val="20"/>
    </w:rPr>
  </w:style>
  <w:style w:type="character" w:customStyle="1" w:styleId="ListLabel337">
    <w:name w:val="ListLabel 337"/>
    <w:rsid w:val="00F60BC5"/>
  </w:style>
  <w:style w:type="character" w:customStyle="1" w:styleId="ListLabel338">
    <w:name w:val="ListLabel 338"/>
    <w:rsid w:val="00F60BC5"/>
  </w:style>
  <w:style w:type="character" w:customStyle="1" w:styleId="ListLabel339">
    <w:name w:val="ListLabel 339"/>
    <w:rsid w:val="00F60BC5"/>
  </w:style>
  <w:style w:type="character" w:customStyle="1" w:styleId="ListLabel340">
    <w:name w:val="ListLabel 340"/>
    <w:rsid w:val="00F60BC5"/>
  </w:style>
  <w:style w:type="character" w:customStyle="1" w:styleId="ListLabel341">
    <w:name w:val="ListLabel 341"/>
    <w:rsid w:val="00F60BC5"/>
  </w:style>
  <w:style w:type="character" w:customStyle="1" w:styleId="ListLabel342">
    <w:name w:val="ListLabel 342"/>
    <w:rsid w:val="00F60BC5"/>
  </w:style>
  <w:style w:type="character" w:customStyle="1" w:styleId="ListLabel343">
    <w:name w:val="ListLabel 343"/>
    <w:rsid w:val="00F60BC5"/>
  </w:style>
  <w:style w:type="character" w:customStyle="1" w:styleId="ListLabel344">
    <w:name w:val="ListLabel 344"/>
    <w:rsid w:val="00F60BC5"/>
  </w:style>
  <w:style w:type="character" w:customStyle="1" w:styleId="ListLabel345">
    <w:name w:val="ListLabel 345"/>
    <w:rsid w:val="00F60BC5"/>
    <w:rPr>
      <w:sz w:val="20"/>
    </w:rPr>
  </w:style>
  <w:style w:type="character" w:customStyle="1" w:styleId="ListLabel346">
    <w:name w:val="ListLabel 346"/>
    <w:rsid w:val="00F60BC5"/>
  </w:style>
  <w:style w:type="character" w:customStyle="1" w:styleId="ListLabel347">
    <w:name w:val="ListLabel 347"/>
    <w:rsid w:val="00F60BC5"/>
  </w:style>
  <w:style w:type="character" w:customStyle="1" w:styleId="ListLabel348">
    <w:name w:val="ListLabel 348"/>
    <w:rsid w:val="00F60BC5"/>
  </w:style>
  <w:style w:type="character" w:customStyle="1" w:styleId="ListLabel349">
    <w:name w:val="ListLabel 349"/>
    <w:rsid w:val="00F60BC5"/>
  </w:style>
  <w:style w:type="character" w:customStyle="1" w:styleId="ListLabel350">
    <w:name w:val="ListLabel 350"/>
    <w:rsid w:val="00F60BC5"/>
  </w:style>
  <w:style w:type="character" w:customStyle="1" w:styleId="ListLabel351">
    <w:name w:val="ListLabel 351"/>
    <w:rsid w:val="00F60BC5"/>
  </w:style>
  <w:style w:type="character" w:customStyle="1" w:styleId="ListLabel352">
    <w:name w:val="ListLabel 352"/>
    <w:rsid w:val="00F60BC5"/>
  </w:style>
  <w:style w:type="character" w:customStyle="1" w:styleId="ListLabel353">
    <w:name w:val="ListLabel 353"/>
    <w:rsid w:val="00F60BC5"/>
  </w:style>
  <w:style w:type="character" w:customStyle="1" w:styleId="ListLabel354">
    <w:name w:val="ListLabel 354"/>
    <w:rsid w:val="00F60BC5"/>
    <w:rPr>
      <w:sz w:val="20"/>
    </w:rPr>
  </w:style>
  <w:style w:type="character" w:customStyle="1" w:styleId="ListLabel355">
    <w:name w:val="ListLabel 355"/>
    <w:rsid w:val="00F60BC5"/>
  </w:style>
  <w:style w:type="character" w:customStyle="1" w:styleId="ListLabel356">
    <w:name w:val="ListLabel 356"/>
    <w:rsid w:val="00F60BC5"/>
  </w:style>
  <w:style w:type="character" w:customStyle="1" w:styleId="ListLabel357">
    <w:name w:val="ListLabel 357"/>
    <w:rsid w:val="00F60BC5"/>
  </w:style>
  <w:style w:type="character" w:customStyle="1" w:styleId="ListLabel358">
    <w:name w:val="ListLabel 358"/>
    <w:rsid w:val="00F60BC5"/>
  </w:style>
  <w:style w:type="character" w:customStyle="1" w:styleId="ListLabel359">
    <w:name w:val="ListLabel 359"/>
    <w:rsid w:val="00F60BC5"/>
  </w:style>
  <w:style w:type="character" w:customStyle="1" w:styleId="ListLabel360">
    <w:name w:val="ListLabel 360"/>
    <w:rsid w:val="00F60BC5"/>
  </w:style>
  <w:style w:type="character" w:customStyle="1" w:styleId="ListLabel361">
    <w:name w:val="ListLabel 361"/>
    <w:rsid w:val="00F60BC5"/>
  </w:style>
  <w:style w:type="character" w:customStyle="1" w:styleId="ListLabel362">
    <w:name w:val="ListLabel 362"/>
    <w:rsid w:val="00F60BC5"/>
  </w:style>
  <w:style w:type="character" w:customStyle="1" w:styleId="ListLabel363">
    <w:name w:val="ListLabel 363"/>
    <w:rsid w:val="00F60BC5"/>
    <w:rPr>
      <w:sz w:val="20"/>
    </w:rPr>
  </w:style>
  <w:style w:type="character" w:customStyle="1" w:styleId="ListLabel364">
    <w:name w:val="ListLabel 364"/>
    <w:rsid w:val="00F60BC5"/>
  </w:style>
  <w:style w:type="character" w:customStyle="1" w:styleId="ListLabel365">
    <w:name w:val="ListLabel 365"/>
    <w:rsid w:val="00F60BC5"/>
  </w:style>
  <w:style w:type="character" w:customStyle="1" w:styleId="ListLabel366">
    <w:name w:val="ListLabel 366"/>
    <w:rsid w:val="00F60BC5"/>
  </w:style>
  <w:style w:type="character" w:customStyle="1" w:styleId="ListLabel367">
    <w:name w:val="ListLabel 367"/>
    <w:rsid w:val="00F60BC5"/>
  </w:style>
  <w:style w:type="character" w:customStyle="1" w:styleId="ListLabel368">
    <w:name w:val="ListLabel 368"/>
    <w:rsid w:val="00F60BC5"/>
  </w:style>
  <w:style w:type="character" w:customStyle="1" w:styleId="ListLabel369">
    <w:name w:val="ListLabel 369"/>
    <w:rsid w:val="00F60BC5"/>
  </w:style>
  <w:style w:type="character" w:customStyle="1" w:styleId="ListLabel370">
    <w:name w:val="ListLabel 370"/>
    <w:rsid w:val="00F60BC5"/>
  </w:style>
  <w:style w:type="character" w:customStyle="1" w:styleId="ListLabel371">
    <w:name w:val="ListLabel 371"/>
    <w:rsid w:val="00F60BC5"/>
  </w:style>
  <w:style w:type="character" w:customStyle="1" w:styleId="ListLabel372">
    <w:name w:val="ListLabel 372"/>
    <w:rsid w:val="00F60BC5"/>
    <w:rPr>
      <w:sz w:val="20"/>
    </w:rPr>
  </w:style>
  <w:style w:type="character" w:customStyle="1" w:styleId="ListLabel373">
    <w:name w:val="ListLabel 373"/>
    <w:rsid w:val="00F60BC5"/>
  </w:style>
  <w:style w:type="character" w:customStyle="1" w:styleId="ListLabel374">
    <w:name w:val="ListLabel 374"/>
    <w:rsid w:val="00F60BC5"/>
  </w:style>
  <w:style w:type="character" w:customStyle="1" w:styleId="ListLabel375">
    <w:name w:val="ListLabel 375"/>
    <w:rsid w:val="00F60BC5"/>
  </w:style>
  <w:style w:type="character" w:customStyle="1" w:styleId="ListLabel376">
    <w:name w:val="ListLabel 376"/>
    <w:rsid w:val="00F60BC5"/>
  </w:style>
  <w:style w:type="character" w:customStyle="1" w:styleId="ListLabel377">
    <w:name w:val="ListLabel 377"/>
    <w:rsid w:val="00F60BC5"/>
  </w:style>
  <w:style w:type="character" w:customStyle="1" w:styleId="ListLabel378">
    <w:name w:val="ListLabel 378"/>
    <w:rsid w:val="00F60BC5"/>
  </w:style>
  <w:style w:type="character" w:customStyle="1" w:styleId="ListLabel379">
    <w:name w:val="ListLabel 379"/>
    <w:rsid w:val="00F60BC5"/>
  </w:style>
  <w:style w:type="character" w:customStyle="1" w:styleId="ListLabel380">
    <w:name w:val="ListLabel 380"/>
    <w:rsid w:val="00F60BC5"/>
  </w:style>
  <w:style w:type="character" w:customStyle="1" w:styleId="ListLabel381">
    <w:name w:val="ListLabel 381"/>
    <w:rsid w:val="00F60BC5"/>
    <w:rPr>
      <w:b/>
      <w:color w:val="00000A"/>
      <w:sz w:val="20"/>
    </w:rPr>
  </w:style>
  <w:style w:type="character" w:customStyle="1" w:styleId="ListLabel382">
    <w:name w:val="ListLabel 382"/>
    <w:rsid w:val="00F60BC5"/>
  </w:style>
  <w:style w:type="character" w:customStyle="1" w:styleId="ListLabel383">
    <w:name w:val="ListLabel 383"/>
    <w:rsid w:val="00F60BC5"/>
  </w:style>
  <w:style w:type="character" w:customStyle="1" w:styleId="ListLabel384">
    <w:name w:val="ListLabel 384"/>
    <w:rsid w:val="00F60BC5"/>
  </w:style>
  <w:style w:type="character" w:customStyle="1" w:styleId="ListLabel385">
    <w:name w:val="ListLabel 385"/>
    <w:rsid w:val="00F60BC5"/>
  </w:style>
  <w:style w:type="character" w:customStyle="1" w:styleId="ListLabel386">
    <w:name w:val="ListLabel 386"/>
    <w:rsid w:val="00F60BC5"/>
  </w:style>
  <w:style w:type="character" w:customStyle="1" w:styleId="ListLabel387">
    <w:name w:val="ListLabel 387"/>
    <w:rsid w:val="00F60BC5"/>
  </w:style>
  <w:style w:type="character" w:customStyle="1" w:styleId="ListLabel388">
    <w:name w:val="ListLabel 388"/>
    <w:rsid w:val="00F60BC5"/>
  </w:style>
  <w:style w:type="character" w:customStyle="1" w:styleId="ListLabel389">
    <w:name w:val="ListLabel 389"/>
    <w:rsid w:val="00F60BC5"/>
  </w:style>
  <w:style w:type="character" w:customStyle="1" w:styleId="ListLabel390">
    <w:name w:val="ListLabel 390"/>
    <w:rsid w:val="00F60BC5"/>
    <w:rPr>
      <w:b/>
      <w:color w:val="00000A"/>
      <w:sz w:val="20"/>
    </w:rPr>
  </w:style>
  <w:style w:type="character" w:customStyle="1" w:styleId="ListLabel391">
    <w:name w:val="ListLabel 391"/>
    <w:rsid w:val="00F60BC5"/>
  </w:style>
  <w:style w:type="character" w:customStyle="1" w:styleId="ListLabel392">
    <w:name w:val="ListLabel 392"/>
    <w:rsid w:val="00F60BC5"/>
  </w:style>
  <w:style w:type="character" w:customStyle="1" w:styleId="ListLabel393">
    <w:name w:val="ListLabel 393"/>
    <w:rsid w:val="00F60BC5"/>
  </w:style>
  <w:style w:type="character" w:customStyle="1" w:styleId="ListLabel394">
    <w:name w:val="ListLabel 394"/>
    <w:rsid w:val="00F60BC5"/>
  </w:style>
  <w:style w:type="character" w:customStyle="1" w:styleId="ListLabel395">
    <w:name w:val="ListLabel 395"/>
    <w:rsid w:val="00F60BC5"/>
  </w:style>
  <w:style w:type="character" w:customStyle="1" w:styleId="ListLabel396">
    <w:name w:val="ListLabel 396"/>
    <w:rsid w:val="00F60BC5"/>
  </w:style>
  <w:style w:type="character" w:customStyle="1" w:styleId="ListLabel397">
    <w:name w:val="ListLabel 397"/>
    <w:rsid w:val="00F60BC5"/>
  </w:style>
  <w:style w:type="character" w:customStyle="1" w:styleId="ListLabel398">
    <w:name w:val="ListLabel 398"/>
    <w:rsid w:val="00F60BC5"/>
  </w:style>
  <w:style w:type="paragraph" w:customStyle="1" w:styleId="Caption1">
    <w:name w:val="Caption1"/>
    <w:basedOn w:val="a3"/>
    <w:rsid w:val="00F60BC5"/>
    <w:pPr>
      <w:suppressLineNumbers/>
      <w:spacing w:before="120" w:after="120"/>
    </w:pPr>
    <w:rPr>
      <w:rFonts w:cs="FreeSans"/>
      <w:i/>
      <w:iCs/>
      <w:color w:val="00000A"/>
    </w:rPr>
  </w:style>
  <w:style w:type="paragraph" w:customStyle="1" w:styleId="Footer1">
    <w:name w:val="Footer1"/>
    <w:basedOn w:val="a3"/>
    <w:rsid w:val="00F60BC5"/>
    <w:pPr>
      <w:tabs>
        <w:tab w:val="center" w:pos="4677"/>
        <w:tab w:val="right" w:pos="9355"/>
      </w:tabs>
    </w:pPr>
    <w:rPr>
      <w:color w:val="00000A"/>
    </w:rPr>
  </w:style>
  <w:style w:type="paragraph" w:customStyle="1" w:styleId="Header2">
    <w:name w:val="Header2"/>
    <w:basedOn w:val="a3"/>
    <w:rsid w:val="00F60BC5"/>
    <w:pPr>
      <w:tabs>
        <w:tab w:val="center" w:pos="4677"/>
        <w:tab w:val="right" w:pos="9355"/>
      </w:tabs>
    </w:pPr>
    <w:rPr>
      <w:color w:val="00000A"/>
    </w:rPr>
  </w:style>
  <w:style w:type="paragraph" w:customStyle="1" w:styleId="TOC11">
    <w:name w:val="TOC 11"/>
    <w:basedOn w:val="a3"/>
    <w:rsid w:val="00F60BC5"/>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F60BC5"/>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F60BC5"/>
    <w:pPr>
      <w:ind w:left="238"/>
    </w:pPr>
    <w:rPr>
      <w:color w:val="00000A"/>
    </w:rPr>
  </w:style>
  <w:style w:type="paragraph" w:customStyle="1" w:styleId="1fffffffc">
    <w:name w:val="ͮ𬠫1"/>
    <w:rsid w:val="00F60BC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F60BC5"/>
    <w:pPr>
      <w:ind w:left="480"/>
    </w:pPr>
    <w:rPr>
      <w:color w:val="00000A"/>
    </w:rPr>
  </w:style>
  <w:style w:type="paragraph" w:customStyle="1" w:styleId="TOC41">
    <w:name w:val="TOC 41"/>
    <w:basedOn w:val="a3"/>
    <w:rsid w:val="00F60BC5"/>
    <w:pPr>
      <w:widowControl w:val="0"/>
      <w:tabs>
        <w:tab w:val="left" w:pos="502"/>
        <w:tab w:val="left" w:pos="3330"/>
      </w:tabs>
      <w:ind w:left="502" w:hanging="720"/>
    </w:pPr>
    <w:rPr>
      <w:color w:val="00000A"/>
    </w:rPr>
  </w:style>
  <w:style w:type="paragraph" w:customStyle="1" w:styleId="TOC51">
    <w:name w:val="TOC 51"/>
    <w:basedOn w:val="a3"/>
    <w:rsid w:val="00F60BC5"/>
    <w:pPr>
      <w:spacing w:after="100" w:line="276" w:lineRule="auto"/>
      <w:ind w:left="880"/>
    </w:pPr>
    <w:rPr>
      <w:rFonts w:ascii="Calibri" w:hAnsi="Calibri"/>
      <w:color w:val="00000A"/>
      <w:sz w:val="22"/>
      <w:szCs w:val="22"/>
    </w:rPr>
  </w:style>
  <w:style w:type="paragraph" w:customStyle="1" w:styleId="TOC61">
    <w:name w:val="TOC 61"/>
    <w:basedOn w:val="a3"/>
    <w:rsid w:val="00F60BC5"/>
    <w:pPr>
      <w:spacing w:after="100" w:line="276" w:lineRule="auto"/>
      <w:ind w:left="1100"/>
    </w:pPr>
    <w:rPr>
      <w:rFonts w:ascii="Calibri" w:hAnsi="Calibri"/>
      <w:color w:val="00000A"/>
      <w:sz w:val="22"/>
      <w:szCs w:val="22"/>
    </w:rPr>
  </w:style>
  <w:style w:type="paragraph" w:customStyle="1" w:styleId="TOC71">
    <w:name w:val="TOC 71"/>
    <w:basedOn w:val="a3"/>
    <w:rsid w:val="00F60BC5"/>
    <w:pPr>
      <w:spacing w:after="100" w:line="276" w:lineRule="auto"/>
      <w:ind w:left="1320"/>
    </w:pPr>
    <w:rPr>
      <w:rFonts w:ascii="Calibri" w:hAnsi="Calibri"/>
      <w:color w:val="00000A"/>
      <w:sz w:val="22"/>
      <w:szCs w:val="22"/>
    </w:rPr>
  </w:style>
  <w:style w:type="paragraph" w:customStyle="1" w:styleId="TOC81">
    <w:name w:val="TOC 81"/>
    <w:basedOn w:val="a3"/>
    <w:rsid w:val="00F60BC5"/>
    <w:pPr>
      <w:spacing w:after="100" w:line="276" w:lineRule="auto"/>
      <w:ind w:left="1540"/>
    </w:pPr>
    <w:rPr>
      <w:rFonts w:ascii="Calibri" w:hAnsi="Calibri"/>
      <w:color w:val="00000A"/>
      <w:sz w:val="22"/>
      <w:szCs w:val="22"/>
    </w:rPr>
  </w:style>
  <w:style w:type="paragraph" w:customStyle="1" w:styleId="TOC91">
    <w:name w:val="TOC 91"/>
    <w:basedOn w:val="a3"/>
    <w:rsid w:val="00F60BC5"/>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F60BC5"/>
    <w:rPr>
      <w:color w:val="00000A"/>
    </w:rPr>
  </w:style>
  <w:style w:type="paragraph" w:customStyle="1" w:styleId="9b">
    <w:name w:val="Стиль9"/>
    <w:rsid w:val="00F60B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F60BC5"/>
    <w:rPr>
      <w:sz w:val="16"/>
    </w:rPr>
  </w:style>
  <w:style w:type="paragraph" w:customStyle="1" w:styleId="7f0">
    <w:name w:val="Знак7"/>
    <w:basedOn w:val="a3"/>
    <w:rsid w:val="00F60BC5"/>
    <w:pPr>
      <w:spacing w:after="160" w:line="240" w:lineRule="exact"/>
    </w:pPr>
    <w:rPr>
      <w:rFonts w:ascii="Verdana" w:hAnsi="Verdana"/>
      <w:sz w:val="20"/>
      <w:szCs w:val="20"/>
      <w:lang w:val="en-US" w:eastAsia="en-US"/>
    </w:rPr>
  </w:style>
  <w:style w:type="character" w:customStyle="1" w:styleId="6230">
    <w:name w:val="Знак Знак623"/>
    <w:rsid w:val="00F60BC5"/>
    <w:rPr>
      <w:rFonts w:ascii="Cambria" w:hAnsi="Cambria"/>
      <w:b/>
      <w:kern w:val="1"/>
      <w:sz w:val="32"/>
      <w:lang w:val="ru-RU" w:eastAsia="ar-SA" w:bidi="ar-SA"/>
    </w:rPr>
  </w:style>
  <w:style w:type="paragraph" w:customStyle="1" w:styleId="TOCHeading1">
    <w:name w:val="TOC Heading1"/>
    <w:basedOn w:val="11"/>
    <w:next w:val="a3"/>
    <w:rsid w:val="00F60BC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F60BC5"/>
    <w:rPr>
      <w:i/>
      <w:color w:val="000000"/>
      <w:sz w:val="24"/>
    </w:rPr>
  </w:style>
  <w:style w:type="character" w:customStyle="1" w:styleId="IntenseQuoteChar5">
    <w:name w:val="Intense Quote Char5"/>
    <w:locked/>
    <w:rsid w:val="00F60BC5"/>
    <w:rPr>
      <w:b/>
      <w:i/>
      <w:color w:val="4F81BD"/>
      <w:sz w:val="24"/>
    </w:rPr>
  </w:style>
  <w:style w:type="paragraph" w:customStyle="1" w:styleId="11ff0">
    <w:name w:val="Знак Знак Знак Знак Знак Знак Знак Знак Знак Знак Знак Знак Знак11"/>
    <w:basedOn w:val="a3"/>
    <w:rsid w:val="00F60BC5"/>
    <w:pPr>
      <w:spacing w:after="160" w:line="240" w:lineRule="exact"/>
    </w:pPr>
    <w:rPr>
      <w:rFonts w:ascii="Verdana" w:hAnsi="Verdana"/>
      <w:lang w:val="en-US" w:eastAsia="en-US"/>
    </w:rPr>
  </w:style>
  <w:style w:type="paragraph" w:customStyle="1" w:styleId="BodyText221">
    <w:name w:val="Body Text 221"/>
    <w:basedOn w:val="a3"/>
    <w:rsid w:val="00F60BC5"/>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F60BC5"/>
    <w:pPr>
      <w:suppressAutoHyphens/>
      <w:ind w:firstLine="454"/>
    </w:pPr>
    <w:rPr>
      <w:b/>
      <w:caps/>
      <w:lang w:eastAsia="zh-CN"/>
    </w:rPr>
  </w:style>
  <w:style w:type="paragraph" w:customStyle="1" w:styleId="Heading212">
    <w:name w:val="Heading 212"/>
    <w:basedOn w:val="a3"/>
    <w:next w:val="a3"/>
    <w:rsid w:val="00F60BC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F60BC5"/>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F60BC5"/>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F60BC5"/>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F60BC5"/>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F60BC5"/>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F60BC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F60BC5"/>
    <w:rPr>
      <w:rFonts w:ascii="Cambria" w:hAnsi="Cambria"/>
      <w:b/>
      <w:i/>
      <w:sz w:val="28"/>
    </w:rPr>
  </w:style>
  <w:style w:type="character" w:customStyle="1" w:styleId="7110">
    <w:name w:val="Знак Знак711"/>
    <w:rsid w:val="00F60BC5"/>
    <w:rPr>
      <w:sz w:val="16"/>
      <w:lang w:val="ru-RU" w:eastAsia="ru-RU"/>
    </w:rPr>
  </w:style>
  <w:style w:type="character" w:customStyle="1" w:styleId="1890">
    <w:name w:val="Знак Знак189"/>
    <w:rsid w:val="00F60BC5"/>
    <w:rPr>
      <w:rFonts w:ascii="Courier New" w:hAnsi="Courier New"/>
    </w:rPr>
  </w:style>
  <w:style w:type="character" w:customStyle="1" w:styleId="931">
    <w:name w:val="Знак Знак93"/>
    <w:locked/>
    <w:rsid w:val="00F60BC5"/>
    <w:rPr>
      <w:rFonts w:ascii="Tahoma" w:hAnsi="Tahoma"/>
      <w:lang w:val="ru-RU" w:eastAsia="ru-RU"/>
    </w:rPr>
  </w:style>
  <w:style w:type="character" w:customStyle="1" w:styleId="1330">
    <w:name w:val="Знак Знак133"/>
    <w:locked/>
    <w:rsid w:val="00F60BC5"/>
    <w:rPr>
      <w:lang w:val="ru-RU" w:eastAsia="ar-SA" w:bidi="ar-SA"/>
    </w:rPr>
  </w:style>
  <w:style w:type="character" w:customStyle="1" w:styleId="1133">
    <w:name w:val="Знак Знак113"/>
    <w:locked/>
    <w:rsid w:val="00F60BC5"/>
    <w:rPr>
      <w:sz w:val="28"/>
      <w:lang w:val="ru-RU" w:eastAsia="ru-RU"/>
    </w:rPr>
  </w:style>
  <w:style w:type="character" w:customStyle="1" w:styleId="1192">
    <w:name w:val="Знак1 Знак Знак19"/>
    <w:locked/>
    <w:rsid w:val="00F60BC5"/>
    <w:rPr>
      <w:rFonts w:ascii="Times New Roman" w:hAnsi="Times New Roman"/>
      <w:sz w:val="24"/>
      <w:lang w:eastAsia="ru-RU"/>
    </w:rPr>
  </w:style>
  <w:style w:type="character" w:customStyle="1" w:styleId="694">
    <w:name w:val="Знак6 Знак Знак9"/>
    <w:rsid w:val="00F60BC5"/>
    <w:rPr>
      <w:sz w:val="24"/>
      <w:lang w:val="ru-RU" w:eastAsia="ru-RU"/>
    </w:rPr>
  </w:style>
  <w:style w:type="character" w:customStyle="1" w:styleId="QuoteChar6">
    <w:name w:val="Quote Char6"/>
    <w:locked/>
    <w:rsid w:val="00F60BC5"/>
    <w:rPr>
      <w:rFonts w:ascii="Times New Roman" w:hAnsi="Times New Roman"/>
      <w:i/>
      <w:color w:val="000000"/>
      <w:sz w:val="24"/>
    </w:rPr>
  </w:style>
  <w:style w:type="character" w:customStyle="1" w:styleId="IntenseQuoteChar6">
    <w:name w:val="Intense Quote Char6"/>
    <w:locked/>
    <w:rsid w:val="00F60BC5"/>
    <w:rPr>
      <w:rFonts w:ascii="Times New Roman" w:hAnsi="Times New Roman"/>
      <w:b/>
      <w:i/>
      <w:color w:val="4F81BD"/>
      <w:sz w:val="24"/>
    </w:rPr>
  </w:style>
  <w:style w:type="character" w:customStyle="1" w:styleId="821">
    <w:name w:val="Знак Знак82"/>
    <w:locked/>
    <w:rsid w:val="00F60BC5"/>
    <w:rPr>
      <w:rFonts w:ascii="Arial" w:hAnsi="Arial"/>
      <w:sz w:val="24"/>
      <w:lang w:val="ru-RU" w:eastAsia="ru-RU"/>
    </w:rPr>
  </w:style>
  <w:style w:type="character" w:customStyle="1" w:styleId="2012">
    <w:name w:val="Знак Знак2012"/>
    <w:rsid w:val="00F60BC5"/>
    <w:rPr>
      <w:rFonts w:ascii="Arial" w:hAnsi="Arial"/>
      <w:sz w:val="22"/>
    </w:rPr>
  </w:style>
  <w:style w:type="character" w:customStyle="1" w:styleId="2014">
    <w:name w:val="Знак Знак2014"/>
    <w:rsid w:val="00F60BC5"/>
    <w:rPr>
      <w:rFonts w:ascii="Arial" w:hAnsi="Arial"/>
      <w:sz w:val="22"/>
    </w:rPr>
  </w:style>
  <w:style w:type="paragraph" w:customStyle="1" w:styleId="89">
    <w:name w:val="Абзац списка8"/>
    <w:basedOn w:val="a3"/>
    <w:rsid w:val="00F60BC5"/>
    <w:pPr>
      <w:spacing w:after="200" w:line="276" w:lineRule="auto"/>
      <w:ind w:left="720"/>
    </w:pPr>
    <w:rPr>
      <w:rFonts w:ascii="Calibri" w:hAnsi="Calibri"/>
      <w:sz w:val="22"/>
      <w:szCs w:val="22"/>
      <w:lang w:eastAsia="en-US"/>
    </w:rPr>
  </w:style>
  <w:style w:type="paragraph" w:customStyle="1" w:styleId="14a">
    <w:name w:val="Обычный14"/>
    <w:rsid w:val="00F60BC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F60BC5"/>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F60BC5"/>
    <w:pPr>
      <w:keepNext/>
      <w:widowControl/>
      <w:snapToGrid/>
      <w:ind w:left="0" w:firstLine="0"/>
      <w:outlineLvl w:val="2"/>
    </w:pPr>
    <w:rPr>
      <w:sz w:val="24"/>
    </w:rPr>
  </w:style>
  <w:style w:type="paragraph" w:customStyle="1" w:styleId="8a">
    <w:name w:val="Основной текст8"/>
    <w:basedOn w:val="14a"/>
    <w:rsid w:val="00F60BC5"/>
    <w:pPr>
      <w:widowControl/>
      <w:snapToGrid/>
      <w:spacing w:line="360" w:lineRule="auto"/>
      <w:ind w:left="0" w:firstLine="0"/>
    </w:pPr>
    <w:rPr>
      <w:sz w:val="24"/>
    </w:rPr>
  </w:style>
  <w:style w:type="numbering" w:customStyle="1" w:styleId="224">
    <w:name w:val="Стиль Стиль нумерованный + многоуровневый224"/>
    <w:rsid w:val="00F60BC5"/>
    <w:pPr>
      <w:numPr>
        <w:numId w:val="35"/>
      </w:numPr>
    </w:pPr>
  </w:style>
  <w:style w:type="paragraph" w:styleId="affe">
    <w:name w:val="Title"/>
    <w:basedOn w:val="a3"/>
    <w:next w:val="a3"/>
    <w:link w:val="54"/>
    <w:qFormat/>
    <w:rsid w:val="00F60BC5"/>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F60BC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79577">
      <w:bodyDiv w:val="1"/>
      <w:marLeft w:val="0"/>
      <w:marRight w:val="0"/>
      <w:marTop w:val="0"/>
      <w:marBottom w:val="0"/>
      <w:divBdr>
        <w:top w:val="none" w:sz="0" w:space="0" w:color="auto"/>
        <w:left w:val="none" w:sz="0" w:space="0" w:color="auto"/>
        <w:bottom w:val="none" w:sz="0" w:space="0" w:color="auto"/>
        <w:right w:val="none" w:sz="0" w:space="0" w:color="auto"/>
      </w:divBdr>
    </w:div>
    <w:div w:id="1450005302">
      <w:bodyDiv w:val="1"/>
      <w:marLeft w:val="0"/>
      <w:marRight w:val="0"/>
      <w:marTop w:val="0"/>
      <w:marBottom w:val="0"/>
      <w:divBdr>
        <w:top w:val="none" w:sz="0" w:space="0" w:color="auto"/>
        <w:left w:val="none" w:sz="0" w:space="0" w:color="auto"/>
        <w:bottom w:val="none" w:sz="0" w:space="0" w:color="auto"/>
        <w:right w:val="none" w:sz="0" w:space="0" w:color="auto"/>
      </w:divBdr>
    </w:div>
    <w:div w:id="197960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5233</Words>
  <Characters>29829</Characters>
  <Application>Microsoft Office Word</Application>
  <DocSecurity>0</DocSecurity>
  <Lines>248</Lines>
  <Paragraphs>69</Paragraphs>
  <ScaleCrop>false</ScaleCrop>
  <Company/>
  <LinksUpToDate>false</LinksUpToDate>
  <CharactersWithSpaces>34993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dcterms:created xsi:type="dcterms:W3CDTF">2022-01-28T09:03:00Z</dcterms:created>
  <dcterms:modified xsi:type="dcterms:W3CDTF">2023-04-24T15:57:00Z</dcterms:modified>
</cp:coreProperties>
</file>